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E28" w:rsidRPr="00365321" w:rsidRDefault="00057E28" w:rsidP="00057E28">
      <w:pPr>
        <w:jc w:val="center"/>
        <w:rPr>
          <w:b/>
          <w:sz w:val="28"/>
          <w:szCs w:val="28"/>
        </w:rPr>
      </w:pPr>
      <w:r w:rsidRPr="00365321">
        <w:rPr>
          <w:b/>
          <w:sz w:val="28"/>
          <w:szCs w:val="28"/>
        </w:rPr>
        <w:t>Автономная некоммерческая организация высшего образования</w:t>
      </w:r>
    </w:p>
    <w:p w:rsidR="00057E28" w:rsidRPr="00365321" w:rsidRDefault="00057E28" w:rsidP="00057E28">
      <w:pPr>
        <w:jc w:val="center"/>
        <w:rPr>
          <w:b/>
          <w:sz w:val="28"/>
          <w:szCs w:val="28"/>
        </w:rPr>
      </w:pPr>
      <w:r w:rsidRPr="00365321">
        <w:rPr>
          <w:b/>
          <w:sz w:val="28"/>
          <w:szCs w:val="28"/>
        </w:rPr>
        <w:t>«Открытый университет экономики, управления и права»</w:t>
      </w:r>
    </w:p>
    <w:p w:rsidR="00057E28" w:rsidRPr="00365321" w:rsidRDefault="00057E28" w:rsidP="00057E28">
      <w:pPr>
        <w:jc w:val="center"/>
        <w:rPr>
          <w:sz w:val="28"/>
          <w:szCs w:val="28"/>
        </w:rPr>
      </w:pPr>
      <w:r w:rsidRPr="00365321">
        <w:rPr>
          <w:b/>
          <w:sz w:val="28"/>
          <w:szCs w:val="28"/>
        </w:rPr>
        <w:t>(АНО ВО ОУЭП)</w:t>
      </w:r>
    </w:p>
    <w:p w:rsidR="00057E28" w:rsidRPr="00365321" w:rsidRDefault="00057E28" w:rsidP="00057E28">
      <w:pPr>
        <w:tabs>
          <w:tab w:val="left" w:pos="900"/>
          <w:tab w:val="left" w:pos="1080"/>
        </w:tabs>
        <w:suppressAutoHyphens/>
        <w:ind w:firstLine="709"/>
        <w:jc w:val="both"/>
        <w:rPr>
          <w:b/>
          <w:sz w:val="20"/>
          <w:szCs w:val="20"/>
        </w:rPr>
      </w:pPr>
    </w:p>
    <w:p w:rsidR="00057E28" w:rsidRPr="00365321" w:rsidRDefault="00057E28" w:rsidP="00057E28">
      <w:pPr>
        <w:tabs>
          <w:tab w:val="left" w:pos="900"/>
          <w:tab w:val="left" w:pos="1080"/>
        </w:tabs>
        <w:suppressAutoHyphens/>
        <w:ind w:firstLine="709"/>
        <w:jc w:val="both"/>
        <w:rPr>
          <w:b/>
          <w:sz w:val="20"/>
          <w:szCs w:val="20"/>
        </w:rPr>
      </w:pPr>
    </w:p>
    <w:p w:rsidR="00057E28" w:rsidRPr="00365321" w:rsidRDefault="00057E28" w:rsidP="00057E28">
      <w:pPr>
        <w:tabs>
          <w:tab w:val="left" w:pos="900"/>
          <w:tab w:val="left" w:pos="1080"/>
        </w:tabs>
        <w:suppressAutoHyphens/>
        <w:ind w:firstLine="709"/>
        <w:jc w:val="both"/>
        <w:rPr>
          <w:b/>
          <w:sz w:val="20"/>
          <w:szCs w:val="20"/>
        </w:rPr>
      </w:pPr>
    </w:p>
    <w:p w:rsidR="00057E28" w:rsidRPr="00365321" w:rsidRDefault="00057E28" w:rsidP="00057E28">
      <w:pPr>
        <w:tabs>
          <w:tab w:val="left" w:pos="900"/>
          <w:tab w:val="left" w:pos="1080"/>
        </w:tabs>
        <w:suppressAutoHyphens/>
        <w:ind w:firstLine="709"/>
        <w:jc w:val="both"/>
        <w:rPr>
          <w:b/>
          <w:sz w:val="20"/>
          <w:szCs w:val="20"/>
        </w:rPr>
      </w:pPr>
    </w:p>
    <w:p w:rsidR="00057E28" w:rsidRPr="000C11EC" w:rsidRDefault="00057E28" w:rsidP="00057E28">
      <w:pPr>
        <w:tabs>
          <w:tab w:val="left" w:pos="900"/>
          <w:tab w:val="left" w:pos="1080"/>
        </w:tabs>
        <w:suppressAutoHyphens/>
        <w:ind w:firstLine="709"/>
        <w:jc w:val="right"/>
        <w:rPr>
          <w:b/>
          <w:sz w:val="20"/>
          <w:szCs w:val="20"/>
        </w:rPr>
      </w:pPr>
      <w:r w:rsidRPr="000C11EC">
        <w:rPr>
          <w:b/>
          <w:sz w:val="20"/>
          <w:szCs w:val="20"/>
        </w:rPr>
        <w:t>УТВЕРЖДАЮ:</w:t>
      </w:r>
    </w:p>
    <w:p w:rsidR="00057E28" w:rsidRPr="000C11EC" w:rsidRDefault="00057E28" w:rsidP="00057E28">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057E28" w:rsidRPr="000C11EC" w:rsidRDefault="00057E28" w:rsidP="00057E28">
      <w:pPr>
        <w:tabs>
          <w:tab w:val="left" w:pos="900"/>
          <w:tab w:val="left" w:pos="1080"/>
        </w:tabs>
        <w:suppressAutoHyphens/>
        <w:ind w:firstLine="709"/>
        <w:jc w:val="right"/>
        <w:rPr>
          <w:sz w:val="20"/>
          <w:szCs w:val="20"/>
        </w:rPr>
      </w:pPr>
    </w:p>
    <w:p w:rsidR="00057E28" w:rsidRPr="000C11EC" w:rsidRDefault="00057E28" w:rsidP="00057E28">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57E28" w:rsidRPr="000C11EC" w:rsidRDefault="00057E28" w:rsidP="00057E28">
      <w:pPr>
        <w:tabs>
          <w:tab w:val="left" w:pos="900"/>
          <w:tab w:val="left" w:pos="1080"/>
        </w:tabs>
        <w:suppressAutoHyphens/>
        <w:ind w:firstLine="709"/>
        <w:jc w:val="right"/>
        <w:rPr>
          <w:sz w:val="20"/>
          <w:szCs w:val="20"/>
        </w:rPr>
      </w:pPr>
      <w:r w:rsidRPr="000C11EC">
        <w:rPr>
          <w:sz w:val="20"/>
          <w:szCs w:val="20"/>
        </w:rPr>
        <w:t>19 апреля 2023 г.</w:t>
      </w:r>
    </w:p>
    <w:p w:rsidR="00057E28" w:rsidRPr="000C11EC" w:rsidRDefault="00057E28" w:rsidP="00057E28">
      <w:pPr>
        <w:tabs>
          <w:tab w:val="left" w:pos="900"/>
          <w:tab w:val="left" w:pos="1080"/>
        </w:tabs>
        <w:suppressAutoHyphens/>
        <w:ind w:firstLine="709"/>
        <w:jc w:val="right"/>
        <w:rPr>
          <w:sz w:val="20"/>
          <w:szCs w:val="20"/>
        </w:rPr>
      </w:pPr>
    </w:p>
    <w:p w:rsidR="00057E28" w:rsidRPr="000C11EC" w:rsidRDefault="00057E28" w:rsidP="00057E28">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057E28" w:rsidRPr="000C11EC" w:rsidRDefault="00057E28" w:rsidP="00057E28">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63589A" w:rsidRDefault="0063589A" w:rsidP="0063589A">
      <w:pPr>
        <w:jc w:val="center"/>
      </w:pPr>
    </w:p>
    <w:p w:rsidR="00057E28" w:rsidRDefault="00057E28" w:rsidP="0063589A">
      <w:pPr>
        <w:jc w:val="center"/>
      </w:pPr>
    </w:p>
    <w:p w:rsidR="00057E28" w:rsidRPr="003D14DD" w:rsidRDefault="00057E28" w:rsidP="0063589A">
      <w:pPr>
        <w:jc w:val="center"/>
      </w:pPr>
    </w:p>
    <w:p w:rsidR="0063589A" w:rsidRPr="003D14DD" w:rsidRDefault="0063589A" w:rsidP="0063589A">
      <w:pPr>
        <w:tabs>
          <w:tab w:val="left" w:pos="900"/>
          <w:tab w:val="left" w:pos="1080"/>
        </w:tabs>
        <w:suppressAutoHyphens/>
        <w:ind w:firstLine="709"/>
        <w:jc w:val="center"/>
        <w:rPr>
          <w:b/>
        </w:rPr>
      </w:pPr>
      <w:r w:rsidRPr="003D14DD">
        <w:rPr>
          <w:b/>
        </w:rPr>
        <w:t>РАБОЧАЯ ПРОГРАММА</w:t>
      </w:r>
    </w:p>
    <w:p w:rsidR="0063589A" w:rsidRPr="003D14DD" w:rsidRDefault="0063589A" w:rsidP="0063589A">
      <w:pPr>
        <w:jc w:val="center"/>
      </w:pPr>
    </w:p>
    <w:p w:rsidR="0063589A" w:rsidRPr="003D14DD" w:rsidRDefault="0063589A" w:rsidP="0063589A">
      <w:pPr>
        <w:jc w:val="center"/>
        <w:rPr>
          <w:b/>
        </w:rPr>
      </w:pPr>
      <w:r w:rsidRPr="003D14DD">
        <w:rPr>
          <w:b/>
        </w:rPr>
        <w:t>по дисциплине</w:t>
      </w:r>
    </w:p>
    <w:p w:rsidR="0063589A" w:rsidRPr="003D14DD" w:rsidRDefault="0063589A" w:rsidP="0063589A">
      <w:pPr>
        <w:jc w:val="center"/>
      </w:pPr>
    </w:p>
    <w:p w:rsidR="0063589A" w:rsidRPr="003D14DD" w:rsidRDefault="0063589A" w:rsidP="002F51E3">
      <w:pPr>
        <w:tabs>
          <w:tab w:val="left" w:pos="900"/>
          <w:tab w:val="left" w:pos="1080"/>
        </w:tabs>
        <w:suppressAutoHyphens/>
        <w:ind w:firstLine="709"/>
        <w:jc w:val="center"/>
      </w:pPr>
      <w:r w:rsidRPr="003D14DD">
        <w:t>Наименование дисциплины Б1.О.09 Телекоммуникационные образовательные технологии</w:t>
      </w:r>
    </w:p>
    <w:p w:rsidR="0063589A" w:rsidRPr="003D14DD" w:rsidRDefault="0063589A" w:rsidP="002F51E3">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63589A" w:rsidRPr="003D14DD" w:rsidRDefault="0063589A" w:rsidP="002F51E3">
      <w:pPr>
        <w:jc w:val="center"/>
      </w:pPr>
    </w:p>
    <w:p w:rsidR="0063589A" w:rsidRPr="003D14DD" w:rsidRDefault="0063589A" w:rsidP="0063589A">
      <w:pPr>
        <w:jc w:val="center"/>
      </w:pPr>
    </w:p>
    <w:p w:rsidR="0063589A" w:rsidRPr="003D14DD" w:rsidRDefault="0063589A" w:rsidP="0063589A">
      <w:pPr>
        <w:jc w:val="center"/>
      </w:pPr>
    </w:p>
    <w:p w:rsidR="0063589A" w:rsidRPr="003D14DD" w:rsidRDefault="0063589A" w:rsidP="0063589A">
      <w:pPr>
        <w:jc w:val="center"/>
      </w:pPr>
    </w:p>
    <w:p w:rsidR="0063589A" w:rsidRPr="003D14DD" w:rsidRDefault="0063589A" w:rsidP="0063589A">
      <w:pPr>
        <w:jc w:val="right"/>
      </w:pPr>
    </w:p>
    <w:p w:rsidR="0063589A" w:rsidRPr="003D14DD" w:rsidRDefault="0063589A" w:rsidP="0063589A">
      <w:pPr>
        <w:tabs>
          <w:tab w:val="left" w:pos="900"/>
          <w:tab w:val="left" w:pos="1080"/>
        </w:tabs>
        <w:suppressAutoHyphens/>
        <w:ind w:firstLine="709"/>
        <w:jc w:val="right"/>
        <w:rPr>
          <w:sz w:val="20"/>
          <w:szCs w:val="20"/>
        </w:rPr>
      </w:pPr>
    </w:p>
    <w:p w:rsidR="0063589A" w:rsidRPr="003D14DD" w:rsidRDefault="0063589A" w:rsidP="0063589A">
      <w:pPr>
        <w:jc w:val="right"/>
      </w:pPr>
    </w:p>
    <w:p w:rsidR="0063589A" w:rsidRPr="003D14DD" w:rsidRDefault="0063589A" w:rsidP="0063589A">
      <w:pPr>
        <w:jc w:val="center"/>
      </w:pPr>
    </w:p>
    <w:p w:rsidR="0063589A" w:rsidRPr="003D14DD" w:rsidRDefault="0063589A" w:rsidP="0063589A">
      <w:pPr>
        <w:tabs>
          <w:tab w:val="left" w:pos="6405"/>
        </w:tabs>
        <w:rPr>
          <w:sz w:val="20"/>
          <w:szCs w:val="20"/>
        </w:rPr>
      </w:pPr>
      <w:r w:rsidRPr="003D14DD">
        <w:rPr>
          <w:sz w:val="20"/>
          <w:szCs w:val="20"/>
        </w:rPr>
        <w:tab/>
      </w:r>
    </w:p>
    <w:p w:rsidR="0063589A" w:rsidRPr="003D14DD" w:rsidRDefault="0063589A" w:rsidP="0063589A">
      <w:pPr>
        <w:jc w:val="right"/>
      </w:pPr>
    </w:p>
    <w:p w:rsidR="0063589A" w:rsidRPr="003D14DD" w:rsidRDefault="0063589A" w:rsidP="0063589A">
      <w:pPr>
        <w:jc w:val="right"/>
      </w:pPr>
    </w:p>
    <w:p w:rsidR="0063589A" w:rsidRPr="003D14DD" w:rsidRDefault="0063589A" w:rsidP="0063589A">
      <w:pPr>
        <w:jc w:val="right"/>
      </w:pPr>
    </w:p>
    <w:p w:rsidR="0063589A" w:rsidRPr="003D14DD" w:rsidRDefault="0063589A" w:rsidP="0063589A">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63589A" w:rsidRPr="003D14DD" w:rsidRDefault="0063589A" w:rsidP="0063589A">
      <w:pPr>
        <w:tabs>
          <w:tab w:val="left" w:pos="900"/>
          <w:tab w:val="left" w:pos="1080"/>
        </w:tabs>
        <w:suppressAutoHyphens/>
        <w:ind w:firstLine="709"/>
        <w:rPr>
          <w:sz w:val="20"/>
          <w:szCs w:val="20"/>
          <w:u w:val="single"/>
        </w:rPr>
      </w:pPr>
    </w:p>
    <w:p w:rsidR="0063589A" w:rsidRPr="003D14DD" w:rsidRDefault="0063589A" w:rsidP="0063589A">
      <w:pPr>
        <w:tabs>
          <w:tab w:val="left" w:pos="900"/>
          <w:tab w:val="left" w:pos="1080"/>
        </w:tabs>
        <w:suppressAutoHyphens/>
        <w:ind w:firstLine="709"/>
        <w:rPr>
          <w:sz w:val="20"/>
          <w:szCs w:val="20"/>
          <w:u w:val="single"/>
        </w:rPr>
      </w:pPr>
    </w:p>
    <w:p w:rsidR="0063589A" w:rsidRPr="003D14DD" w:rsidRDefault="0063589A" w:rsidP="0063589A">
      <w:pPr>
        <w:ind w:firstLine="680"/>
        <w:rPr>
          <w:b/>
          <w:sz w:val="20"/>
          <w:szCs w:val="20"/>
        </w:rPr>
      </w:pPr>
      <w:r w:rsidRPr="003D14DD">
        <w:rPr>
          <w:b/>
          <w:sz w:val="20"/>
          <w:szCs w:val="20"/>
        </w:rPr>
        <w:t xml:space="preserve">Разработчик: </w:t>
      </w:r>
    </w:p>
    <w:p w:rsidR="0063589A" w:rsidRPr="003D14DD" w:rsidRDefault="0063589A" w:rsidP="0063589A">
      <w:pPr>
        <w:tabs>
          <w:tab w:val="left" w:pos="900"/>
          <w:tab w:val="left" w:pos="1080"/>
        </w:tabs>
        <w:suppressAutoHyphens/>
        <w:ind w:firstLine="709"/>
        <w:rPr>
          <w:sz w:val="20"/>
          <w:szCs w:val="20"/>
          <w:u w:val="single"/>
        </w:rPr>
      </w:pPr>
      <w:r w:rsidRPr="003D14DD">
        <w:rPr>
          <w:bCs/>
          <w:sz w:val="20"/>
          <w:szCs w:val="20"/>
        </w:rPr>
        <w:t xml:space="preserve">Федоров С.Е., </w:t>
      </w:r>
      <w:proofErr w:type="spellStart"/>
      <w:r w:rsidRPr="003D14DD">
        <w:rPr>
          <w:bCs/>
          <w:sz w:val="20"/>
          <w:szCs w:val="20"/>
        </w:rPr>
        <w:t>к.тех.н</w:t>
      </w:r>
      <w:proofErr w:type="spellEnd"/>
      <w:r w:rsidRPr="003D14DD">
        <w:rPr>
          <w:bCs/>
          <w:sz w:val="20"/>
          <w:szCs w:val="20"/>
        </w:rPr>
        <w:t>, проф.</w:t>
      </w:r>
    </w:p>
    <w:p w:rsidR="0063589A" w:rsidRPr="00A21752" w:rsidRDefault="0063589A" w:rsidP="005471B8">
      <w:pPr>
        <w:rPr>
          <w:sz w:val="20"/>
          <w:szCs w:val="20"/>
        </w:rPr>
      </w:pPr>
    </w:p>
    <w:p w:rsidR="0063589A" w:rsidRPr="003D14DD" w:rsidRDefault="0063589A" w:rsidP="0063589A">
      <w:pPr>
        <w:ind w:firstLine="720"/>
        <w:jc w:val="center"/>
        <w:rPr>
          <w:sz w:val="20"/>
          <w:szCs w:val="20"/>
        </w:rPr>
      </w:pPr>
    </w:p>
    <w:p w:rsidR="0063589A" w:rsidRPr="00A21752" w:rsidRDefault="0063589A" w:rsidP="005471B8">
      <w:pPr>
        <w:rPr>
          <w:sz w:val="20"/>
          <w:szCs w:val="20"/>
        </w:rPr>
      </w:pPr>
    </w:p>
    <w:p w:rsidR="0063589A" w:rsidRPr="003D14DD" w:rsidRDefault="0063589A" w:rsidP="0063589A">
      <w:pPr>
        <w:ind w:firstLine="720"/>
        <w:jc w:val="center"/>
        <w:rPr>
          <w:sz w:val="20"/>
          <w:szCs w:val="20"/>
        </w:rPr>
      </w:pPr>
    </w:p>
    <w:p w:rsidR="0063589A" w:rsidRPr="003D14DD" w:rsidRDefault="0063589A" w:rsidP="0063589A">
      <w:pPr>
        <w:ind w:firstLine="720"/>
        <w:jc w:val="center"/>
        <w:rPr>
          <w:sz w:val="20"/>
          <w:szCs w:val="20"/>
        </w:rPr>
      </w:pPr>
    </w:p>
    <w:p w:rsidR="0063589A" w:rsidRPr="003D14DD" w:rsidRDefault="00E8553D" w:rsidP="0063589A">
      <w:pPr>
        <w:ind w:firstLine="709"/>
        <w:jc w:val="center"/>
        <w:rPr>
          <w:sz w:val="20"/>
          <w:szCs w:val="20"/>
        </w:rPr>
      </w:pPr>
      <w:r>
        <w:rPr>
          <w:sz w:val="20"/>
          <w:szCs w:val="20"/>
        </w:rPr>
        <w:t>Москва 202</w:t>
      </w:r>
      <w:r w:rsidR="00057E28">
        <w:rPr>
          <w:sz w:val="20"/>
          <w:szCs w:val="20"/>
        </w:rPr>
        <w:t>3</w:t>
      </w:r>
      <w:bookmarkStart w:id="0" w:name="_GoBack"/>
      <w:bookmarkEnd w:id="0"/>
    </w:p>
    <w:p w:rsidR="0063589A" w:rsidRPr="003D14DD" w:rsidRDefault="0063589A" w:rsidP="0063589A">
      <w:pPr>
        <w:ind w:firstLine="720"/>
        <w:jc w:val="center"/>
        <w:rPr>
          <w:sz w:val="20"/>
          <w:szCs w:val="20"/>
        </w:rPr>
      </w:pPr>
    </w:p>
    <w:p w:rsidR="0063589A" w:rsidRPr="003D14DD" w:rsidRDefault="0063589A" w:rsidP="00A12104">
      <w:pPr>
        <w:ind w:firstLine="720"/>
        <w:rPr>
          <w:b/>
          <w:sz w:val="20"/>
          <w:szCs w:val="20"/>
        </w:rPr>
      </w:pPr>
      <w:r w:rsidRPr="003D14DD">
        <w:rPr>
          <w:sz w:val="20"/>
          <w:szCs w:val="20"/>
        </w:rPr>
        <w:br w:type="page"/>
      </w:r>
      <w:r w:rsidRPr="003D14DD">
        <w:rPr>
          <w:b/>
          <w:sz w:val="20"/>
          <w:szCs w:val="20"/>
        </w:rPr>
        <w:lastRenderedPageBreak/>
        <w:t xml:space="preserve"> 1. Цели и задачи дисциплины:</w:t>
      </w:r>
    </w:p>
    <w:p w:rsidR="0063589A" w:rsidRPr="003D14DD" w:rsidRDefault="0063589A" w:rsidP="0063589A">
      <w:pPr>
        <w:tabs>
          <w:tab w:val="left" w:pos="900"/>
        </w:tabs>
        <w:suppressAutoHyphens/>
        <w:ind w:firstLine="709"/>
        <w:jc w:val="both"/>
        <w:rPr>
          <w:sz w:val="20"/>
          <w:szCs w:val="20"/>
        </w:rPr>
      </w:pPr>
      <w:r w:rsidRPr="003D14DD">
        <w:rPr>
          <w:b/>
          <w:i/>
          <w:sz w:val="20"/>
          <w:szCs w:val="20"/>
        </w:rPr>
        <w:t>Цель дисциплины</w:t>
      </w:r>
      <w:r w:rsidRPr="003D14DD">
        <w:rPr>
          <w:sz w:val="20"/>
          <w:szCs w:val="20"/>
        </w:rPr>
        <w:t xml:space="preserve"> - осуществить теоретическую, практическую и методическую подготовку обучающихся для организации телекоммуникационной деятельности в учреждении образования, а так же обучение работе в глобальных компьютерных сетях, формирование навыков общения и обмена опытом совместной деятельности посредством телекоммуникаций, знакомство с различными аспектами организации телекоммуникационной деятельности в образовательном учреждении.</w:t>
      </w:r>
    </w:p>
    <w:p w:rsidR="0063589A" w:rsidRPr="003D14DD" w:rsidRDefault="0063589A" w:rsidP="0063589A">
      <w:pPr>
        <w:tabs>
          <w:tab w:val="left" w:pos="900"/>
        </w:tabs>
        <w:suppressAutoHyphens/>
        <w:ind w:firstLine="709"/>
        <w:jc w:val="both"/>
        <w:rPr>
          <w:sz w:val="20"/>
          <w:szCs w:val="20"/>
        </w:rPr>
      </w:pPr>
      <w:r w:rsidRPr="003D14DD">
        <w:rPr>
          <w:b/>
          <w:i/>
          <w:sz w:val="20"/>
          <w:szCs w:val="20"/>
        </w:rPr>
        <w:t>Задачи дисциплины</w:t>
      </w:r>
      <w:r w:rsidRPr="003D14DD">
        <w:rPr>
          <w:sz w:val="20"/>
          <w:szCs w:val="20"/>
        </w:rPr>
        <w:t xml:space="preserve"> - научить ориентироваться в области телекоммуникационных технологий, дать знания основных принципов функционирования сетей; повышение эффективности использования возможностей телекоммуникаций за счет формирования навыков аналитико-прогностической работы в практической деятельности. </w:t>
      </w:r>
    </w:p>
    <w:p w:rsidR="0063589A" w:rsidRPr="003D14DD" w:rsidRDefault="0063589A" w:rsidP="0063589A">
      <w:pPr>
        <w:tabs>
          <w:tab w:val="left" w:pos="900"/>
        </w:tabs>
        <w:suppressAutoHyphens/>
        <w:ind w:firstLine="709"/>
        <w:jc w:val="both"/>
        <w:rPr>
          <w:sz w:val="20"/>
          <w:szCs w:val="20"/>
        </w:rPr>
      </w:pPr>
    </w:p>
    <w:p w:rsidR="0063589A" w:rsidRPr="003D14DD" w:rsidRDefault="0063589A" w:rsidP="0063589A">
      <w:pPr>
        <w:tabs>
          <w:tab w:val="left" w:pos="900"/>
        </w:tabs>
        <w:suppressAutoHyphens/>
        <w:ind w:firstLine="709"/>
        <w:jc w:val="both"/>
        <w:rPr>
          <w:b/>
          <w:sz w:val="20"/>
          <w:szCs w:val="20"/>
        </w:rPr>
      </w:pPr>
      <w:r w:rsidRPr="003D14DD">
        <w:rPr>
          <w:b/>
          <w:sz w:val="20"/>
          <w:szCs w:val="20"/>
        </w:rPr>
        <w:t>2. Место дисциплины в структуре ОП</w:t>
      </w:r>
    </w:p>
    <w:p w:rsidR="0063589A" w:rsidRPr="003D14DD" w:rsidRDefault="0063589A" w:rsidP="0063589A">
      <w:pPr>
        <w:suppressAutoHyphens/>
        <w:ind w:firstLine="709"/>
        <w:jc w:val="both"/>
        <w:rPr>
          <w:iCs/>
          <w:sz w:val="20"/>
          <w:szCs w:val="20"/>
        </w:rPr>
      </w:pPr>
      <w:r w:rsidRPr="003D14DD">
        <w:rPr>
          <w:iCs/>
          <w:sz w:val="20"/>
          <w:szCs w:val="20"/>
        </w:rPr>
        <w:t>Дисциплина «</w:t>
      </w:r>
      <w:r w:rsidRPr="003D14DD">
        <w:rPr>
          <w:sz w:val="20"/>
          <w:szCs w:val="20"/>
        </w:rPr>
        <w:t>Телекоммуникационные образовательные технологии</w:t>
      </w:r>
      <w:r w:rsidRPr="003D14DD">
        <w:rPr>
          <w:iCs/>
          <w:sz w:val="20"/>
          <w:szCs w:val="20"/>
        </w:rPr>
        <w:t xml:space="preserve">» </w:t>
      </w:r>
      <w:r w:rsidRPr="003D14DD">
        <w:rPr>
          <w:sz w:val="20"/>
          <w:szCs w:val="20"/>
        </w:rPr>
        <w:t>относится к обязательной части Блока 1.</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63589A" w:rsidRPr="003D14DD" w:rsidRDefault="0063589A" w:rsidP="0063589A">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63589A" w:rsidRPr="003D14DD" w:rsidRDefault="0063589A" w:rsidP="0063589A">
      <w:pPr>
        <w:tabs>
          <w:tab w:val="left" w:pos="900"/>
        </w:tabs>
        <w:ind w:firstLine="709"/>
        <w:rPr>
          <w:i/>
          <w:sz w:val="20"/>
          <w:szCs w:val="20"/>
        </w:rPr>
      </w:pPr>
      <w:r w:rsidRPr="003D14DD">
        <w:rPr>
          <w:i/>
          <w:sz w:val="20"/>
          <w:szCs w:val="20"/>
        </w:rPr>
        <w:t>Универсальные компетенции:</w:t>
      </w:r>
    </w:p>
    <w:p w:rsidR="0063589A" w:rsidRPr="003D14DD" w:rsidRDefault="0063589A" w:rsidP="0063589A">
      <w:pPr>
        <w:tabs>
          <w:tab w:val="left" w:pos="900"/>
        </w:tabs>
        <w:ind w:firstLine="709"/>
        <w:rPr>
          <w:sz w:val="20"/>
          <w:szCs w:val="20"/>
        </w:rPr>
      </w:pPr>
      <w:r w:rsidRPr="003D14DD">
        <w:rPr>
          <w:sz w:val="20"/>
          <w:szCs w:val="20"/>
        </w:rPr>
        <w:t xml:space="preserve">УК-2. Способен управлять проектом на всех этапах его жизненного цикла; </w:t>
      </w:r>
    </w:p>
    <w:p w:rsidR="0063589A" w:rsidRPr="003D14DD" w:rsidRDefault="0063589A" w:rsidP="0063589A">
      <w:pPr>
        <w:tabs>
          <w:tab w:val="left" w:pos="900"/>
        </w:tabs>
        <w:ind w:firstLine="709"/>
        <w:rPr>
          <w:i/>
          <w:sz w:val="20"/>
          <w:szCs w:val="20"/>
        </w:rPr>
      </w:pPr>
      <w:r w:rsidRPr="003D14DD">
        <w:rPr>
          <w:i/>
          <w:sz w:val="20"/>
          <w:szCs w:val="20"/>
        </w:rPr>
        <w:t>Общепрофессиональные компетенции:</w:t>
      </w:r>
    </w:p>
    <w:p w:rsidR="00EF585C" w:rsidRPr="003D14DD" w:rsidRDefault="00EF585C" w:rsidP="00EF585C">
      <w:pPr>
        <w:tabs>
          <w:tab w:val="left" w:pos="900"/>
        </w:tabs>
        <w:suppressAutoHyphens/>
        <w:ind w:firstLine="720"/>
        <w:jc w:val="both"/>
        <w:rPr>
          <w:b/>
          <w:i/>
          <w:sz w:val="20"/>
          <w:szCs w:val="20"/>
        </w:rPr>
      </w:pPr>
      <w:r w:rsidRPr="00321EF9">
        <w:rPr>
          <w:sz w:val="20"/>
          <w:szCs w:val="20"/>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p w:rsidR="0063589A" w:rsidRPr="003D14DD" w:rsidRDefault="0063589A" w:rsidP="0063589A">
      <w:pPr>
        <w:tabs>
          <w:tab w:val="left" w:pos="900"/>
        </w:tabs>
        <w:suppressAutoHyphens/>
        <w:ind w:firstLine="720"/>
        <w:jc w:val="both"/>
        <w:rPr>
          <w:b/>
          <w:i/>
          <w:sz w:val="20"/>
          <w:szCs w:val="20"/>
        </w:rPr>
      </w:pPr>
    </w:p>
    <w:p w:rsidR="0063589A" w:rsidRPr="003D14DD" w:rsidRDefault="0063589A" w:rsidP="0063589A">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63589A" w:rsidRPr="003D14DD" w:rsidRDefault="0063589A" w:rsidP="0063589A">
      <w:pPr>
        <w:tabs>
          <w:tab w:val="left" w:pos="900"/>
        </w:tabs>
        <w:ind w:firstLine="709"/>
        <w:jc w:val="both"/>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060"/>
        <w:gridCol w:w="3240"/>
      </w:tblGrid>
      <w:tr w:rsidR="0063589A" w:rsidRPr="003D14DD" w:rsidTr="004D69F2">
        <w:tc>
          <w:tcPr>
            <w:tcW w:w="3348" w:type="dxa"/>
          </w:tcPr>
          <w:p w:rsidR="0063589A" w:rsidRPr="003D14DD" w:rsidRDefault="0063589A"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060" w:type="dxa"/>
          </w:tcPr>
          <w:p w:rsidR="0063589A" w:rsidRPr="003D14DD" w:rsidRDefault="0063589A" w:rsidP="004D69F2">
            <w:pPr>
              <w:tabs>
                <w:tab w:val="left" w:pos="1080"/>
              </w:tabs>
              <w:jc w:val="center"/>
              <w:rPr>
                <w:b/>
                <w:sz w:val="20"/>
                <w:szCs w:val="20"/>
              </w:rPr>
            </w:pPr>
            <w:r w:rsidRPr="003D14DD">
              <w:rPr>
                <w:b/>
                <w:sz w:val="20"/>
                <w:szCs w:val="20"/>
              </w:rPr>
              <w:t>Индикаторы достижения компетенции</w:t>
            </w:r>
          </w:p>
        </w:tc>
        <w:tc>
          <w:tcPr>
            <w:tcW w:w="3240" w:type="dxa"/>
          </w:tcPr>
          <w:p w:rsidR="0063589A" w:rsidRPr="003D14DD" w:rsidRDefault="0063589A"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63589A" w:rsidRPr="003D14DD" w:rsidTr="004D69F2">
        <w:trPr>
          <w:trHeight w:val="1384"/>
        </w:trPr>
        <w:tc>
          <w:tcPr>
            <w:tcW w:w="3348" w:type="dxa"/>
            <w:vMerge w:val="restart"/>
          </w:tcPr>
          <w:p w:rsidR="0063589A" w:rsidRPr="003D14DD" w:rsidRDefault="0063589A" w:rsidP="004D69F2">
            <w:pPr>
              <w:jc w:val="both"/>
              <w:rPr>
                <w:sz w:val="20"/>
                <w:szCs w:val="20"/>
              </w:rPr>
            </w:pPr>
            <w:r w:rsidRPr="003D14DD">
              <w:rPr>
                <w:sz w:val="20"/>
                <w:szCs w:val="20"/>
              </w:rPr>
              <w:t>УК-2. Способен управлять проектом на всех этапах его жизненного цикла</w:t>
            </w:r>
          </w:p>
        </w:tc>
        <w:tc>
          <w:tcPr>
            <w:tcW w:w="3060" w:type="dxa"/>
            <w:vMerge w:val="restart"/>
          </w:tcPr>
          <w:p w:rsidR="0063589A" w:rsidRPr="003D14DD" w:rsidRDefault="0063589A" w:rsidP="004D69F2">
            <w:pPr>
              <w:shd w:val="clear" w:color="auto" w:fill="FFFFFF"/>
              <w:rPr>
                <w:sz w:val="20"/>
                <w:szCs w:val="20"/>
              </w:rPr>
            </w:pPr>
            <w:r w:rsidRPr="003D14DD">
              <w:rPr>
                <w:sz w:val="20"/>
                <w:szCs w:val="20"/>
              </w:rPr>
              <w:t xml:space="preserve">УК-2.1. Знать: </w:t>
            </w:r>
          </w:p>
          <w:p w:rsidR="0063589A" w:rsidRPr="003D14DD" w:rsidRDefault="0063589A" w:rsidP="004D69F2">
            <w:pPr>
              <w:rPr>
                <w:sz w:val="20"/>
                <w:szCs w:val="20"/>
              </w:rPr>
            </w:pPr>
            <w:r w:rsidRPr="003D14DD">
              <w:rPr>
                <w:sz w:val="20"/>
                <w:szCs w:val="20"/>
              </w:rPr>
              <w:t>необходимые для осуществления профессиональной деятельности правовые нормы, методы управления проектом на всех этапах его жизненного цикла</w:t>
            </w:r>
          </w:p>
          <w:p w:rsidR="0063589A" w:rsidRPr="003D14DD" w:rsidRDefault="0063589A" w:rsidP="004D69F2">
            <w:pPr>
              <w:rPr>
                <w:sz w:val="20"/>
                <w:szCs w:val="20"/>
              </w:rPr>
            </w:pPr>
          </w:p>
          <w:p w:rsidR="0063589A" w:rsidRPr="003D14DD" w:rsidRDefault="0063589A" w:rsidP="004D69F2">
            <w:pPr>
              <w:shd w:val="clear" w:color="auto" w:fill="FFFFFF"/>
              <w:rPr>
                <w:sz w:val="20"/>
                <w:szCs w:val="20"/>
              </w:rPr>
            </w:pPr>
            <w:r w:rsidRPr="003D14DD">
              <w:rPr>
                <w:sz w:val="20"/>
                <w:szCs w:val="20"/>
              </w:rPr>
              <w:t xml:space="preserve">УК-2.2. Уметь:  </w:t>
            </w:r>
          </w:p>
          <w:p w:rsidR="0063589A" w:rsidRPr="003D14DD" w:rsidRDefault="0063589A" w:rsidP="004D69F2">
            <w:pPr>
              <w:shd w:val="clear" w:color="auto" w:fill="FFFFFF"/>
              <w:rPr>
                <w:sz w:val="20"/>
                <w:szCs w:val="20"/>
              </w:rPr>
            </w:pPr>
            <w:r w:rsidRPr="003D14DD">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63589A" w:rsidRPr="003D14DD" w:rsidRDefault="0063589A" w:rsidP="004D69F2">
            <w:pPr>
              <w:shd w:val="clear" w:color="auto" w:fill="FFFFFF"/>
              <w:rPr>
                <w:sz w:val="20"/>
                <w:szCs w:val="20"/>
              </w:rPr>
            </w:pPr>
            <w:r w:rsidRPr="003D14DD">
              <w:rPr>
                <w:sz w:val="20"/>
                <w:szCs w:val="20"/>
              </w:rPr>
              <w:t>определять проблему, на решение которой направлен проект, грамотно формулировать цели проекта,</w:t>
            </w:r>
          </w:p>
          <w:p w:rsidR="0063589A" w:rsidRPr="003D14DD" w:rsidRDefault="0063589A" w:rsidP="004D69F2">
            <w:pPr>
              <w:rPr>
                <w:sz w:val="20"/>
                <w:szCs w:val="20"/>
              </w:rPr>
            </w:pPr>
            <w:r w:rsidRPr="003D14DD">
              <w:rPr>
                <w:sz w:val="20"/>
                <w:szCs w:val="20"/>
              </w:rPr>
              <w:t>качественно решать конкретные задачи (исследования, проекта, деятельности) за установленное время, оценивать риски и результаты проекта</w:t>
            </w:r>
          </w:p>
          <w:p w:rsidR="0063589A" w:rsidRPr="003D14DD" w:rsidRDefault="0063589A" w:rsidP="004D69F2"/>
          <w:p w:rsidR="0063589A" w:rsidRPr="003D14DD" w:rsidRDefault="0063589A" w:rsidP="004D69F2">
            <w:pPr>
              <w:shd w:val="clear" w:color="auto" w:fill="FFFFFF"/>
              <w:rPr>
                <w:sz w:val="20"/>
                <w:szCs w:val="20"/>
              </w:rPr>
            </w:pPr>
            <w:r w:rsidRPr="003D14DD">
              <w:rPr>
                <w:sz w:val="20"/>
                <w:szCs w:val="20"/>
              </w:rPr>
              <w:t xml:space="preserve">УК-2.3. Владеть: </w:t>
            </w:r>
          </w:p>
          <w:p w:rsidR="0063589A" w:rsidRPr="003D14DD" w:rsidRDefault="0063589A" w:rsidP="004D69F2">
            <w:pPr>
              <w:shd w:val="clear" w:color="auto" w:fill="FFFFFF"/>
              <w:rPr>
                <w:sz w:val="20"/>
                <w:szCs w:val="20"/>
              </w:rPr>
            </w:pPr>
            <w:r w:rsidRPr="003D14DD">
              <w:rPr>
                <w:sz w:val="20"/>
                <w:szCs w:val="20"/>
              </w:rPr>
              <w:t>навыками применения нормативной базы и решения задач в области избранных видов профессиональной деятельности,</w:t>
            </w:r>
          </w:p>
          <w:p w:rsidR="0063589A" w:rsidRPr="003D14DD" w:rsidRDefault="0063589A" w:rsidP="004D69F2">
            <w:pPr>
              <w:rPr>
                <w:sz w:val="20"/>
                <w:szCs w:val="20"/>
              </w:rPr>
            </w:pPr>
            <w:r w:rsidRPr="003D14DD">
              <w:rPr>
                <w:sz w:val="20"/>
                <w:szCs w:val="20"/>
              </w:rPr>
              <w:t xml:space="preserve">навыками представления результатов проекта, </w:t>
            </w:r>
            <w:r w:rsidRPr="003D14DD">
              <w:rPr>
                <w:sz w:val="20"/>
                <w:szCs w:val="20"/>
              </w:rPr>
              <w:lastRenderedPageBreak/>
              <w:t>обсуждения хода и результатов проекта</w:t>
            </w:r>
          </w:p>
        </w:tc>
        <w:tc>
          <w:tcPr>
            <w:tcW w:w="3240" w:type="dxa"/>
          </w:tcPr>
          <w:p w:rsidR="0063589A" w:rsidRPr="003D14DD" w:rsidRDefault="0063589A" w:rsidP="004D69F2">
            <w:pPr>
              <w:pStyle w:val="5"/>
              <w:numPr>
                <w:ilvl w:val="0"/>
                <w:numId w:val="0"/>
              </w:numPr>
              <w:tabs>
                <w:tab w:val="left" w:pos="282"/>
              </w:tabs>
              <w:rPr>
                <w:sz w:val="20"/>
                <w:szCs w:val="20"/>
              </w:rPr>
            </w:pPr>
            <w:r w:rsidRPr="003D14DD">
              <w:rPr>
                <w:b/>
                <w:sz w:val="20"/>
                <w:szCs w:val="20"/>
                <w:u w:val="single"/>
              </w:rPr>
              <w:lastRenderedPageBreak/>
              <w:t>Знать:</w:t>
            </w:r>
          </w:p>
          <w:p w:rsidR="0063589A" w:rsidRPr="003D14DD" w:rsidRDefault="0063589A" w:rsidP="004D69F2">
            <w:pPr>
              <w:shd w:val="clear" w:color="auto" w:fill="FFFFFF"/>
              <w:rPr>
                <w:sz w:val="20"/>
                <w:szCs w:val="20"/>
              </w:rPr>
            </w:pPr>
            <w:r w:rsidRPr="003D14DD">
              <w:rPr>
                <w:sz w:val="20"/>
                <w:szCs w:val="20"/>
              </w:rPr>
              <w:t>- необходимые для осуществления профессиональной деятельности правовые нормы;</w:t>
            </w:r>
          </w:p>
          <w:p w:rsidR="0063589A" w:rsidRPr="003D14DD" w:rsidRDefault="0063589A" w:rsidP="004D69F2">
            <w:pPr>
              <w:shd w:val="clear" w:color="auto" w:fill="FFFFFF"/>
              <w:rPr>
                <w:sz w:val="20"/>
                <w:szCs w:val="20"/>
              </w:rPr>
            </w:pPr>
            <w:r w:rsidRPr="003D14DD">
              <w:rPr>
                <w:sz w:val="20"/>
                <w:szCs w:val="20"/>
              </w:rPr>
              <w:t>- методы управления проектом на всех этапах его жизненного цикла</w:t>
            </w:r>
          </w:p>
        </w:tc>
      </w:tr>
      <w:tr w:rsidR="0063589A" w:rsidRPr="003D14DD" w:rsidTr="004D69F2">
        <w:trPr>
          <w:trHeight w:val="1384"/>
        </w:trPr>
        <w:tc>
          <w:tcPr>
            <w:tcW w:w="3348" w:type="dxa"/>
            <w:vMerge/>
          </w:tcPr>
          <w:p w:rsidR="0063589A" w:rsidRPr="003D14DD" w:rsidRDefault="0063589A" w:rsidP="004D69F2">
            <w:pPr>
              <w:jc w:val="both"/>
              <w:rPr>
                <w:sz w:val="20"/>
                <w:szCs w:val="20"/>
              </w:rPr>
            </w:pPr>
          </w:p>
        </w:tc>
        <w:tc>
          <w:tcPr>
            <w:tcW w:w="3060" w:type="dxa"/>
            <w:vMerge/>
          </w:tcPr>
          <w:p w:rsidR="0063589A" w:rsidRPr="003D14DD" w:rsidRDefault="0063589A" w:rsidP="004D69F2"/>
        </w:tc>
        <w:tc>
          <w:tcPr>
            <w:tcW w:w="3240" w:type="dxa"/>
          </w:tcPr>
          <w:p w:rsidR="0063589A" w:rsidRPr="003D14DD" w:rsidRDefault="0063589A" w:rsidP="004D69F2">
            <w:pPr>
              <w:pStyle w:val="5"/>
              <w:numPr>
                <w:ilvl w:val="0"/>
                <w:numId w:val="0"/>
              </w:numPr>
              <w:tabs>
                <w:tab w:val="left" w:pos="282"/>
              </w:tabs>
              <w:rPr>
                <w:b/>
                <w:sz w:val="20"/>
                <w:szCs w:val="20"/>
                <w:u w:val="single"/>
              </w:rPr>
            </w:pPr>
            <w:r w:rsidRPr="003D14DD">
              <w:rPr>
                <w:b/>
                <w:sz w:val="20"/>
                <w:szCs w:val="20"/>
                <w:u w:val="single"/>
              </w:rPr>
              <w:t>Уметь</w:t>
            </w:r>
          </w:p>
          <w:p w:rsidR="0063589A" w:rsidRPr="003D14DD" w:rsidRDefault="0063589A" w:rsidP="004D69F2">
            <w:pPr>
              <w:shd w:val="clear" w:color="auto" w:fill="FFFFFF"/>
              <w:rPr>
                <w:sz w:val="20"/>
                <w:szCs w:val="20"/>
              </w:rPr>
            </w:pPr>
            <w:r w:rsidRPr="003D14DD">
              <w:rPr>
                <w:sz w:val="20"/>
                <w:szCs w:val="20"/>
              </w:rPr>
              <w:t xml:space="preserve">- определять круг задач в рамках образовательной деятельности; </w:t>
            </w:r>
          </w:p>
          <w:p w:rsidR="0063589A" w:rsidRPr="003D14DD" w:rsidRDefault="0063589A" w:rsidP="004D69F2">
            <w:pPr>
              <w:shd w:val="clear" w:color="auto" w:fill="FFFFFF"/>
              <w:rPr>
                <w:sz w:val="20"/>
                <w:szCs w:val="20"/>
              </w:rPr>
            </w:pPr>
            <w:r w:rsidRPr="003D14DD">
              <w:rPr>
                <w:sz w:val="20"/>
                <w:szCs w:val="20"/>
              </w:rPr>
              <w:t xml:space="preserve">- планировать собственную деятельность, исходя из имеющихся ресурсов; </w:t>
            </w:r>
          </w:p>
          <w:p w:rsidR="0063589A" w:rsidRPr="003D14DD" w:rsidRDefault="0063589A" w:rsidP="004D69F2">
            <w:pPr>
              <w:pStyle w:val="5"/>
              <w:numPr>
                <w:ilvl w:val="0"/>
                <w:numId w:val="0"/>
              </w:numPr>
              <w:tabs>
                <w:tab w:val="left" w:pos="282"/>
              </w:tabs>
              <w:rPr>
                <w:rFonts w:eastAsia="Arial Unicode MS"/>
                <w:b/>
                <w:spacing w:val="4"/>
                <w:sz w:val="20"/>
                <w:szCs w:val="20"/>
              </w:rPr>
            </w:pPr>
            <w:r w:rsidRPr="003D14DD">
              <w:rPr>
                <w:sz w:val="20"/>
                <w:szCs w:val="20"/>
              </w:rPr>
              <w:t>- соотносить главное и второстепенное, решать поставленные задачи в рамках образовательной деятельности</w:t>
            </w:r>
          </w:p>
        </w:tc>
      </w:tr>
      <w:tr w:rsidR="0063589A" w:rsidRPr="003D14DD" w:rsidTr="004D69F2">
        <w:trPr>
          <w:trHeight w:val="1384"/>
        </w:trPr>
        <w:tc>
          <w:tcPr>
            <w:tcW w:w="3348" w:type="dxa"/>
            <w:vMerge/>
          </w:tcPr>
          <w:p w:rsidR="0063589A" w:rsidRPr="003D14DD" w:rsidRDefault="0063589A" w:rsidP="004D69F2">
            <w:pPr>
              <w:jc w:val="both"/>
              <w:rPr>
                <w:sz w:val="20"/>
                <w:szCs w:val="20"/>
              </w:rPr>
            </w:pPr>
          </w:p>
        </w:tc>
        <w:tc>
          <w:tcPr>
            <w:tcW w:w="3060" w:type="dxa"/>
            <w:vMerge/>
          </w:tcPr>
          <w:p w:rsidR="0063589A" w:rsidRPr="003D14DD" w:rsidRDefault="0063589A" w:rsidP="004D69F2"/>
        </w:tc>
        <w:tc>
          <w:tcPr>
            <w:tcW w:w="3240" w:type="dxa"/>
          </w:tcPr>
          <w:p w:rsidR="0063589A" w:rsidRPr="003D14DD" w:rsidRDefault="0063589A" w:rsidP="004D69F2">
            <w:pPr>
              <w:pStyle w:val="5"/>
              <w:numPr>
                <w:ilvl w:val="0"/>
                <w:numId w:val="0"/>
              </w:numPr>
              <w:tabs>
                <w:tab w:val="left" w:pos="282"/>
              </w:tabs>
              <w:rPr>
                <w:b/>
                <w:sz w:val="20"/>
                <w:szCs w:val="20"/>
                <w:u w:val="single"/>
              </w:rPr>
            </w:pPr>
            <w:r w:rsidRPr="003D14DD">
              <w:rPr>
                <w:b/>
                <w:sz w:val="20"/>
                <w:szCs w:val="20"/>
                <w:u w:val="single"/>
              </w:rPr>
              <w:t>Владеть</w:t>
            </w:r>
          </w:p>
          <w:p w:rsidR="0063589A" w:rsidRPr="003D14DD" w:rsidRDefault="0063589A" w:rsidP="004D69F2">
            <w:pPr>
              <w:pStyle w:val="5"/>
              <w:numPr>
                <w:ilvl w:val="0"/>
                <w:numId w:val="0"/>
              </w:numPr>
              <w:tabs>
                <w:tab w:val="left" w:pos="282"/>
              </w:tabs>
              <w:rPr>
                <w:rFonts w:eastAsia="Arial Unicode MS"/>
                <w:b/>
                <w:spacing w:val="4"/>
                <w:sz w:val="20"/>
                <w:szCs w:val="20"/>
              </w:rPr>
            </w:pPr>
            <w:r w:rsidRPr="003D14DD">
              <w:rPr>
                <w:sz w:val="20"/>
                <w:szCs w:val="20"/>
              </w:rPr>
              <w:t>- навыками применения нормативной базы и решения задач в области управления проектом на всех этапах его жизненного цикла</w:t>
            </w:r>
          </w:p>
        </w:tc>
      </w:tr>
      <w:tr w:rsidR="00EF585C" w:rsidRPr="003D14DD" w:rsidTr="004D69F2">
        <w:trPr>
          <w:trHeight w:val="2114"/>
        </w:trPr>
        <w:tc>
          <w:tcPr>
            <w:tcW w:w="3348" w:type="dxa"/>
            <w:vMerge w:val="restart"/>
          </w:tcPr>
          <w:p w:rsidR="00EF585C" w:rsidRPr="003D14DD" w:rsidRDefault="00EF585C" w:rsidP="00EF585C">
            <w:pPr>
              <w:rPr>
                <w:sz w:val="20"/>
                <w:szCs w:val="20"/>
              </w:rPr>
            </w:pPr>
            <w:r w:rsidRPr="003D14DD">
              <w:rPr>
                <w:sz w:val="20"/>
                <w:szCs w:val="20"/>
              </w:rPr>
              <w:lastRenderedPageBreak/>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tc>
        <w:tc>
          <w:tcPr>
            <w:tcW w:w="3060" w:type="dxa"/>
            <w:vMerge w:val="restart"/>
          </w:tcPr>
          <w:p w:rsidR="00EF585C" w:rsidRPr="003D14DD" w:rsidRDefault="00EF585C" w:rsidP="00EF585C">
            <w:pPr>
              <w:shd w:val="clear" w:color="auto" w:fill="FFFFFF"/>
              <w:rPr>
                <w:sz w:val="20"/>
                <w:szCs w:val="20"/>
              </w:rPr>
            </w:pPr>
            <w:r w:rsidRPr="003D14DD">
              <w:rPr>
                <w:sz w:val="20"/>
                <w:szCs w:val="20"/>
              </w:rPr>
              <w:t>ОПК-6.1. Знать:</w:t>
            </w:r>
          </w:p>
          <w:p w:rsidR="00EF585C" w:rsidRPr="003D14DD" w:rsidRDefault="00EF585C" w:rsidP="00EF585C">
            <w:pPr>
              <w:shd w:val="clear" w:color="auto" w:fill="FFFFFF"/>
              <w:rPr>
                <w:sz w:val="20"/>
                <w:szCs w:val="20"/>
              </w:rPr>
            </w:pPr>
            <w:r w:rsidRPr="003D14DD">
              <w:rPr>
                <w:sz w:val="20"/>
                <w:szCs w:val="20"/>
              </w:rPr>
              <w:t>психолого-педагогические основы учебной деятельности,</w:t>
            </w:r>
          </w:p>
          <w:p w:rsidR="00EF585C" w:rsidRPr="003D14DD" w:rsidRDefault="00EF585C" w:rsidP="00EF585C">
            <w:pPr>
              <w:shd w:val="clear" w:color="auto" w:fill="FFFFFF"/>
              <w:rPr>
                <w:sz w:val="20"/>
                <w:szCs w:val="20"/>
              </w:rPr>
            </w:pPr>
            <w:r w:rsidRPr="003D14DD">
              <w:rPr>
                <w:sz w:val="20"/>
                <w:szCs w:val="20"/>
              </w:rPr>
              <w:t>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EF585C" w:rsidRPr="003D14DD" w:rsidRDefault="00EF585C" w:rsidP="00EF585C">
            <w:pPr>
              <w:shd w:val="clear" w:color="auto" w:fill="FFFFFF"/>
              <w:rPr>
                <w:sz w:val="20"/>
                <w:szCs w:val="20"/>
              </w:rPr>
            </w:pPr>
          </w:p>
          <w:p w:rsidR="00EF585C" w:rsidRPr="003D14DD" w:rsidRDefault="00EF585C" w:rsidP="00EF585C">
            <w:pPr>
              <w:shd w:val="clear" w:color="auto" w:fill="FFFFFF"/>
              <w:rPr>
                <w:sz w:val="20"/>
                <w:szCs w:val="20"/>
              </w:rPr>
            </w:pPr>
            <w:r w:rsidRPr="003D14DD">
              <w:rPr>
                <w:sz w:val="20"/>
                <w:szCs w:val="20"/>
              </w:rPr>
              <w:t>ОПК-6.2. Уметь:</w:t>
            </w:r>
          </w:p>
          <w:p w:rsidR="00EF585C" w:rsidRPr="003D14DD" w:rsidRDefault="00EF585C" w:rsidP="00EF585C">
            <w:pPr>
              <w:shd w:val="clear" w:color="auto" w:fill="FFFFFF"/>
              <w:rPr>
                <w:sz w:val="20"/>
                <w:szCs w:val="20"/>
              </w:rPr>
            </w:pPr>
            <w:r w:rsidRPr="003D14DD">
              <w:rPr>
                <w:sz w:val="20"/>
                <w:szCs w:val="20"/>
              </w:rPr>
              <w:t>использовать знания об особенностях развития обучающихся для планирования учебно-воспитательной работы,</w:t>
            </w:r>
          </w:p>
          <w:p w:rsidR="00EF585C" w:rsidRPr="003D14DD" w:rsidRDefault="00EF585C" w:rsidP="00EF585C">
            <w:pPr>
              <w:rPr>
                <w:sz w:val="20"/>
                <w:szCs w:val="20"/>
              </w:rPr>
            </w:pPr>
            <w:r w:rsidRPr="003D14DD">
              <w:rPr>
                <w:sz w:val="20"/>
                <w:szCs w:val="20"/>
              </w:rPr>
              <w:t>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EF585C" w:rsidRPr="003D14DD" w:rsidRDefault="00EF585C" w:rsidP="00EF585C">
            <w:pPr>
              <w:rPr>
                <w:sz w:val="20"/>
                <w:szCs w:val="20"/>
              </w:rPr>
            </w:pPr>
          </w:p>
          <w:p w:rsidR="00EF585C" w:rsidRPr="003D14DD" w:rsidRDefault="00EF585C" w:rsidP="00EF585C">
            <w:pPr>
              <w:shd w:val="clear" w:color="auto" w:fill="FFFFFF"/>
              <w:rPr>
                <w:sz w:val="20"/>
                <w:szCs w:val="20"/>
              </w:rPr>
            </w:pPr>
            <w:r w:rsidRPr="003D14DD">
              <w:rPr>
                <w:sz w:val="20"/>
                <w:szCs w:val="20"/>
              </w:rPr>
              <w:t>ОПК-6.3. Владеть:</w:t>
            </w:r>
          </w:p>
          <w:p w:rsidR="00EF585C" w:rsidRPr="003D14DD" w:rsidRDefault="00EF585C" w:rsidP="00EF585C">
            <w:pPr>
              <w:shd w:val="clear" w:color="auto" w:fill="FFFFFF"/>
              <w:rPr>
                <w:sz w:val="20"/>
                <w:szCs w:val="20"/>
              </w:rPr>
            </w:pPr>
            <w:r w:rsidRPr="003D14DD">
              <w:rPr>
                <w:sz w:val="20"/>
                <w:szCs w:val="20"/>
              </w:rPr>
              <w:t>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w:t>
            </w:r>
          </w:p>
          <w:p w:rsidR="00EF585C" w:rsidRPr="003D14DD" w:rsidRDefault="00EF585C" w:rsidP="00EF585C">
            <w:pPr>
              <w:rPr>
                <w:sz w:val="20"/>
                <w:szCs w:val="20"/>
              </w:rPr>
            </w:pPr>
            <w:r w:rsidRPr="003D14DD">
              <w:rPr>
                <w:sz w:val="20"/>
                <w:szCs w:val="20"/>
              </w:rPr>
              <w:t>навыками разработки и реализации индивидуальных образовательных маршрутов, индивидуально-ориентированных образовательных программ (совместно с другими субъектами образовательных отношений)</w:t>
            </w:r>
          </w:p>
        </w:tc>
        <w:tc>
          <w:tcPr>
            <w:tcW w:w="3240" w:type="dxa"/>
          </w:tcPr>
          <w:p w:rsidR="00EF585C" w:rsidRPr="003D14DD" w:rsidRDefault="00EF585C" w:rsidP="00EF585C">
            <w:pPr>
              <w:pStyle w:val="5"/>
              <w:numPr>
                <w:ilvl w:val="0"/>
                <w:numId w:val="0"/>
              </w:numPr>
              <w:tabs>
                <w:tab w:val="left" w:pos="282"/>
              </w:tabs>
              <w:rPr>
                <w:b/>
                <w:sz w:val="20"/>
                <w:szCs w:val="20"/>
                <w:u w:val="single"/>
              </w:rPr>
            </w:pPr>
            <w:r w:rsidRPr="003D14DD">
              <w:rPr>
                <w:b/>
                <w:sz w:val="20"/>
                <w:szCs w:val="20"/>
                <w:u w:val="single"/>
              </w:rPr>
              <w:t>Знать:</w:t>
            </w:r>
          </w:p>
          <w:p w:rsidR="00EF585C" w:rsidRPr="003D14DD" w:rsidRDefault="00EF585C" w:rsidP="00EF585C">
            <w:pPr>
              <w:numPr>
                <w:ilvl w:val="0"/>
                <w:numId w:val="50"/>
              </w:numPr>
              <w:tabs>
                <w:tab w:val="clear" w:pos="1440"/>
                <w:tab w:val="left" w:pos="720"/>
                <w:tab w:val="left" w:pos="900"/>
                <w:tab w:val="left" w:pos="1080"/>
              </w:tabs>
              <w:suppressAutoHyphens/>
              <w:ind w:left="0" w:firstLine="0"/>
              <w:jc w:val="both"/>
              <w:rPr>
                <w:sz w:val="20"/>
                <w:szCs w:val="20"/>
              </w:rPr>
            </w:pPr>
            <w:r w:rsidRPr="003D14DD">
              <w:rPr>
                <w:sz w:val="20"/>
                <w:szCs w:val="20"/>
              </w:rPr>
              <w:t>основные подходы в исследованиях закономерностей и механизмов учебной деятельности;</w:t>
            </w:r>
          </w:p>
          <w:p w:rsidR="00EF585C" w:rsidRPr="003D14DD" w:rsidRDefault="00EF585C" w:rsidP="00EF585C">
            <w:pPr>
              <w:numPr>
                <w:ilvl w:val="0"/>
                <w:numId w:val="50"/>
              </w:numPr>
              <w:tabs>
                <w:tab w:val="clear" w:pos="1440"/>
                <w:tab w:val="left" w:pos="720"/>
                <w:tab w:val="left" w:pos="900"/>
                <w:tab w:val="left" w:pos="1080"/>
              </w:tabs>
              <w:suppressAutoHyphens/>
              <w:ind w:left="0" w:firstLine="0"/>
              <w:jc w:val="both"/>
              <w:rPr>
                <w:rFonts w:eastAsia="Arial Unicode MS"/>
                <w:b/>
                <w:spacing w:val="4"/>
                <w:sz w:val="20"/>
                <w:szCs w:val="20"/>
              </w:rPr>
            </w:pPr>
            <w:r w:rsidRPr="003D14DD">
              <w:rPr>
                <w:sz w:val="20"/>
                <w:szCs w:val="20"/>
              </w:rPr>
              <w:t>систему знаний о сущности, содержании, структуре и специфике профессионального образования;</w:t>
            </w:r>
          </w:p>
        </w:tc>
      </w:tr>
      <w:tr w:rsidR="00EF585C" w:rsidRPr="003D14DD" w:rsidTr="004D69F2">
        <w:trPr>
          <w:trHeight w:val="1817"/>
        </w:trPr>
        <w:tc>
          <w:tcPr>
            <w:tcW w:w="3348" w:type="dxa"/>
            <w:vMerge/>
          </w:tcPr>
          <w:p w:rsidR="00EF585C" w:rsidRPr="003D14DD" w:rsidRDefault="00EF585C" w:rsidP="00EF585C">
            <w:pPr>
              <w:jc w:val="both"/>
              <w:rPr>
                <w:sz w:val="20"/>
                <w:szCs w:val="20"/>
              </w:rPr>
            </w:pPr>
          </w:p>
        </w:tc>
        <w:tc>
          <w:tcPr>
            <w:tcW w:w="3060" w:type="dxa"/>
            <w:vMerge/>
          </w:tcPr>
          <w:p w:rsidR="00EF585C" w:rsidRPr="003D14DD" w:rsidRDefault="00EF585C" w:rsidP="00EF585C">
            <w:pPr>
              <w:rPr>
                <w:sz w:val="20"/>
                <w:szCs w:val="20"/>
              </w:rPr>
            </w:pPr>
          </w:p>
        </w:tc>
        <w:tc>
          <w:tcPr>
            <w:tcW w:w="3240" w:type="dxa"/>
          </w:tcPr>
          <w:p w:rsidR="00EF585C" w:rsidRPr="003D14DD" w:rsidRDefault="00EF585C" w:rsidP="00EF585C">
            <w:pPr>
              <w:pStyle w:val="5"/>
              <w:numPr>
                <w:ilvl w:val="0"/>
                <w:numId w:val="0"/>
              </w:numPr>
              <w:tabs>
                <w:tab w:val="left" w:pos="282"/>
              </w:tabs>
              <w:rPr>
                <w:b/>
                <w:sz w:val="20"/>
                <w:szCs w:val="20"/>
                <w:u w:val="single"/>
              </w:rPr>
            </w:pPr>
            <w:r w:rsidRPr="003D14DD">
              <w:rPr>
                <w:b/>
                <w:sz w:val="20"/>
                <w:szCs w:val="20"/>
                <w:u w:val="single"/>
              </w:rPr>
              <w:t>Уметь</w:t>
            </w:r>
          </w:p>
          <w:p w:rsidR="00EF585C" w:rsidRPr="003D14DD" w:rsidRDefault="00EF585C" w:rsidP="00EF585C">
            <w:pPr>
              <w:pStyle w:val="5"/>
              <w:numPr>
                <w:ilvl w:val="0"/>
                <w:numId w:val="0"/>
              </w:numPr>
              <w:tabs>
                <w:tab w:val="left" w:pos="282"/>
              </w:tabs>
              <w:rPr>
                <w:rFonts w:eastAsia="Arial Unicode MS"/>
                <w:b/>
                <w:spacing w:val="4"/>
                <w:sz w:val="20"/>
                <w:szCs w:val="20"/>
              </w:rPr>
            </w:pPr>
            <w:r w:rsidRPr="003D14DD">
              <w:rPr>
                <w:sz w:val="20"/>
                <w:szCs w:val="20"/>
              </w:rPr>
              <w:t>моделировать психологические стороны группового взаимодействия молодежи в интересах профессионализации;</w:t>
            </w:r>
          </w:p>
        </w:tc>
      </w:tr>
      <w:tr w:rsidR="00EF585C" w:rsidRPr="003D14DD" w:rsidTr="004D69F2">
        <w:trPr>
          <w:trHeight w:val="2114"/>
        </w:trPr>
        <w:tc>
          <w:tcPr>
            <w:tcW w:w="3348" w:type="dxa"/>
            <w:vMerge/>
          </w:tcPr>
          <w:p w:rsidR="00EF585C" w:rsidRPr="003D14DD" w:rsidRDefault="00EF585C" w:rsidP="00EF585C">
            <w:pPr>
              <w:jc w:val="both"/>
              <w:rPr>
                <w:sz w:val="20"/>
                <w:szCs w:val="20"/>
              </w:rPr>
            </w:pPr>
          </w:p>
        </w:tc>
        <w:tc>
          <w:tcPr>
            <w:tcW w:w="3060" w:type="dxa"/>
            <w:vMerge/>
          </w:tcPr>
          <w:p w:rsidR="00EF585C" w:rsidRPr="003D14DD" w:rsidRDefault="00EF585C" w:rsidP="00EF585C">
            <w:pPr>
              <w:rPr>
                <w:sz w:val="20"/>
                <w:szCs w:val="20"/>
              </w:rPr>
            </w:pPr>
          </w:p>
        </w:tc>
        <w:tc>
          <w:tcPr>
            <w:tcW w:w="3240" w:type="dxa"/>
          </w:tcPr>
          <w:p w:rsidR="00EF585C" w:rsidRPr="003D14DD" w:rsidRDefault="00EF585C" w:rsidP="00EF585C">
            <w:pPr>
              <w:pStyle w:val="5"/>
              <w:numPr>
                <w:ilvl w:val="0"/>
                <w:numId w:val="0"/>
              </w:numPr>
              <w:tabs>
                <w:tab w:val="left" w:pos="282"/>
              </w:tabs>
              <w:rPr>
                <w:b/>
                <w:sz w:val="20"/>
                <w:szCs w:val="20"/>
                <w:u w:val="single"/>
              </w:rPr>
            </w:pPr>
            <w:r w:rsidRPr="003D14DD">
              <w:rPr>
                <w:b/>
                <w:sz w:val="20"/>
                <w:szCs w:val="20"/>
                <w:u w:val="single"/>
              </w:rPr>
              <w:t>Владеть</w:t>
            </w:r>
          </w:p>
          <w:p w:rsidR="00EF585C" w:rsidRPr="003D14DD" w:rsidRDefault="00EF585C" w:rsidP="00EF585C">
            <w:pPr>
              <w:pStyle w:val="5"/>
              <w:numPr>
                <w:ilvl w:val="0"/>
                <w:numId w:val="0"/>
              </w:numPr>
              <w:tabs>
                <w:tab w:val="left" w:pos="282"/>
              </w:tabs>
              <w:rPr>
                <w:rFonts w:eastAsia="Arial Unicode MS"/>
                <w:b/>
                <w:spacing w:val="4"/>
                <w:sz w:val="20"/>
                <w:szCs w:val="20"/>
              </w:rPr>
            </w:pPr>
            <w:r w:rsidRPr="003D14DD">
              <w:rPr>
                <w:sz w:val="20"/>
                <w:szCs w:val="20"/>
              </w:rPr>
              <w:t>Способен проектировать и использовать эффективные психолого-педагогические, в том числе инклюзивные, технологии в профессиональной деятельности</w:t>
            </w:r>
          </w:p>
        </w:tc>
      </w:tr>
    </w:tbl>
    <w:p w:rsidR="0063589A" w:rsidRPr="003D14DD" w:rsidRDefault="0063589A" w:rsidP="0063589A">
      <w:pPr>
        <w:suppressAutoHyphens/>
        <w:ind w:firstLine="709"/>
        <w:jc w:val="both"/>
        <w:rPr>
          <w:sz w:val="20"/>
          <w:szCs w:val="20"/>
        </w:rPr>
      </w:pPr>
    </w:p>
    <w:p w:rsidR="0063589A" w:rsidRPr="003D14DD" w:rsidRDefault="0063589A" w:rsidP="0063589A">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«Телекоммуникационные образовательные технологии», являются необходимыми для изучения последующих дисциплин.</w:t>
      </w:r>
    </w:p>
    <w:p w:rsidR="0063589A" w:rsidRPr="003D14DD" w:rsidRDefault="0063589A" w:rsidP="0063589A">
      <w:pPr>
        <w:tabs>
          <w:tab w:val="left" w:pos="900"/>
          <w:tab w:val="left" w:pos="1080"/>
        </w:tabs>
        <w:suppressAutoHyphens/>
        <w:jc w:val="both"/>
        <w:rPr>
          <w:sz w:val="20"/>
          <w:szCs w:val="20"/>
        </w:rPr>
      </w:pPr>
    </w:p>
    <w:p w:rsidR="0063589A" w:rsidRPr="003D14DD" w:rsidRDefault="0063589A" w:rsidP="0063589A">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63589A" w:rsidRPr="003D14DD" w:rsidRDefault="0063589A" w:rsidP="0063589A">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2563"/>
        <w:gridCol w:w="2346"/>
        <w:gridCol w:w="2327"/>
      </w:tblGrid>
      <w:tr w:rsidR="0063589A" w:rsidRPr="003D14DD" w:rsidTr="00EE3D4D">
        <w:trPr>
          <w:tblHeader/>
        </w:trPr>
        <w:tc>
          <w:tcPr>
            <w:tcW w:w="2151" w:type="dxa"/>
            <w:vMerge w:val="restart"/>
            <w:vAlign w:val="center"/>
          </w:tcPr>
          <w:p w:rsidR="0063589A" w:rsidRPr="003D14DD" w:rsidRDefault="0063589A" w:rsidP="004D69F2">
            <w:pPr>
              <w:suppressAutoHyphens/>
              <w:overflowPunct w:val="0"/>
              <w:autoSpaceDE w:val="0"/>
              <w:autoSpaceDN w:val="0"/>
              <w:adjustRightInd w:val="0"/>
              <w:jc w:val="center"/>
              <w:rPr>
                <w:sz w:val="20"/>
                <w:szCs w:val="20"/>
              </w:rPr>
            </w:pPr>
            <w:r w:rsidRPr="003D14DD">
              <w:rPr>
                <w:sz w:val="20"/>
                <w:szCs w:val="20"/>
              </w:rPr>
              <w:lastRenderedPageBreak/>
              <w:t>Компетенция</w:t>
            </w:r>
          </w:p>
        </w:tc>
        <w:tc>
          <w:tcPr>
            <w:tcW w:w="7420" w:type="dxa"/>
            <w:gridSpan w:val="3"/>
          </w:tcPr>
          <w:p w:rsidR="0063589A" w:rsidRPr="003D14DD" w:rsidRDefault="0063589A"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63589A" w:rsidRPr="003D14DD" w:rsidTr="00EE3D4D">
        <w:trPr>
          <w:tblHeader/>
        </w:trPr>
        <w:tc>
          <w:tcPr>
            <w:tcW w:w="2151" w:type="dxa"/>
            <w:vMerge/>
          </w:tcPr>
          <w:p w:rsidR="0063589A" w:rsidRPr="003D14DD" w:rsidRDefault="0063589A" w:rsidP="004D69F2">
            <w:pPr>
              <w:suppressAutoHyphens/>
              <w:overflowPunct w:val="0"/>
              <w:autoSpaceDE w:val="0"/>
              <w:autoSpaceDN w:val="0"/>
              <w:adjustRightInd w:val="0"/>
              <w:jc w:val="both"/>
              <w:rPr>
                <w:sz w:val="20"/>
                <w:szCs w:val="20"/>
              </w:rPr>
            </w:pPr>
          </w:p>
        </w:tc>
        <w:tc>
          <w:tcPr>
            <w:tcW w:w="2599" w:type="dxa"/>
          </w:tcPr>
          <w:p w:rsidR="0063589A" w:rsidRPr="003D14DD" w:rsidRDefault="0063589A"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26" w:type="dxa"/>
          </w:tcPr>
          <w:p w:rsidR="0063589A" w:rsidRPr="003D14DD" w:rsidRDefault="0063589A"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395" w:type="dxa"/>
          </w:tcPr>
          <w:p w:rsidR="0063589A" w:rsidRPr="003D14DD" w:rsidRDefault="0063589A" w:rsidP="004D69F2">
            <w:pPr>
              <w:suppressAutoHyphens/>
              <w:overflowPunct w:val="0"/>
              <w:autoSpaceDE w:val="0"/>
              <w:autoSpaceDN w:val="0"/>
              <w:adjustRightInd w:val="0"/>
              <w:jc w:val="center"/>
              <w:rPr>
                <w:sz w:val="20"/>
                <w:szCs w:val="20"/>
              </w:rPr>
            </w:pPr>
            <w:r w:rsidRPr="003D14DD">
              <w:rPr>
                <w:sz w:val="20"/>
                <w:szCs w:val="20"/>
              </w:rPr>
              <w:t>итоговый</w:t>
            </w:r>
          </w:p>
        </w:tc>
      </w:tr>
      <w:tr w:rsidR="0063589A" w:rsidRPr="003D14DD" w:rsidTr="00EE3D4D">
        <w:tc>
          <w:tcPr>
            <w:tcW w:w="2151" w:type="dxa"/>
            <w:vMerge w:val="restart"/>
          </w:tcPr>
          <w:p w:rsidR="0063589A" w:rsidRPr="003D14DD" w:rsidRDefault="0063589A" w:rsidP="004D69F2">
            <w:pPr>
              <w:suppressAutoHyphens/>
              <w:overflowPunct w:val="0"/>
              <w:autoSpaceDE w:val="0"/>
              <w:autoSpaceDN w:val="0"/>
              <w:adjustRightInd w:val="0"/>
              <w:rPr>
                <w:b/>
                <w:sz w:val="20"/>
                <w:szCs w:val="20"/>
              </w:rPr>
            </w:pPr>
            <w:r w:rsidRPr="003D14DD">
              <w:rPr>
                <w:b/>
                <w:sz w:val="20"/>
                <w:szCs w:val="20"/>
              </w:rPr>
              <w:t>УК-2</w:t>
            </w:r>
          </w:p>
          <w:p w:rsidR="0063589A" w:rsidRPr="003D14DD" w:rsidRDefault="0063589A" w:rsidP="004D69F2">
            <w:pPr>
              <w:suppressAutoHyphens/>
              <w:overflowPunct w:val="0"/>
              <w:autoSpaceDE w:val="0"/>
              <w:autoSpaceDN w:val="0"/>
              <w:adjustRightInd w:val="0"/>
              <w:jc w:val="both"/>
              <w:rPr>
                <w:sz w:val="20"/>
                <w:szCs w:val="20"/>
              </w:rPr>
            </w:pPr>
            <w:r w:rsidRPr="003D14DD">
              <w:rPr>
                <w:sz w:val="20"/>
                <w:szCs w:val="20"/>
              </w:rPr>
              <w:t>Способен управлять проектом на всех этапах его жизненного цикла</w:t>
            </w:r>
          </w:p>
        </w:tc>
        <w:tc>
          <w:tcPr>
            <w:tcW w:w="2599" w:type="dxa"/>
            <w:vAlign w:val="center"/>
          </w:tcPr>
          <w:p w:rsidR="0063589A" w:rsidRPr="003D14DD" w:rsidRDefault="0063589A" w:rsidP="004D69F2">
            <w:pPr>
              <w:rPr>
                <w:sz w:val="20"/>
                <w:szCs w:val="20"/>
              </w:rPr>
            </w:pPr>
            <w:r w:rsidRPr="003D14DD">
              <w:rPr>
                <w:sz w:val="20"/>
                <w:szCs w:val="20"/>
              </w:rPr>
              <w:t>Телекоммуникационные образовательные технологии</w:t>
            </w:r>
          </w:p>
        </w:tc>
        <w:tc>
          <w:tcPr>
            <w:tcW w:w="2426" w:type="dxa"/>
            <w:vAlign w:val="center"/>
          </w:tcPr>
          <w:p w:rsidR="0063589A" w:rsidRPr="003D14DD" w:rsidRDefault="0063589A" w:rsidP="004D69F2">
            <w:pPr>
              <w:rPr>
                <w:sz w:val="20"/>
                <w:szCs w:val="20"/>
              </w:rPr>
            </w:pPr>
            <w:r w:rsidRPr="003D14DD">
              <w:rPr>
                <w:sz w:val="20"/>
                <w:szCs w:val="20"/>
              </w:rPr>
              <w:t xml:space="preserve">Проектирование и реализация образовательных программ  </w:t>
            </w:r>
          </w:p>
        </w:tc>
        <w:tc>
          <w:tcPr>
            <w:tcW w:w="2395" w:type="dxa"/>
            <w:vAlign w:val="center"/>
          </w:tcPr>
          <w:p w:rsidR="0063589A" w:rsidRPr="003D14DD" w:rsidRDefault="0063589A" w:rsidP="004D69F2">
            <w:pPr>
              <w:rPr>
                <w:sz w:val="20"/>
                <w:szCs w:val="20"/>
              </w:rPr>
            </w:pPr>
            <w:r w:rsidRPr="003D14DD">
              <w:rPr>
                <w:sz w:val="20"/>
                <w:szCs w:val="20"/>
              </w:rPr>
              <w:t>Педагогический менеджмент</w:t>
            </w:r>
          </w:p>
        </w:tc>
      </w:tr>
      <w:tr w:rsidR="0063589A" w:rsidRPr="003D14DD" w:rsidTr="00EE3D4D">
        <w:tc>
          <w:tcPr>
            <w:tcW w:w="2151" w:type="dxa"/>
            <w:vMerge/>
          </w:tcPr>
          <w:p w:rsidR="0063589A" w:rsidRPr="003D14DD" w:rsidRDefault="0063589A" w:rsidP="004D69F2">
            <w:pPr>
              <w:suppressAutoHyphens/>
              <w:overflowPunct w:val="0"/>
              <w:autoSpaceDE w:val="0"/>
              <w:autoSpaceDN w:val="0"/>
              <w:adjustRightInd w:val="0"/>
              <w:rPr>
                <w:b/>
                <w:sz w:val="20"/>
                <w:szCs w:val="20"/>
              </w:rPr>
            </w:pPr>
          </w:p>
        </w:tc>
        <w:tc>
          <w:tcPr>
            <w:tcW w:w="2599" w:type="dxa"/>
            <w:vAlign w:val="center"/>
          </w:tcPr>
          <w:p w:rsidR="0063589A" w:rsidRPr="003D14DD" w:rsidRDefault="0063589A" w:rsidP="004D69F2">
            <w:pPr>
              <w:rPr>
                <w:sz w:val="20"/>
                <w:szCs w:val="20"/>
              </w:rPr>
            </w:pPr>
          </w:p>
        </w:tc>
        <w:tc>
          <w:tcPr>
            <w:tcW w:w="2426" w:type="dxa"/>
            <w:vAlign w:val="center"/>
          </w:tcPr>
          <w:p w:rsidR="0063589A" w:rsidRPr="003D14DD" w:rsidRDefault="0063589A"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395" w:type="dxa"/>
            <w:vAlign w:val="center"/>
          </w:tcPr>
          <w:p w:rsidR="0063589A" w:rsidRPr="003D14DD" w:rsidRDefault="0063589A" w:rsidP="004D69F2">
            <w:pPr>
              <w:rPr>
                <w:sz w:val="20"/>
                <w:szCs w:val="20"/>
              </w:rPr>
            </w:pPr>
            <w:r w:rsidRPr="003D14DD">
              <w:rPr>
                <w:sz w:val="20"/>
                <w:szCs w:val="20"/>
              </w:rPr>
              <w:t>Выполнение и защита выпускной квалификационной работы</w:t>
            </w:r>
          </w:p>
        </w:tc>
      </w:tr>
      <w:tr w:rsidR="0063589A" w:rsidRPr="003D14DD" w:rsidTr="00EE3D4D">
        <w:tc>
          <w:tcPr>
            <w:tcW w:w="2151" w:type="dxa"/>
            <w:vMerge w:val="restart"/>
          </w:tcPr>
          <w:p w:rsidR="0063589A" w:rsidRPr="003D14DD" w:rsidRDefault="00EE3D4D" w:rsidP="004D69F2">
            <w:pPr>
              <w:suppressAutoHyphens/>
              <w:overflowPunct w:val="0"/>
              <w:autoSpaceDE w:val="0"/>
              <w:autoSpaceDN w:val="0"/>
              <w:adjustRightInd w:val="0"/>
              <w:jc w:val="both"/>
              <w:rPr>
                <w:sz w:val="20"/>
                <w:szCs w:val="20"/>
              </w:rPr>
            </w:pPr>
            <w:r w:rsidRPr="003D14DD">
              <w:rPr>
                <w:sz w:val="20"/>
                <w:szCs w:val="20"/>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tc>
        <w:tc>
          <w:tcPr>
            <w:tcW w:w="2599" w:type="dxa"/>
            <w:vAlign w:val="center"/>
          </w:tcPr>
          <w:p w:rsidR="0063589A" w:rsidRPr="003D14DD" w:rsidRDefault="0063589A" w:rsidP="004D69F2">
            <w:pPr>
              <w:rPr>
                <w:sz w:val="20"/>
                <w:szCs w:val="20"/>
              </w:rPr>
            </w:pPr>
            <w:r w:rsidRPr="003D14DD">
              <w:rPr>
                <w:sz w:val="20"/>
                <w:szCs w:val="20"/>
              </w:rPr>
              <w:t>Информационные и коммуникационные технологии в науке и образовании</w:t>
            </w:r>
          </w:p>
        </w:tc>
        <w:tc>
          <w:tcPr>
            <w:tcW w:w="2426" w:type="dxa"/>
            <w:vAlign w:val="center"/>
          </w:tcPr>
          <w:p w:rsidR="0063589A" w:rsidRPr="003D14DD" w:rsidRDefault="0063589A" w:rsidP="004D69F2">
            <w:pPr>
              <w:rPr>
                <w:sz w:val="20"/>
                <w:szCs w:val="20"/>
              </w:rPr>
            </w:pPr>
            <w:r w:rsidRPr="003D14DD">
              <w:rPr>
                <w:sz w:val="20"/>
                <w:szCs w:val="20"/>
              </w:rPr>
              <w:t>Производственная практика, педагогическая</w:t>
            </w:r>
          </w:p>
        </w:tc>
        <w:tc>
          <w:tcPr>
            <w:tcW w:w="2395" w:type="dxa"/>
            <w:vAlign w:val="center"/>
          </w:tcPr>
          <w:p w:rsidR="0063589A" w:rsidRPr="003D14DD" w:rsidRDefault="0063589A" w:rsidP="004D69F2">
            <w:pPr>
              <w:rPr>
                <w:sz w:val="20"/>
                <w:szCs w:val="20"/>
              </w:rPr>
            </w:pPr>
            <w:r w:rsidRPr="003D14DD">
              <w:rPr>
                <w:sz w:val="20"/>
                <w:szCs w:val="20"/>
              </w:rPr>
              <w:t xml:space="preserve">Производственная практика, научно-исследовательская работа </w:t>
            </w:r>
          </w:p>
        </w:tc>
      </w:tr>
      <w:tr w:rsidR="0063589A" w:rsidRPr="003D14DD" w:rsidTr="00EE3D4D">
        <w:tc>
          <w:tcPr>
            <w:tcW w:w="2151" w:type="dxa"/>
            <w:vMerge/>
          </w:tcPr>
          <w:p w:rsidR="0063589A" w:rsidRPr="003D14DD" w:rsidRDefault="0063589A" w:rsidP="004D69F2">
            <w:pPr>
              <w:suppressAutoHyphens/>
              <w:overflowPunct w:val="0"/>
              <w:autoSpaceDE w:val="0"/>
              <w:autoSpaceDN w:val="0"/>
              <w:adjustRightInd w:val="0"/>
              <w:jc w:val="both"/>
              <w:rPr>
                <w:b/>
                <w:sz w:val="20"/>
                <w:szCs w:val="20"/>
              </w:rPr>
            </w:pPr>
          </w:p>
        </w:tc>
        <w:tc>
          <w:tcPr>
            <w:tcW w:w="2599" w:type="dxa"/>
            <w:vAlign w:val="center"/>
          </w:tcPr>
          <w:p w:rsidR="0063589A" w:rsidRPr="003D14DD" w:rsidRDefault="0063589A" w:rsidP="004D69F2">
            <w:pPr>
              <w:rPr>
                <w:sz w:val="20"/>
                <w:szCs w:val="20"/>
              </w:rPr>
            </w:pPr>
            <w:r w:rsidRPr="003D14DD">
              <w:rPr>
                <w:sz w:val="20"/>
                <w:szCs w:val="20"/>
              </w:rPr>
              <w:t>Психология современного образования</w:t>
            </w:r>
          </w:p>
        </w:tc>
        <w:tc>
          <w:tcPr>
            <w:tcW w:w="2426" w:type="dxa"/>
            <w:vAlign w:val="center"/>
          </w:tcPr>
          <w:p w:rsidR="0063589A" w:rsidRPr="003D14DD" w:rsidRDefault="0063589A" w:rsidP="004D69F2">
            <w:pPr>
              <w:rPr>
                <w:sz w:val="20"/>
                <w:szCs w:val="20"/>
              </w:rPr>
            </w:pPr>
          </w:p>
        </w:tc>
        <w:tc>
          <w:tcPr>
            <w:tcW w:w="2395" w:type="dxa"/>
            <w:vAlign w:val="center"/>
          </w:tcPr>
          <w:p w:rsidR="0063589A" w:rsidRPr="003D14DD" w:rsidRDefault="0063589A" w:rsidP="004D69F2">
            <w:pPr>
              <w:rPr>
                <w:sz w:val="20"/>
                <w:szCs w:val="20"/>
              </w:rPr>
            </w:pPr>
            <w:r w:rsidRPr="003D14DD">
              <w:rPr>
                <w:sz w:val="20"/>
                <w:szCs w:val="20"/>
              </w:rPr>
              <w:t xml:space="preserve">Выполнение и защита выпускной квалификационной работы </w:t>
            </w:r>
          </w:p>
        </w:tc>
      </w:tr>
      <w:tr w:rsidR="0063589A" w:rsidRPr="003D14DD" w:rsidTr="00EE3D4D">
        <w:tc>
          <w:tcPr>
            <w:tcW w:w="2151" w:type="dxa"/>
            <w:vMerge/>
          </w:tcPr>
          <w:p w:rsidR="0063589A" w:rsidRPr="003D14DD" w:rsidRDefault="0063589A" w:rsidP="004D69F2">
            <w:pPr>
              <w:suppressAutoHyphens/>
              <w:overflowPunct w:val="0"/>
              <w:autoSpaceDE w:val="0"/>
              <w:autoSpaceDN w:val="0"/>
              <w:adjustRightInd w:val="0"/>
              <w:jc w:val="both"/>
              <w:rPr>
                <w:b/>
                <w:sz w:val="20"/>
                <w:szCs w:val="20"/>
              </w:rPr>
            </w:pPr>
          </w:p>
        </w:tc>
        <w:tc>
          <w:tcPr>
            <w:tcW w:w="2599" w:type="dxa"/>
            <w:vAlign w:val="center"/>
          </w:tcPr>
          <w:p w:rsidR="0063589A" w:rsidRPr="003D14DD" w:rsidRDefault="0063589A" w:rsidP="004D69F2">
            <w:pPr>
              <w:rPr>
                <w:sz w:val="20"/>
                <w:szCs w:val="20"/>
              </w:rPr>
            </w:pPr>
            <w:r w:rsidRPr="003D14DD">
              <w:rPr>
                <w:sz w:val="20"/>
                <w:szCs w:val="20"/>
              </w:rPr>
              <w:t>Телекоммуникационные образовательные технологии</w:t>
            </w:r>
          </w:p>
        </w:tc>
        <w:tc>
          <w:tcPr>
            <w:tcW w:w="2426" w:type="dxa"/>
            <w:vAlign w:val="center"/>
          </w:tcPr>
          <w:p w:rsidR="0063589A" w:rsidRPr="003D14DD" w:rsidRDefault="0063589A" w:rsidP="004D69F2">
            <w:pPr>
              <w:rPr>
                <w:sz w:val="20"/>
                <w:szCs w:val="20"/>
              </w:rPr>
            </w:pPr>
          </w:p>
        </w:tc>
        <w:tc>
          <w:tcPr>
            <w:tcW w:w="2395" w:type="dxa"/>
            <w:vAlign w:val="center"/>
          </w:tcPr>
          <w:p w:rsidR="0063589A" w:rsidRPr="003D14DD" w:rsidRDefault="0063589A" w:rsidP="004D69F2">
            <w:pPr>
              <w:rPr>
                <w:sz w:val="20"/>
                <w:szCs w:val="20"/>
              </w:rPr>
            </w:pPr>
          </w:p>
        </w:tc>
      </w:tr>
    </w:tbl>
    <w:p w:rsidR="0063589A" w:rsidRPr="003D14DD" w:rsidRDefault="0063589A" w:rsidP="0063589A">
      <w:pPr>
        <w:suppressAutoHyphens/>
        <w:ind w:firstLine="709"/>
        <w:jc w:val="both"/>
        <w:rPr>
          <w:sz w:val="20"/>
          <w:szCs w:val="20"/>
        </w:rPr>
      </w:pPr>
    </w:p>
    <w:p w:rsidR="0063589A" w:rsidRPr="003D14DD" w:rsidRDefault="0063589A" w:rsidP="0063589A">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63589A" w:rsidRPr="003D14DD" w:rsidRDefault="0063589A" w:rsidP="0063589A">
      <w:pPr>
        <w:ind w:firstLine="720"/>
        <w:rPr>
          <w:b/>
          <w:sz w:val="20"/>
          <w:szCs w:val="20"/>
        </w:rPr>
      </w:pPr>
    </w:p>
    <w:p w:rsidR="0063589A" w:rsidRPr="003D14DD" w:rsidRDefault="0063589A" w:rsidP="0063589A">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63589A" w:rsidRPr="003D14DD" w:rsidRDefault="0063589A" w:rsidP="0063589A">
      <w:pPr>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63589A" w:rsidRPr="003D14DD" w:rsidTr="004D69F2">
        <w:tc>
          <w:tcPr>
            <w:tcW w:w="766" w:type="dxa"/>
            <w:vMerge w:val="restart"/>
            <w:vAlign w:val="center"/>
          </w:tcPr>
          <w:p w:rsidR="0063589A" w:rsidRPr="003D14DD" w:rsidRDefault="0063589A"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63589A" w:rsidRPr="003D14DD" w:rsidRDefault="0063589A"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63589A" w:rsidRPr="003D14DD" w:rsidRDefault="0063589A"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63589A" w:rsidRPr="003D14DD" w:rsidTr="004D69F2">
        <w:tc>
          <w:tcPr>
            <w:tcW w:w="766" w:type="dxa"/>
            <w:vMerge/>
          </w:tcPr>
          <w:p w:rsidR="0063589A" w:rsidRPr="003D14DD" w:rsidRDefault="0063589A" w:rsidP="004D69F2">
            <w:pPr>
              <w:tabs>
                <w:tab w:val="left" w:pos="900"/>
              </w:tabs>
              <w:rPr>
                <w:b/>
                <w:sz w:val="20"/>
                <w:szCs w:val="20"/>
              </w:rPr>
            </w:pPr>
          </w:p>
        </w:tc>
        <w:tc>
          <w:tcPr>
            <w:tcW w:w="4922" w:type="dxa"/>
            <w:vMerge/>
          </w:tcPr>
          <w:p w:rsidR="0063589A" w:rsidRPr="003D14DD" w:rsidRDefault="0063589A" w:rsidP="004D69F2">
            <w:pPr>
              <w:tabs>
                <w:tab w:val="left" w:pos="900"/>
              </w:tabs>
              <w:rPr>
                <w:b/>
                <w:sz w:val="20"/>
                <w:szCs w:val="20"/>
              </w:rPr>
            </w:pPr>
          </w:p>
        </w:tc>
        <w:tc>
          <w:tcPr>
            <w:tcW w:w="2139" w:type="dxa"/>
            <w:gridSpan w:val="2"/>
            <w:vAlign w:val="center"/>
          </w:tcPr>
          <w:p w:rsidR="0063589A" w:rsidRPr="003D14DD" w:rsidRDefault="0063589A"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63589A" w:rsidRPr="003D14DD" w:rsidRDefault="0063589A" w:rsidP="004D69F2">
            <w:pPr>
              <w:pStyle w:val="afff7"/>
              <w:suppressAutoHyphens/>
              <w:snapToGrid w:val="0"/>
              <w:ind w:right="-80"/>
              <w:jc w:val="center"/>
              <w:rPr>
                <w:b/>
                <w:sz w:val="20"/>
                <w:szCs w:val="20"/>
              </w:rPr>
            </w:pPr>
            <w:r w:rsidRPr="003D14DD">
              <w:rPr>
                <w:b/>
                <w:sz w:val="20"/>
                <w:szCs w:val="20"/>
              </w:rPr>
              <w:t>Заочная</w:t>
            </w:r>
          </w:p>
        </w:tc>
      </w:tr>
      <w:tr w:rsidR="0063589A" w:rsidRPr="003D14DD" w:rsidTr="004D69F2">
        <w:tc>
          <w:tcPr>
            <w:tcW w:w="766" w:type="dxa"/>
            <w:vMerge/>
          </w:tcPr>
          <w:p w:rsidR="0063589A" w:rsidRPr="003D14DD" w:rsidRDefault="0063589A" w:rsidP="004D69F2">
            <w:pPr>
              <w:tabs>
                <w:tab w:val="left" w:pos="900"/>
              </w:tabs>
              <w:rPr>
                <w:b/>
                <w:sz w:val="20"/>
                <w:szCs w:val="20"/>
              </w:rPr>
            </w:pPr>
          </w:p>
        </w:tc>
        <w:tc>
          <w:tcPr>
            <w:tcW w:w="4922" w:type="dxa"/>
            <w:vMerge/>
          </w:tcPr>
          <w:p w:rsidR="0063589A" w:rsidRPr="003D14DD" w:rsidRDefault="0063589A" w:rsidP="004D69F2">
            <w:pPr>
              <w:tabs>
                <w:tab w:val="left" w:pos="900"/>
              </w:tabs>
              <w:rPr>
                <w:b/>
                <w:sz w:val="20"/>
                <w:szCs w:val="20"/>
              </w:rPr>
            </w:pPr>
          </w:p>
        </w:tc>
        <w:tc>
          <w:tcPr>
            <w:tcW w:w="1069" w:type="dxa"/>
            <w:vAlign w:val="center"/>
          </w:tcPr>
          <w:p w:rsidR="0063589A" w:rsidRPr="003D14DD" w:rsidRDefault="0063589A" w:rsidP="004D69F2">
            <w:pPr>
              <w:tabs>
                <w:tab w:val="left" w:pos="900"/>
              </w:tabs>
              <w:jc w:val="center"/>
              <w:rPr>
                <w:b/>
                <w:sz w:val="20"/>
                <w:szCs w:val="20"/>
              </w:rPr>
            </w:pPr>
            <w:r w:rsidRPr="003D14DD">
              <w:rPr>
                <w:b/>
                <w:sz w:val="20"/>
                <w:szCs w:val="20"/>
              </w:rPr>
              <w:t>всего</w:t>
            </w:r>
          </w:p>
        </w:tc>
        <w:tc>
          <w:tcPr>
            <w:tcW w:w="1070" w:type="dxa"/>
            <w:vAlign w:val="center"/>
          </w:tcPr>
          <w:p w:rsidR="0063589A" w:rsidRPr="003D14DD" w:rsidRDefault="0063589A" w:rsidP="004D69F2">
            <w:pPr>
              <w:tabs>
                <w:tab w:val="left" w:pos="900"/>
              </w:tabs>
              <w:jc w:val="center"/>
              <w:rPr>
                <w:b/>
                <w:sz w:val="20"/>
                <w:szCs w:val="20"/>
              </w:rPr>
            </w:pPr>
            <w:r w:rsidRPr="003D14DD">
              <w:rPr>
                <w:b/>
                <w:sz w:val="20"/>
                <w:szCs w:val="20"/>
              </w:rPr>
              <w:t>в том числе</w:t>
            </w:r>
          </w:p>
        </w:tc>
        <w:tc>
          <w:tcPr>
            <w:tcW w:w="1069" w:type="dxa"/>
            <w:vAlign w:val="center"/>
          </w:tcPr>
          <w:p w:rsidR="0063589A" w:rsidRPr="003D14DD" w:rsidRDefault="0063589A" w:rsidP="004D69F2">
            <w:pPr>
              <w:tabs>
                <w:tab w:val="left" w:pos="900"/>
              </w:tabs>
              <w:jc w:val="center"/>
              <w:rPr>
                <w:b/>
                <w:sz w:val="20"/>
                <w:szCs w:val="20"/>
              </w:rPr>
            </w:pPr>
            <w:r w:rsidRPr="003D14DD">
              <w:rPr>
                <w:b/>
                <w:sz w:val="20"/>
                <w:szCs w:val="20"/>
              </w:rPr>
              <w:t>всего</w:t>
            </w:r>
          </w:p>
        </w:tc>
        <w:tc>
          <w:tcPr>
            <w:tcW w:w="1070" w:type="dxa"/>
            <w:vAlign w:val="center"/>
          </w:tcPr>
          <w:p w:rsidR="0063589A" w:rsidRPr="003D14DD" w:rsidRDefault="0063589A" w:rsidP="004D69F2">
            <w:pPr>
              <w:tabs>
                <w:tab w:val="left" w:pos="900"/>
              </w:tabs>
              <w:jc w:val="center"/>
              <w:rPr>
                <w:b/>
                <w:sz w:val="20"/>
                <w:szCs w:val="20"/>
              </w:rPr>
            </w:pPr>
            <w:r w:rsidRPr="003D14DD">
              <w:rPr>
                <w:b/>
                <w:sz w:val="20"/>
                <w:szCs w:val="20"/>
              </w:rPr>
              <w:t>в том числе</w:t>
            </w:r>
          </w:p>
        </w:tc>
      </w:tr>
      <w:tr w:rsidR="0063589A" w:rsidRPr="003D14DD" w:rsidTr="004D69F2">
        <w:tc>
          <w:tcPr>
            <w:tcW w:w="766" w:type="dxa"/>
            <w:vMerge w:val="restart"/>
          </w:tcPr>
          <w:p w:rsidR="0063589A" w:rsidRPr="003D14DD" w:rsidRDefault="0063589A" w:rsidP="004D69F2">
            <w:pPr>
              <w:suppressAutoHyphens/>
              <w:snapToGrid w:val="0"/>
              <w:rPr>
                <w:b/>
                <w:sz w:val="20"/>
                <w:szCs w:val="20"/>
              </w:rPr>
            </w:pPr>
            <w:r w:rsidRPr="003D14DD">
              <w:rPr>
                <w:b/>
                <w:sz w:val="20"/>
                <w:szCs w:val="20"/>
              </w:rPr>
              <w:t>1</w:t>
            </w:r>
          </w:p>
        </w:tc>
        <w:tc>
          <w:tcPr>
            <w:tcW w:w="4922" w:type="dxa"/>
          </w:tcPr>
          <w:p w:rsidR="0063589A" w:rsidRPr="003D14DD" w:rsidRDefault="0063589A"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63589A" w:rsidRPr="003D14DD" w:rsidRDefault="0063589A" w:rsidP="004D69F2">
            <w:pPr>
              <w:suppressAutoHyphens/>
              <w:snapToGrid w:val="0"/>
              <w:jc w:val="center"/>
              <w:rPr>
                <w:b/>
                <w:sz w:val="20"/>
                <w:szCs w:val="20"/>
              </w:rPr>
            </w:pPr>
          </w:p>
        </w:tc>
        <w:tc>
          <w:tcPr>
            <w:tcW w:w="1070" w:type="dxa"/>
          </w:tcPr>
          <w:p w:rsidR="0063589A" w:rsidRPr="003D14DD" w:rsidRDefault="0063589A" w:rsidP="004D69F2">
            <w:pPr>
              <w:pStyle w:val="afff7"/>
              <w:suppressAutoHyphens/>
              <w:snapToGrid w:val="0"/>
              <w:ind w:right="312"/>
              <w:jc w:val="center"/>
              <w:rPr>
                <w:b/>
                <w:sz w:val="20"/>
                <w:szCs w:val="20"/>
              </w:rPr>
            </w:pPr>
          </w:p>
        </w:tc>
        <w:tc>
          <w:tcPr>
            <w:tcW w:w="1069" w:type="dxa"/>
          </w:tcPr>
          <w:p w:rsidR="0063589A" w:rsidRPr="003D14DD" w:rsidRDefault="0063589A" w:rsidP="004D69F2">
            <w:pPr>
              <w:pStyle w:val="afff7"/>
              <w:suppressAutoHyphens/>
              <w:snapToGrid w:val="0"/>
              <w:jc w:val="center"/>
              <w:rPr>
                <w:b/>
                <w:sz w:val="20"/>
                <w:szCs w:val="20"/>
              </w:rPr>
            </w:pPr>
            <w:r w:rsidRPr="003D14DD">
              <w:rPr>
                <w:b/>
                <w:sz w:val="20"/>
                <w:szCs w:val="20"/>
              </w:rPr>
              <w:t>28,2</w:t>
            </w:r>
          </w:p>
        </w:tc>
        <w:tc>
          <w:tcPr>
            <w:tcW w:w="1070" w:type="dxa"/>
          </w:tcPr>
          <w:p w:rsidR="0063589A" w:rsidRPr="003D14DD" w:rsidRDefault="0063589A" w:rsidP="004D69F2">
            <w:pPr>
              <w:pStyle w:val="afff7"/>
              <w:suppressAutoHyphens/>
              <w:snapToGrid w:val="0"/>
              <w:jc w:val="center"/>
              <w:rPr>
                <w:b/>
                <w:sz w:val="20"/>
                <w:szCs w:val="20"/>
              </w:rPr>
            </w:pPr>
          </w:p>
        </w:tc>
      </w:tr>
      <w:tr w:rsidR="0063589A" w:rsidRPr="003D14DD" w:rsidTr="004D69F2">
        <w:tc>
          <w:tcPr>
            <w:tcW w:w="766" w:type="dxa"/>
            <w:vMerge/>
          </w:tcPr>
          <w:p w:rsidR="0063589A" w:rsidRPr="003D14DD" w:rsidRDefault="0063589A" w:rsidP="004D69F2">
            <w:pPr>
              <w:suppressAutoHyphens/>
              <w:snapToGrid w:val="0"/>
              <w:rPr>
                <w:b/>
                <w:sz w:val="20"/>
                <w:szCs w:val="20"/>
              </w:rPr>
            </w:pPr>
          </w:p>
        </w:tc>
        <w:tc>
          <w:tcPr>
            <w:tcW w:w="4922" w:type="dxa"/>
          </w:tcPr>
          <w:p w:rsidR="0063589A" w:rsidRPr="003D14DD" w:rsidRDefault="0063589A"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63589A" w:rsidRPr="003D14DD" w:rsidRDefault="0063589A" w:rsidP="004D69F2">
            <w:pPr>
              <w:suppressAutoHyphens/>
              <w:snapToGrid w:val="0"/>
              <w:jc w:val="center"/>
              <w:rPr>
                <w:b/>
                <w:sz w:val="20"/>
                <w:szCs w:val="20"/>
              </w:rPr>
            </w:pPr>
          </w:p>
        </w:tc>
        <w:tc>
          <w:tcPr>
            <w:tcW w:w="1070" w:type="dxa"/>
          </w:tcPr>
          <w:p w:rsidR="0063589A" w:rsidRPr="003D14DD" w:rsidRDefault="0063589A" w:rsidP="004D69F2">
            <w:pPr>
              <w:pStyle w:val="afff7"/>
              <w:suppressAutoHyphens/>
              <w:snapToGrid w:val="0"/>
              <w:ind w:right="312"/>
              <w:jc w:val="center"/>
              <w:rPr>
                <w:b/>
                <w:sz w:val="20"/>
                <w:szCs w:val="20"/>
              </w:rPr>
            </w:pPr>
          </w:p>
        </w:tc>
        <w:tc>
          <w:tcPr>
            <w:tcW w:w="1069" w:type="dxa"/>
          </w:tcPr>
          <w:p w:rsidR="0063589A" w:rsidRPr="003D14DD" w:rsidRDefault="0063589A" w:rsidP="004D69F2">
            <w:pPr>
              <w:pStyle w:val="afff7"/>
              <w:suppressAutoHyphens/>
              <w:snapToGrid w:val="0"/>
              <w:jc w:val="center"/>
              <w:rPr>
                <w:b/>
                <w:sz w:val="20"/>
                <w:szCs w:val="20"/>
              </w:rPr>
            </w:pPr>
          </w:p>
        </w:tc>
        <w:tc>
          <w:tcPr>
            <w:tcW w:w="1070" w:type="dxa"/>
          </w:tcPr>
          <w:p w:rsidR="0063589A" w:rsidRPr="003D14DD" w:rsidRDefault="0063589A" w:rsidP="004D69F2">
            <w:pPr>
              <w:pStyle w:val="afff7"/>
              <w:suppressAutoHyphens/>
              <w:snapToGrid w:val="0"/>
              <w:jc w:val="center"/>
              <w:rPr>
                <w:b/>
                <w:i/>
                <w:sz w:val="20"/>
                <w:szCs w:val="20"/>
              </w:rPr>
            </w:pPr>
            <w:r w:rsidRPr="003D14DD">
              <w:rPr>
                <w:b/>
                <w:i/>
                <w:sz w:val="20"/>
                <w:szCs w:val="20"/>
              </w:rPr>
              <w:t>2</w:t>
            </w:r>
          </w:p>
        </w:tc>
      </w:tr>
      <w:tr w:rsidR="0063589A" w:rsidRPr="003D14DD" w:rsidTr="004D69F2">
        <w:tc>
          <w:tcPr>
            <w:tcW w:w="766" w:type="dxa"/>
          </w:tcPr>
          <w:p w:rsidR="0063589A" w:rsidRPr="003D14DD" w:rsidRDefault="0063589A" w:rsidP="004D69F2">
            <w:pPr>
              <w:suppressAutoHyphens/>
              <w:snapToGrid w:val="0"/>
              <w:rPr>
                <w:sz w:val="20"/>
                <w:szCs w:val="20"/>
              </w:rPr>
            </w:pPr>
            <w:r w:rsidRPr="003D14DD">
              <w:rPr>
                <w:sz w:val="20"/>
                <w:szCs w:val="20"/>
              </w:rPr>
              <w:t>1.1</w:t>
            </w:r>
          </w:p>
        </w:tc>
        <w:tc>
          <w:tcPr>
            <w:tcW w:w="4922" w:type="dxa"/>
          </w:tcPr>
          <w:p w:rsidR="0063589A" w:rsidRPr="003D14DD" w:rsidRDefault="0063589A" w:rsidP="004D69F2">
            <w:pPr>
              <w:suppressAutoHyphens/>
              <w:snapToGrid w:val="0"/>
              <w:rPr>
                <w:sz w:val="20"/>
                <w:szCs w:val="20"/>
              </w:rPr>
            </w:pPr>
            <w:r w:rsidRPr="003D14DD">
              <w:rPr>
                <w:sz w:val="20"/>
                <w:szCs w:val="20"/>
              </w:rPr>
              <w:t>занятия лекционного типа (лекции)</w:t>
            </w: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pStyle w:val="afff7"/>
              <w:suppressAutoHyphens/>
              <w:snapToGrid w:val="0"/>
              <w:jc w:val="center"/>
              <w:rPr>
                <w:sz w:val="20"/>
                <w:szCs w:val="20"/>
              </w:rPr>
            </w:pPr>
          </w:p>
        </w:tc>
        <w:tc>
          <w:tcPr>
            <w:tcW w:w="1069" w:type="dxa"/>
          </w:tcPr>
          <w:p w:rsidR="0063589A" w:rsidRPr="003D14DD" w:rsidRDefault="0063589A" w:rsidP="004D69F2">
            <w:pPr>
              <w:pStyle w:val="afff7"/>
              <w:suppressAutoHyphens/>
              <w:snapToGrid w:val="0"/>
              <w:jc w:val="center"/>
              <w:rPr>
                <w:sz w:val="20"/>
                <w:szCs w:val="20"/>
              </w:rPr>
            </w:pPr>
            <w:r w:rsidRPr="003D14DD">
              <w:rPr>
                <w:sz w:val="20"/>
                <w:szCs w:val="20"/>
              </w:rPr>
              <w:t>6</w:t>
            </w:r>
          </w:p>
        </w:tc>
        <w:tc>
          <w:tcPr>
            <w:tcW w:w="1070" w:type="dxa"/>
          </w:tcPr>
          <w:p w:rsidR="0063589A" w:rsidRPr="003D14DD" w:rsidRDefault="0063589A" w:rsidP="004D69F2">
            <w:pPr>
              <w:pStyle w:val="afff7"/>
              <w:suppressAutoHyphens/>
              <w:snapToGrid w:val="0"/>
              <w:jc w:val="center"/>
              <w:rPr>
                <w:sz w:val="20"/>
                <w:szCs w:val="20"/>
              </w:rPr>
            </w:pPr>
          </w:p>
        </w:tc>
      </w:tr>
      <w:tr w:rsidR="0063589A" w:rsidRPr="003D14DD" w:rsidTr="004D69F2">
        <w:tc>
          <w:tcPr>
            <w:tcW w:w="766" w:type="dxa"/>
          </w:tcPr>
          <w:p w:rsidR="0063589A" w:rsidRPr="003D14DD" w:rsidRDefault="0063589A" w:rsidP="004D69F2">
            <w:pPr>
              <w:suppressAutoHyphens/>
              <w:snapToGrid w:val="0"/>
              <w:rPr>
                <w:sz w:val="20"/>
                <w:szCs w:val="20"/>
              </w:rPr>
            </w:pPr>
            <w:r w:rsidRPr="003D14DD">
              <w:rPr>
                <w:sz w:val="20"/>
                <w:szCs w:val="20"/>
              </w:rPr>
              <w:t>1.2</w:t>
            </w:r>
          </w:p>
        </w:tc>
        <w:tc>
          <w:tcPr>
            <w:tcW w:w="4922" w:type="dxa"/>
          </w:tcPr>
          <w:p w:rsidR="0063589A" w:rsidRPr="003D14DD" w:rsidRDefault="0063589A" w:rsidP="004D69F2">
            <w:pPr>
              <w:suppressAutoHyphens/>
              <w:snapToGrid w:val="0"/>
              <w:rPr>
                <w:sz w:val="20"/>
                <w:szCs w:val="20"/>
              </w:rPr>
            </w:pPr>
            <w:r w:rsidRPr="003D14DD">
              <w:rPr>
                <w:sz w:val="20"/>
                <w:szCs w:val="20"/>
              </w:rPr>
              <w:t xml:space="preserve">занятия семинарского типа (практические)*, </w:t>
            </w:r>
          </w:p>
          <w:p w:rsidR="0063589A" w:rsidRPr="003D14DD" w:rsidRDefault="0063589A" w:rsidP="004D69F2">
            <w:pPr>
              <w:suppressAutoHyphens/>
              <w:snapToGrid w:val="0"/>
              <w:rPr>
                <w:sz w:val="20"/>
                <w:szCs w:val="20"/>
              </w:rPr>
            </w:pPr>
            <w:r w:rsidRPr="003D14DD">
              <w:rPr>
                <w:sz w:val="20"/>
                <w:szCs w:val="20"/>
              </w:rPr>
              <w:t xml:space="preserve">в том числе: </w:t>
            </w: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pStyle w:val="afff7"/>
              <w:suppressAutoHyphens/>
              <w:snapToGrid w:val="0"/>
              <w:jc w:val="center"/>
              <w:rPr>
                <w:sz w:val="20"/>
                <w:szCs w:val="20"/>
              </w:rPr>
            </w:pPr>
          </w:p>
        </w:tc>
        <w:tc>
          <w:tcPr>
            <w:tcW w:w="1069" w:type="dxa"/>
          </w:tcPr>
          <w:p w:rsidR="0063589A" w:rsidRPr="003D14DD" w:rsidRDefault="0063589A" w:rsidP="004D69F2">
            <w:pPr>
              <w:pStyle w:val="afff7"/>
              <w:suppressAutoHyphens/>
              <w:snapToGrid w:val="0"/>
              <w:jc w:val="center"/>
              <w:rPr>
                <w:sz w:val="20"/>
                <w:szCs w:val="20"/>
              </w:rPr>
            </w:pPr>
            <w:r w:rsidRPr="003D14DD">
              <w:rPr>
                <w:sz w:val="20"/>
                <w:szCs w:val="20"/>
              </w:rPr>
              <w:t>18</w:t>
            </w:r>
          </w:p>
        </w:tc>
        <w:tc>
          <w:tcPr>
            <w:tcW w:w="1070" w:type="dxa"/>
          </w:tcPr>
          <w:p w:rsidR="0063589A" w:rsidRPr="003D14DD" w:rsidRDefault="0063589A" w:rsidP="004D69F2">
            <w:pPr>
              <w:pStyle w:val="afff7"/>
              <w:suppressAutoHyphens/>
              <w:snapToGrid w:val="0"/>
              <w:jc w:val="center"/>
              <w:rPr>
                <w:sz w:val="20"/>
                <w:szCs w:val="20"/>
              </w:rPr>
            </w:pPr>
          </w:p>
        </w:tc>
      </w:tr>
      <w:tr w:rsidR="0063589A" w:rsidRPr="003D14DD" w:rsidTr="004D69F2">
        <w:tc>
          <w:tcPr>
            <w:tcW w:w="766" w:type="dxa"/>
            <w:vMerge w:val="restart"/>
          </w:tcPr>
          <w:p w:rsidR="0063589A" w:rsidRPr="003D14DD" w:rsidRDefault="0063589A" w:rsidP="004D69F2">
            <w:pPr>
              <w:suppressAutoHyphens/>
              <w:snapToGrid w:val="0"/>
              <w:rPr>
                <w:sz w:val="20"/>
                <w:szCs w:val="20"/>
              </w:rPr>
            </w:pPr>
            <w:r w:rsidRPr="003D14DD">
              <w:rPr>
                <w:sz w:val="20"/>
                <w:szCs w:val="20"/>
              </w:rPr>
              <w:t>1.2.1</w:t>
            </w:r>
          </w:p>
        </w:tc>
        <w:tc>
          <w:tcPr>
            <w:tcW w:w="4922" w:type="dxa"/>
          </w:tcPr>
          <w:p w:rsidR="0063589A" w:rsidRPr="003D14DD" w:rsidRDefault="0063589A" w:rsidP="004D69F2">
            <w:pPr>
              <w:suppressAutoHyphens/>
              <w:snapToGrid w:val="0"/>
              <w:rPr>
                <w:sz w:val="20"/>
                <w:szCs w:val="20"/>
              </w:rPr>
            </w:pPr>
            <w:r w:rsidRPr="003D14DD">
              <w:rPr>
                <w:sz w:val="20"/>
                <w:szCs w:val="20"/>
              </w:rPr>
              <w:t xml:space="preserve">семинар-дискуссия, </w:t>
            </w:r>
          </w:p>
          <w:p w:rsidR="0063589A" w:rsidRPr="003D14DD" w:rsidRDefault="0063589A" w:rsidP="004D69F2">
            <w:pPr>
              <w:suppressAutoHyphens/>
              <w:snapToGrid w:val="0"/>
              <w:rPr>
                <w:sz w:val="20"/>
                <w:szCs w:val="20"/>
              </w:rPr>
            </w:pPr>
            <w:r w:rsidRPr="003D14DD">
              <w:rPr>
                <w:sz w:val="20"/>
                <w:szCs w:val="20"/>
              </w:rPr>
              <w:t>практические занятия</w:t>
            </w: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pStyle w:val="afff7"/>
              <w:suppressAutoHyphens/>
              <w:snapToGrid w:val="0"/>
              <w:jc w:val="center"/>
              <w:rPr>
                <w:sz w:val="20"/>
                <w:szCs w:val="20"/>
              </w:rPr>
            </w:pPr>
          </w:p>
        </w:tc>
        <w:tc>
          <w:tcPr>
            <w:tcW w:w="1069" w:type="dxa"/>
          </w:tcPr>
          <w:p w:rsidR="0063589A" w:rsidRPr="003D14DD" w:rsidRDefault="0063589A" w:rsidP="004D69F2">
            <w:pPr>
              <w:pStyle w:val="afff7"/>
              <w:suppressAutoHyphens/>
              <w:snapToGrid w:val="0"/>
              <w:jc w:val="center"/>
              <w:rPr>
                <w:sz w:val="20"/>
                <w:szCs w:val="20"/>
              </w:rPr>
            </w:pPr>
          </w:p>
          <w:p w:rsidR="0063589A" w:rsidRPr="003D14DD" w:rsidRDefault="0063589A" w:rsidP="004D69F2">
            <w:pPr>
              <w:pStyle w:val="afff7"/>
              <w:suppressAutoHyphens/>
              <w:snapToGrid w:val="0"/>
              <w:jc w:val="center"/>
              <w:rPr>
                <w:sz w:val="20"/>
                <w:szCs w:val="20"/>
              </w:rPr>
            </w:pPr>
          </w:p>
        </w:tc>
        <w:tc>
          <w:tcPr>
            <w:tcW w:w="1070" w:type="dxa"/>
          </w:tcPr>
          <w:p w:rsidR="0063589A" w:rsidRPr="003D14DD" w:rsidRDefault="0063589A" w:rsidP="004D69F2">
            <w:pPr>
              <w:pStyle w:val="afff7"/>
              <w:suppressAutoHyphens/>
              <w:snapToGrid w:val="0"/>
              <w:jc w:val="center"/>
              <w:rPr>
                <w:sz w:val="20"/>
                <w:szCs w:val="20"/>
              </w:rPr>
            </w:pPr>
            <w:r w:rsidRPr="003D14DD">
              <w:rPr>
                <w:sz w:val="20"/>
                <w:szCs w:val="20"/>
              </w:rPr>
              <w:t>0</w:t>
            </w:r>
          </w:p>
          <w:p w:rsidR="0063589A" w:rsidRPr="003D14DD" w:rsidRDefault="0063589A" w:rsidP="004D69F2">
            <w:pPr>
              <w:pStyle w:val="afff7"/>
              <w:suppressAutoHyphens/>
              <w:snapToGrid w:val="0"/>
              <w:jc w:val="center"/>
              <w:rPr>
                <w:sz w:val="20"/>
                <w:szCs w:val="20"/>
              </w:rPr>
            </w:pPr>
            <w:r w:rsidRPr="003D14DD">
              <w:rPr>
                <w:sz w:val="20"/>
                <w:szCs w:val="20"/>
              </w:rPr>
              <w:t>18</w:t>
            </w:r>
          </w:p>
        </w:tc>
      </w:tr>
      <w:tr w:rsidR="0063589A" w:rsidRPr="003D14DD" w:rsidTr="004D69F2">
        <w:tc>
          <w:tcPr>
            <w:tcW w:w="766" w:type="dxa"/>
            <w:vMerge/>
          </w:tcPr>
          <w:p w:rsidR="0063589A" w:rsidRPr="003D14DD" w:rsidRDefault="0063589A" w:rsidP="004D69F2">
            <w:pPr>
              <w:suppressAutoHyphens/>
              <w:snapToGrid w:val="0"/>
              <w:rPr>
                <w:sz w:val="20"/>
                <w:szCs w:val="20"/>
              </w:rPr>
            </w:pPr>
          </w:p>
        </w:tc>
        <w:tc>
          <w:tcPr>
            <w:tcW w:w="4922" w:type="dxa"/>
          </w:tcPr>
          <w:p w:rsidR="0063589A" w:rsidRPr="003D14DD" w:rsidRDefault="0063589A" w:rsidP="004D69F2">
            <w:pPr>
              <w:suppressAutoHyphens/>
              <w:snapToGrid w:val="0"/>
              <w:rPr>
                <w:i/>
                <w:sz w:val="20"/>
                <w:szCs w:val="20"/>
              </w:rPr>
            </w:pPr>
            <w:r w:rsidRPr="003D14DD">
              <w:rPr>
                <w:i/>
                <w:sz w:val="20"/>
                <w:szCs w:val="20"/>
              </w:rPr>
              <w:t>в форме практической подготовки</w:t>
            </w: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pStyle w:val="afff7"/>
              <w:suppressAutoHyphens/>
              <w:snapToGrid w:val="0"/>
              <w:jc w:val="center"/>
              <w:rPr>
                <w:sz w:val="20"/>
                <w:szCs w:val="20"/>
              </w:rPr>
            </w:pPr>
          </w:p>
        </w:tc>
        <w:tc>
          <w:tcPr>
            <w:tcW w:w="1069" w:type="dxa"/>
          </w:tcPr>
          <w:p w:rsidR="0063589A" w:rsidRPr="003D14DD" w:rsidRDefault="0063589A" w:rsidP="004D69F2">
            <w:pPr>
              <w:pStyle w:val="afff7"/>
              <w:suppressAutoHyphens/>
              <w:snapToGrid w:val="0"/>
              <w:jc w:val="center"/>
              <w:rPr>
                <w:sz w:val="20"/>
                <w:szCs w:val="20"/>
              </w:rPr>
            </w:pPr>
          </w:p>
        </w:tc>
        <w:tc>
          <w:tcPr>
            <w:tcW w:w="1070" w:type="dxa"/>
          </w:tcPr>
          <w:p w:rsidR="0063589A" w:rsidRPr="003D14DD" w:rsidRDefault="0063589A" w:rsidP="004D69F2">
            <w:pPr>
              <w:pStyle w:val="afff7"/>
              <w:suppressAutoHyphens/>
              <w:snapToGrid w:val="0"/>
              <w:jc w:val="center"/>
              <w:rPr>
                <w:i/>
                <w:sz w:val="20"/>
                <w:szCs w:val="20"/>
              </w:rPr>
            </w:pPr>
            <w:r w:rsidRPr="003D14DD">
              <w:rPr>
                <w:i/>
                <w:sz w:val="20"/>
                <w:szCs w:val="20"/>
              </w:rPr>
              <w:t>2</w:t>
            </w:r>
          </w:p>
        </w:tc>
      </w:tr>
      <w:tr w:rsidR="0063589A" w:rsidRPr="003D14DD" w:rsidTr="004D69F2">
        <w:tc>
          <w:tcPr>
            <w:tcW w:w="766" w:type="dxa"/>
          </w:tcPr>
          <w:p w:rsidR="0063589A" w:rsidRPr="003D14DD" w:rsidRDefault="0063589A" w:rsidP="004D69F2">
            <w:pPr>
              <w:suppressAutoHyphens/>
              <w:snapToGrid w:val="0"/>
              <w:rPr>
                <w:sz w:val="20"/>
                <w:szCs w:val="20"/>
              </w:rPr>
            </w:pPr>
            <w:r w:rsidRPr="003D14DD">
              <w:rPr>
                <w:sz w:val="20"/>
                <w:szCs w:val="20"/>
              </w:rPr>
              <w:t>1.2.2</w:t>
            </w:r>
          </w:p>
        </w:tc>
        <w:tc>
          <w:tcPr>
            <w:tcW w:w="4922" w:type="dxa"/>
          </w:tcPr>
          <w:p w:rsidR="0063589A" w:rsidRPr="003D14DD" w:rsidRDefault="0063589A"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pStyle w:val="afff7"/>
              <w:suppressAutoHyphens/>
              <w:snapToGrid w:val="0"/>
              <w:jc w:val="center"/>
              <w:rPr>
                <w:sz w:val="20"/>
                <w:szCs w:val="20"/>
              </w:rPr>
            </w:pPr>
          </w:p>
        </w:tc>
        <w:tc>
          <w:tcPr>
            <w:tcW w:w="1069" w:type="dxa"/>
          </w:tcPr>
          <w:p w:rsidR="0063589A" w:rsidRPr="003D14DD" w:rsidRDefault="0063589A" w:rsidP="004D69F2">
            <w:pPr>
              <w:pStyle w:val="afff7"/>
              <w:suppressAutoHyphens/>
              <w:snapToGrid w:val="0"/>
              <w:jc w:val="center"/>
              <w:rPr>
                <w:sz w:val="20"/>
                <w:szCs w:val="20"/>
              </w:rPr>
            </w:pPr>
          </w:p>
        </w:tc>
        <w:tc>
          <w:tcPr>
            <w:tcW w:w="1070" w:type="dxa"/>
          </w:tcPr>
          <w:p w:rsidR="0063589A" w:rsidRPr="003D14DD" w:rsidRDefault="0063589A" w:rsidP="004D69F2">
            <w:pPr>
              <w:pStyle w:val="afff7"/>
              <w:suppressAutoHyphens/>
              <w:snapToGrid w:val="0"/>
              <w:jc w:val="center"/>
              <w:rPr>
                <w:sz w:val="20"/>
                <w:szCs w:val="20"/>
              </w:rPr>
            </w:pPr>
          </w:p>
        </w:tc>
      </w:tr>
      <w:tr w:rsidR="0063589A" w:rsidRPr="003D14DD" w:rsidTr="004D69F2">
        <w:tc>
          <w:tcPr>
            <w:tcW w:w="766" w:type="dxa"/>
          </w:tcPr>
          <w:p w:rsidR="0063589A" w:rsidRPr="003D14DD" w:rsidRDefault="0063589A" w:rsidP="004D69F2">
            <w:pPr>
              <w:suppressAutoHyphens/>
              <w:snapToGrid w:val="0"/>
              <w:rPr>
                <w:sz w:val="20"/>
                <w:szCs w:val="20"/>
              </w:rPr>
            </w:pPr>
            <w:r w:rsidRPr="003D14DD">
              <w:rPr>
                <w:sz w:val="20"/>
                <w:szCs w:val="20"/>
              </w:rPr>
              <w:t>1.2.3</w:t>
            </w:r>
          </w:p>
        </w:tc>
        <w:tc>
          <w:tcPr>
            <w:tcW w:w="4922" w:type="dxa"/>
          </w:tcPr>
          <w:p w:rsidR="0063589A" w:rsidRPr="003D14DD" w:rsidRDefault="0063589A"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63589A" w:rsidRPr="003D14DD" w:rsidRDefault="0063589A" w:rsidP="004D69F2">
            <w:pPr>
              <w:pStyle w:val="afff7"/>
              <w:suppressAutoHyphens/>
              <w:snapToGrid w:val="0"/>
              <w:jc w:val="center"/>
              <w:rPr>
                <w:sz w:val="20"/>
                <w:szCs w:val="20"/>
              </w:rPr>
            </w:pPr>
          </w:p>
        </w:tc>
        <w:tc>
          <w:tcPr>
            <w:tcW w:w="1070" w:type="dxa"/>
          </w:tcPr>
          <w:p w:rsidR="0063589A" w:rsidRPr="003D14DD" w:rsidRDefault="0063589A" w:rsidP="004D69F2">
            <w:pPr>
              <w:suppressAutoHyphens/>
              <w:snapToGrid w:val="0"/>
              <w:jc w:val="center"/>
              <w:rPr>
                <w:sz w:val="20"/>
                <w:szCs w:val="20"/>
              </w:rPr>
            </w:pPr>
          </w:p>
        </w:tc>
        <w:tc>
          <w:tcPr>
            <w:tcW w:w="1069" w:type="dxa"/>
          </w:tcPr>
          <w:p w:rsidR="0063589A" w:rsidRPr="003D14DD" w:rsidRDefault="0063589A" w:rsidP="004D69F2">
            <w:pPr>
              <w:suppressAutoHyphens/>
              <w:snapToGrid w:val="0"/>
              <w:jc w:val="center"/>
              <w:rPr>
                <w:sz w:val="20"/>
                <w:szCs w:val="20"/>
              </w:rPr>
            </w:pPr>
            <w:r w:rsidRPr="003D14DD">
              <w:rPr>
                <w:sz w:val="20"/>
                <w:szCs w:val="20"/>
              </w:rPr>
              <w:t>2</w:t>
            </w:r>
          </w:p>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suppressAutoHyphens/>
              <w:snapToGrid w:val="0"/>
              <w:jc w:val="center"/>
              <w:rPr>
                <w:sz w:val="20"/>
                <w:szCs w:val="20"/>
              </w:rPr>
            </w:pPr>
          </w:p>
        </w:tc>
      </w:tr>
      <w:tr w:rsidR="0063589A" w:rsidRPr="003D14DD" w:rsidTr="004D69F2">
        <w:tc>
          <w:tcPr>
            <w:tcW w:w="766" w:type="dxa"/>
          </w:tcPr>
          <w:p w:rsidR="0063589A" w:rsidRPr="003D14DD" w:rsidRDefault="0063589A" w:rsidP="004D69F2">
            <w:pPr>
              <w:suppressAutoHyphens/>
              <w:snapToGrid w:val="0"/>
              <w:rPr>
                <w:sz w:val="20"/>
                <w:szCs w:val="20"/>
              </w:rPr>
            </w:pPr>
            <w:r w:rsidRPr="003D14DD">
              <w:rPr>
                <w:sz w:val="20"/>
                <w:szCs w:val="20"/>
              </w:rPr>
              <w:t>1.3</w:t>
            </w:r>
          </w:p>
        </w:tc>
        <w:tc>
          <w:tcPr>
            <w:tcW w:w="4922" w:type="dxa"/>
          </w:tcPr>
          <w:p w:rsidR="0063589A" w:rsidRPr="003D14DD" w:rsidRDefault="0063589A"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63589A" w:rsidRPr="003D14DD" w:rsidRDefault="0063589A" w:rsidP="004D69F2">
            <w:pPr>
              <w:pStyle w:val="afff7"/>
              <w:suppressAutoHyphens/>
              <w:snapToGrid w:val="0"/>
              <w:jc w:val="center"/>
              <w:rPr>
                <w:sz w:val="20"/>
                <w:szCs w:val="20"/>
              </w:rPr>
            </w:pPr>
          </w:p>
        </w:tc>
        <w:tc>
          <w:tcPr>
            <w:tcW w:w="1070" w:type="dxa"/>
          </w:tcPr>
          <w:p w:rsidR="0063589A" w:rsidRPr="003D14DD" w:rsidRDefault="0063589A" w:rsidP="004D69F2">
            <w:pPr>
              <w:suppressAutoHyphens/>
              <w:snapToGrid w:val="0"/>
              <w:jc w:val="center"/>
              <w:rPr>
                <w:sz w:val="20"/>
                <w:szCs w:val="20"/>
              </w:rPr>
            </w:pPr>
          </w:p>
        </w:tc>
        <w:tc>
          <w:tcPr>
            <w:tcW w:w="1069" w:type="dxa"/>
          </w:tcPr>
          <w:p w:rsidR="0063589A" w:rsidRPr="003D14DD" w:rsidRDefault="0063589A" w:rsidP="004D69F2">
            <w:pPr>
              <w:suppressAutoHyphens/>
              <w:snapToGrid w:val="0"/>
              <w:jc w:val="center"/>
              <w:rPr>
                <w:sz w:val="20"/>
                <w:szCs w:val="20"/>
              </w:rPr>
            </w:pPr>
            <w:r w:rsidRPr="003D14DD">
              <w:rPr>
                <w:sz w:val="20"/>
                <w:szCs w:val="20"/>
              </w:rPr>
              <w:t>2,2</w:t>
            </w:r>
          </w:p>
        </w:tc>
        <w:tc>
          <w:tcPr>
            <w:tcW w:w="1070" w:type="dxa"/>
          </w:tcPr>
          <w:p w:rsidR="0063589A" w:rsidRPr="003D14DD" w:rsidRDefault="0063589A" w:rsidP="004D69F2">
            <w:pPr>
              <w:suppressAutoHyphens/>
              <w:snapToGrid w:val="0"/>
              <w:jc w:val="center"/>
              <w:rPr>
                <w:sz w:val="20"/>
                <w:szCs w:val="20"/>
              </w:rPr>
            </w:pPr>
          </w:p>
        </w:tc>
      </w:tr>
      <w:tr w:rsidR="0063589A" w:rsidRPr="003D14DD" w:rsidTr="004D69F2">
        <w:tc>
          <w:tcPr>
            <w:tcW w:w="766" w:type="dxa"/>
          </w:tcPr>
          <w:p w:rsidR="0063589A" w:rsidRPr="003D14DD" w:rsidRDefault="0063589A" w:rsidP="004D69F2">
            <w:pPr>
              <w:suppressAutoHyphens/>
              <w:snapToGrid w:val="0"/>
              <w:rPr>
                <w:sz w:val="20"/>
                <w:szCs w:val="20"/>
              </w:rPr>
            </w:pPr>
            <w:r w:rsidRPr="003D14DD">
              <w:rPr>
                <w:sz w:val="20"/>
                <w:szCs w:val="20"/>
              </w:rPr>
              <w:t>1.3.1</w:t>
            </w:r>
          </w:p>
        </w:tc>
        <w:tc>
          <w:tcPr>
            <w:tcW w:w="4922" w:type="dxa"/>
          </w:tcPr>
          <w:p w:rsidR="0063589A" w:rsidRPr="003D14DD" w:rsidRDefault="0063589A" w:rsidP="004D69F2">
            <w:pPr>
              <w:suppressAutoHyphens/>
              <w:snapToGrid w:val="0"/>
              <w:rPr>
                <w:sz w:val="20"/>
                <w:szCs w:val="20"/>
              </w:rPr>
            </w:pPr>
            <w:r w:rsidRPr="003D14DD">
              <w:rPr>
                <w:sz w:val="20"/>
                <w:szCs w:val="20"/>
              </w:rPr>
              <w:t xml:space="preserve">консультации групповые </w:t>
            </w: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suppressAutoHyphens/>
              <w:snapToGrid w:val="0"/>
              <w:jc w:val="center"/>
              <w:rPr>
                <w:sz w:val="20"/>
                <w:szCs w:val="20"/>
              </w:rPr>
            </w:pP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suppressAutoHyphens/>
              <w:snapToGrid w:val="0"/>
              <w:jc w:val="center"/>
              <w:rPr>
                <w:sz w:val="20"/>
                <w:szCs w:val="20"/>
              </w:rPr>
            </w:pPr>
            <w:r w:rsidRPr="003D14DD">
              <w:rPr>
                <w:sz w:val="20"/>
                <w:szCs w:val="20"/>
              </w:rPr>
              <w:t>2</w:t>
            </w:r>
          </w:p>
        </w:tc>
      </w:tr>
      <w:tr w:rsidR="0063589A" w:rsidRPr="003D14DD" w:rsidTr="004D69F2">
        <w:tc>
          <w:tcPr>
            <w:tcW w:w="766" w:type="dxa"/>
          </w:tcPr>
          <w:p w:rsidR="0063589A" w:rsidRPr="003D14DD" w:rsidRDefault="0063589A" w:rsidP="004D69F2">
            <w:pPr>
              <w:suppressAutoHyphens/>
              <w:snapToGrid w:val="0"/>
              <w:rPr>
                <w:sz w:val="20"/>
                <w:szCs w:val="20"/>
              </w:rPr>
            </w:pPr>
            <w:r w:rsidRPr="003D14DD">
              <w:rPr>
                <w:sz w:val="20"/>
                <w:szCs w:val="20"/>
              </w:rPr>
              <w:t>1.3.2</w:t>
            </w:r>
          </w:p>
        </w:tc>
        <w:tc>
          <w:tcPr>
            <w:tcW w:w="4922" w:type="dxa"/>
          </w:tcPr>
          <w:p w:rsidR="0063589A" w:rsidRPr="003D14DD" w:rsidRDefault="0063589A"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suppressAutoHyphens/>
              <w:snapToGrid w:val="0"/>
              <w:jc w:val="center"/>
              <w:rPr>
                <w:sz w:val="20"/>
                <w:szCs w:val="20"/>
              </w:rPr>
            </w:pP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suppressAutoHyphens/>
              <w:snapToGrid w:val="0"/>
              <w:jc w:val="center"/>
              <w:rPr>
                <w:sz w:val="20"/>
                <w:szCs w:val="20"/>
              </w:rPr>
            </w:pPr>
            <w:r w:rsidRPr="003D14DD">
              <w:rPr>
                <w:sz w:val="20"/>
                <w:szCs w:val="20"/>
              </w:rPr>
              <w:t>0,2</w:t>
            </w:r>
          </w:p>
        </w:tc>
      </w:tr>
      <w:tr w:rsidR="0063589A" w:rsidRPr="003D14DD" w:rsidTr="004D69F2">
        <w:tc>
          <w:tcPr>
            <w:tcW w:w="766" w:type="dxa"/>
          </w:tcPr>
          <w:p w:rsidR="0063589A" w:rsidRPr="003D14DD" w:rsidRDefault="0063589A" w:rsidP="004D69F2">
            <w:pPr>
              <w:suppressAutoHyphens/>
              <w:snapToGrid w:val="0"/>
              <w:rPr>
                <w:sz w:val="20"/>
                <w:szCs w:val="20"/>
              </w:rPr>
            </w:pPr>
            <w:r w:rsidRPr="003D14DD">
              <w:rPr>
                <w:b/>
                <w:sz w:val="20"/>
                <w:szCs w:val="20"/>
              </w:rPr>
              <w:t>2</w:t>
            </w:r>
          </w:p>
        </w:tc>
        <w:tc>
          <w:tcPr>
            <w:tcW w:w="4922" w:type="dxa"/>
          </w:tcPr>
          <w:p w:rsidR="0063589A" w:rsidRPr="003D14DD" w:rsidRDefault="0063589A" w:rsidP="004D69F2">
            <w:pPr>
              <w:suppressAutoHyphens/>
              <w:snapToGrid w:val="0"/>
              <w:rPr>
                <w:sz w:val="20"/>
                <w:szCs w:val="20"/>
              </w:rPr>
            </w:pPr>
            <w:r w:rsidRPr="003D14DD">
              <w:rPr>
                <w:b/>
                <w:sz w:val="20"/>
                <w:szCs w:val="20"/>
              </w:rPr>
              <w:t>Самостоятельная работа (всего)</w:t>
            </w: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suppressAutoHyphens/>
              <w:snapToGrid w:val="0"/>
              <w:jc w:val="center"/>
              <w:rPr>
                <w:sz w:val="20"/>
                <w:szCs w:val="20"/>
              </w:rPr>
            </w:pPr>
          </w:p>
        </w:tc>
        <w:tc>
          <w:tcPr>
            <w:tcW w:w="1069" w:type="dxa"/>
          </w:tcPr>
          <w:p w:rsidR="0063589A" w:rsidRPr="003D14DD" w:rsidRDefault="0063589A" w:rsidP="004D69F2">
            <w:pPr>
              <w:suppressAutoHyphens/>
              <w:snapToGrid w:val="0"/>
              <w:jc w:val="center"/>
              <w:rPr>
                <w:sz w:val="20"/>
                <w:szCs w:val="20"/>
              </w:rPr>
            </w:pPr>
            <w:r w:rsidRPr="003D14DD">
              <w:rPr>
                <w:b/>
                <w:sz w:val="20"/>
                <w:szCs w:val="20"/>
              </w:rPr>
              <w:t>181</w:t>
            </w:r>
          </w:p>
        </w:tc>
        <w:tc>
          <w:tcPr>
            <w:tcW w:w="1070" w:type="dxa"/>
          </w:tcPr>
          <w:p w:rsidR="0063589A" w:rsidRPr="003D14DD" w:rsidRDefault="0063589A" w:rsidP="004D69F2">
            <w:pPr>
              <w:suppressAutoHyphens/>
              <w:snapToGrid w:val="0"/>
              <w:jc w:val="center"/>
              <w:rPr>
                <w:sz w:val="20"/>
                <w:szCs w:val="20"/>
              </w:rPr>
            </w:pPr>
          </w:p>
        </w:tc>
      </w:tr>
      <w:tr w:rsidR="0063589A" w:rsidRPr="003D14DD" w:rsidTr="004D69F2">
        <w:tc>
          <w:tcPr>
            <w:tcW w:w="766" w:type="dxa"/>
          </w:tcPr>
          <w:p w:rsidR="0063589A" w:rsidRPr="003D14DD" w:rsidRDefault="0063589A" w:rsidP="004D69F2">
            <w:pPr>
              <w:tabs>
                <w:tab w:val="center" w:pos="4677"/>
                <w:tab w:val="right" w:pos="9355"/>
              </w:tabs>
              <w:suppressAutoHyphens/>
              <w:rPr>
                <w:b/>
                <w:sz w:val="20"/>
                <w:szCs w:val="20"/>
              </w:rPr>
            </w:pPr>
            <w:r w:rsidRPr="003D14DD">
              <w:rPr>
                <w:sz w:val="20"/>
                <w:szCs w:val="20"/>
              </w:rPr>
              <w:t>2.1</w:t>
            </w:r>
          </w:p>
        </w:tc>
        <w:tc>
          <w:tcPr>
            <w:tcW w:w="4922" w:type="dxa"/>
          </w:tcPr>
          <w:p w:rsidR="0063589A" w:rsidRPr="003D14DD" w:rsidRDefault="0063589A" w:rsidP="004D69F2">
            <w:pPr>
              <w:tabs>
                <w:tab w:val="center" w:pos="4677"/>
                <w:tab w:val="right" w:pos="9355"/>
              </w:tabs>
              <w:suppressAutoHyphens/>
              <w:rPr>
                <w:sz w:val="20"/>
                <w:szCs w:val="20"/>
              </w:rPr>
            </w:pPr>
            <w:r w:rsidRPr="003D14DD">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w:t>
            </w:r>
            <w:r w:rsidRPr="003D14DD">
              <w:rPr>
                <w:sz w:val="20"/>
                <w:szCs w:val="20"/>
              </w:rPr>
              <w:lastRenderedPageBreak/>
              <w:t>курсовому проектированию (выполнению курсовых работ)</w:t>
            </w:r>
          </w:p>
        </w:tc>
        <w:tc>
          <w:tcPr>
            <w:tcW w:w="1069" w:type="dxa"/>
          </w:tcPr>
          <w:p w:rsidR="0063589A" w:rsidRPr="003D14DD" w:rsidRDefault="0063589A" w:rsidP="004D69F2">
            <w:pPr>
              <w:suppressAutoHyphens/>
              <w:snapToGrid w:val="0"/>
              <w:jc w:val="center"/>
              <w:rPr>
                <w:b/>
                <w:sz w:val="20"/>
                <w:szCs w:val="20"/>
              </w:rPr>
            </w:pPr>
          </w:p>
        </w:tc>
        <w:tc>
          <w:tcPr>
            <w:tcW w:w="1070" w:type="dxa"/>
          </w:tcPr>
          <w:p w:rsidR="0063589A" w:rsidRPr="003D14DD" w:rsidRDefault="0063589A" w:rsidP="004D69F2">
            <w:pPr>
              <w:pStyle w:val="afff7"/>
              <w:suppressAutoHyphens/>
              <w:snapToGrid w:val="0"/>
              <w:jc w:val="center"/>
              <w:rPr>
                <w:b/>
                <w:sz w:val="20"/>
                <w:szCs w:val="20"/>
              </w:rPr>
            </w:pPr>
          </w:p>
        </w:tc>
        <w:tc>
          <w:tcPr>
            <w:tcW w:w="1069" w:type="dxa"/>
          </w:tcPr>
          <w:p w:rsidR="0063589A" w:rsidRPr="003D14DD" w:rsidRDefault="0063589A" w:rsidP="004D69F2">
            <w:pPr>
              <w:pStyle w:val="afff7"/>
              <w:suppressAutoHyphens/>
              <w:snapToGrid w:val="0"/>
              <w:jc w:val="center"/>
              <w:rPr>
                <w:sz w:val="20"/>
                <w:szCs w:val="20"/>
              </w:rPr>
            </w:pPr>
          </w:p>
          <w:p w:rsidR="0063589A" w:rsidRPr="003D14DD" w:rsidRDefault="0063589A" w:rsidP="004D69F2">
            <w:pPr>
              <w:pStyle w:val="afff7"/>
              <w:suppressAutoHyphens/>
              <w:snapToGrid w:val="0"/>
              <w:jc w:val="center"/>
              <w:rPr>
                <w:sz w:val="20"/>
                <w:szCs w:val="20"/>
              </w:rPr>
            </w:pPr>
          </w:p>
          <w:p w:rsidR="0063589A" w:rsidRPr="003D14DD" w:rsidRDefault="0063589A" w:rsidP="004D69F2">
            <w:pPr>
              <w:pStyle w:val="afff7"/>
              <w:suppressAutoHyphens/>
              <w:snapToGrid w:val="0"/>
              <w:jc w:val="center"/>
              <w:rPr>
                <w:b/>
                <w:sz w:val="20"/>
                <w:szCs w:val="20"/>
              </w:rPr>
            </w:pPr>
            <w:r w:rsidRPr="003D14DD">
              <w:rPr>
                <w:sz w:val="20"/>
                <w:szCs w:val="20"/>
              </w:rPr>
              <w:t>181</w:t>
            </w:r>
          </w:p>
        </w:tc>
        <w:tc>
          <w:tcPr>
            <w:tcW w:w="1070" w:type="dxa"/>
          </w:tcPr>
          <w:p w:rsidR="0063589A" w:rsidRPr="003D14DD" w:rsidRDefault="0063589A" w:rsidP="004D69F2">
            <w:pPr>
              <w:pStyle w:val="afff7"/>
              <w:suppressAutoHyphens/>
              <w:snapToGrid w:val="0"/>
              <w:jc w:val="center"/>
              <w:rPr>
                <w:b/>
                <w:sz w:val="20"/>
                <w:szCs w:val="20"/>
              </w:rPr>
            </w:pPr>
          </w:p>
        </w:tc>
      </w:tr>
      <w:tr w:rsidR="0063589A" w:rsidRPr="003D14DD" w:rsidTr="004D69F2">
        <w:tc>
          <w:tcPr>
            <w:tcW w:w="766" w:type="dxa"/>
          </w:tcPr>
          <w:p w:rsidR="0063589A" w:rsidRPr="003D14DD" w:rsidRDefault="0063589A" w:rsidP="004D69F2">
            <w:pPr>
              <w:suppressAutoHyphens/>
              <w:rPr>
                <w:sz w:val="20"/>
                <w:szCs w:val="20"/>
              </w:rPr>
            </w:pPr>
            <w:r w:rsidRPr="003D14DD">
              <w:rPr>
                <w:sz w:val="20"/>
                <w:szCs w:val="20"/>
              </w:rPr>
              <w:lastRenderedPageBreak/>
              <w:t>2.2</w:t>
            </w:r>
          </w:p>
        </w:tc>
        <w:tc>
          <w:tcPr>
            <w:tcW w:w="4922" w:type="dxa"/>
          </w:tcPr>
          <w:p w:rsidR="0063589A" w:rsidRPr="003D14DD" w:rsidRDefault="0063589A"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63589A" w:rsidRPr="003D14DD" w:rsidRDefault="0063589A" w:rsidP="004D69F2">
            <w:pPr>
              <w:suppressAutoHyphens/>
              <w:snapToGrid w:val="0"/>
              <w:jc w:val="center"/>
              <w:rPr>
                <w:sz w:val="20"/>
                <w:szCs w:val="20"/>
              </w:rPr>
            </w:pPr>
          </w:p>
        </w:tc>
        <w:tc>
          <w:tcPr>
            <w:tcW w:w="1070" w:type="dxa"/>
          </w:tcPr>
          <w:p w:rsidR="0063589A" w:rsidRPr="003D14DD" w:rsidRDefault="0063589A" w:rsidP="004D69F2">
            <w:pPr>
              <w:pStyle w:val="afff7"/>
              <w:suppressAutoHyphens/>
              <w:snapToGrid w:val="0"/>
              <w:jc w:val="center"/>
              <w:rPr>
                <w:sz w:val="20"/>
                <w:szCs w:val="20"/>
              </w:rPr>
            </w:pPr>
          </w:p>
        </w:tc>
        <w:tc>
          <w:tcPr>
            <w:tcW w:w="1069" w:type="dxa"/>
          </w:tcPr>
          <w:p w:rsidR="0063589A" w:rsidRPr="003D14DD" w:rsidRDefault="0063589A" w:rsidP="004D69F2">
            <w:pPr>
              <w:pStyle w:val="afff7"/>
              <w:suppressAutoHyphens/>
              <w:snapToGrid w:val="0"/>
              <w:jc w:val="center"/>
              <w:rPr>
                <w:sz w:val="20"/>
                <w:szCs w:val="20"/>
              </w:rPr>
            </w:pPr>
            <w:r w:rsidRPr="003D14DD">
              <w:rPr>
                <w:b/>
                <w:sz w:val="20"/>
                <w:szCs w:val="20"/>
              </w:rPr>
              <w:t>6,8</w:t>
            </w:r>
          </w:p>
        </w:tc>
        <w:tc>
          <w:tcPr>
            <w:tcW w:w="1070" w:type="dxa"/>
          </w:tcPr>
          <w:p w:rsidR="0063589A" w:rsidRPr="003D14DD" w:rsidRDefault="0063589A" w:rsidP="004D69F2">
            <w:pPr>
              <w:pStyle w:val="afff7"/>
              <w:suppressAutoHyphens/>
              <w:snapToGrid w:val="0"/>
              <w:jc w:val="center"/>
              <w:rPr>
                <w:b/>
                <w:sz w:val="20"/>
                <w:szCs w:val="20"/>
              </w:rPr>
            </w:pPr>
          </w:p>
        </w:tc>
      </w:tr>
      <w:tr w:rsidR="0063589A" w:rsidRPr="003D14DD" w:rsidTr="004D69F2">
        <w:trPr>
          <w:trHeight w:val="249"/>
        </w:trPr>
        <w:tc>
          <w:tcPr>
            <w:tcW w:w="766" w:type="dxa"/>
            <w:vMerge w:val="restart"/>
          </w:tcPr>
          <w:p w:rsidR="0063589A" w:rsidRPr="003D14DD" w:rsidRDefault="0063589A" w:rsidP="004D69F2">
            <w:pPr>
              <w:suppressAutoHyphens/>
              <w:snapToGrid w:val="0"/>
              <w:rPr>
                <w:b/>
                <w:sz w:val="20"/>
                <w:szCs w:val="20"/>
              </w:rPr>
            </w:pPr>
            <w:r w:rsidRPr="003D14DD">
              <w:rPr>
                <w:b/>
                <w:sz w:val="20"/>
                <w:szCs w:val="20"/>
              </w:rPr>
              <w:t>3</w:t>
            </w:r>
          </w:p>
        </w:tc>
        <w:tc>
          <w:tcPr>
            <w:tcW w:w="4922" w:type="dxa"/>
            <w:vMerge w:val="restart"/>
          </w:tcPr>
          <w:p w:rsidR="0063589A" w:rsidRPr="003D14DD" w:rsidRDefault="0063589A"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63589A" w:rsidRPr="003D14DD" w:rsidRDefault="0063589A"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63589A" w:rsidRPr="003D14DD" w:rsidRDefault="0063589A" w:rsidP="004D69F2">
            <w:pPr>
              <w:suppressAutoHyphens/>
              <w:rPr>
                <w:sz w:val="20"/>
                <w:szCs w:val="20"/>
              </w:rPr>
            </w:pPr>
            <w:r w:rsidRPr="003D14DD">
              <w:rPr>
                <w:sz w:val="20"/>
                <w:szCs w:val="20"/>
              </w:rPr>
              <w:t>форма промежуточной аттестации</w:t>
            </w:r>
          </w:p>
        </w:tc>
        <w:tc>
          <w:tcPr>
            <w:tcW w:w="1069" w:type="dxa"/>
          </w:tcPr>
          <w:p w:rsidR="0063589A" w:rsidRPr="003D14DD" w:rsidRDefault="0063589A" w:rsidP="004D69F2">
            <w:pPr>
              <w:suppressAutoHyphens/>
              <w:snapToGrid w:val="0"/>
              <w:jc w:val="center"/>
              <w:rPr>
                <w:b/>
                <w:sz w:val="20"/>
                <w:szCs w:val="20"/>
              </w:rPr>
            </w:pPr>
          </w:p>
        </w:tc>
        <w:tc>
          <w:tcPr>
            <w:tcW w:w="1070" w:type="dxa"/>
          </w:tcPr>
          <w:p w:rsidR="0063589A" w:rsidRPr="003D14DD" w:rsidRDefault="0063589A" w:rsidP="004D69F2">
            <w:pPr>
              <w:pStyle w:val="afff7"/>
              <w:suppressAutoHyphens/>
              <w:snapToGrid w:val="0"/>
              <w:jc w:val="center"/>
              <w:rPr>
                <w:b/>
                <w:sz w:val="20"/>
                <w:szCs w:val="20"/>
              </w:rPr>
            </w:pPr>
          </w:p>
        </w:tc>
        <w:tc>
          <w:tcPr>
            <w:tcW w:w="1069" w:type="dxa"/>
          </w:tcPr>
          <w:p w:rsidR="0063589A" w:rsidRPr="003D14DD" w:rsidRDefault="0063589A" w:rsidP="004D69F2">
            <w:pPr>
              <w:suppressAutoHyphens/>
              <w:snapToGrid w:val="0"/>
              <w:jc w:val="center"/>
              <w:rPr>
                <w:b/>
                <w:sz w:val="20"/>
                <w:szCs w:val="20"/>
              </w:rPr>
            </w:pPr>
            <w:r w:rsidRPr="003D14DD">
              <w:rPr>
                <w:b/>
                <w:sz w:val="20"/>
                <w:szCs w:val="20"/>
              </w:rPr>
              <w:t>216</w:t>
            </w:r>
          </w:p>
        </w:tc>
        <w:tc>
          <w:tcPr>
            <w:tcW w:w="1070" w:type="dxa"/>
          </w:tcPr>
          <w:p w:rsidR="0063589A" w:rsidRPr="003D14DD" w:rsidRDefault="0063589A" w:rsidP="004D69F2">
            <w:pPr>
              <w:pStyle w:val="afff7"/>
              <w:suppressAutoHyphens/>
              <w:snapToGrid w:val="0"/>
              <w:jc w:val="center"/>
              <w:rPr>
                <w:b/>
                <w:sz w:val="20"/>
                <w:szCs w:val="20"/>
              </w:rPr>
            </w:pPr>
          </w:p>
        </w:tc>
      </w:tr>
      <w:tr w:rsidR="0063589A" w:rsidRPr="003D14DD" w:rsidTr="004D69F2">
        <w:tc>
          <w:tcPr>
            <w:tcW w:w="766" w:type="dxa"/>
            <w:vMerge/>
          </w:tcPr>
          <w:p w:rsidR="0063589A" w:rsidRPr="003D14DD" w:rsidRDefault="0063589A" w:rsidP="004D69F2">
            <w:pPr>
              <w:suppressAutoHyphens/>
              <w:snapToGrid w:val="0"/>
              <w:rPr>
                <w:b/>
                <w:sz w:val="20"/>
                <w:szCs w:val="20"/>
              </w:rPr>
            </w:pPr>
          </w:p>
        </w:tc>
        <w:tc>
          <w:tcPr>
            <w:tcW w:w="4922" w:type="dxa"/>
            <w:vMerge/>
            <w:vAlign w:val="center"/>
          </w:tcPr>
          <w:p w:rsidR="0063589A" w:rsidRPr="003D14DD" w:rsidRDefault="0063589A" w:rsidP="004D69F2">
            <w:pPr>
              <w:suppressAutoHyphens/>
              <w:rPr>
                <w:sz w:val="20"/>
                <w:szCs w:val="20"/>
              </w:rPr>
            </w:pPr>
          </w:p>
        </w:tc>
        <w:tc>
          <w:tcPr>
            <w:tcW w:w="1069" w:type="dxa"/>
          </w:tcPr>
          <w:p w:rsidR="0063589A" w:rsidRPr="003D14DD" w:rsidRDefault="0063589A" w:rsidP="004D69F2">
            <w:pPr>
              <w:suppressAutoHyphens/>
              <w:snapToGrid w:val="0"/>
              <w:jc w:val="center"/>
              <w:rPr>
                <w:b/>
                <w:sz w:val="20"/>
                <w:szCs w:val="20"/>
              </w:rPr>
            </w:pPr>
          </w:p>
        </w:tc>
        <w:tc>
          <w:tcPr>
            <w:tcW w:w="1070" w:type="dxa"/>
          </w:tcPr>
          <w:p w:rsidR="0063589A" w:rsidRPr="003D14DD" w:rsidRDefault="0063589A" w:rsidP="004D69F2">
            <w:pPr>
              <w:pStyle w:val="afff7"/>
              <w:suppressAutoHyphens/>
              <w:snapToGrid w:val="0"/>
              <w:jc w:val="center"/>
              <w:rPr>
                <w:b/>
                <w:sz w:val="20"/>
                <w:szCs w:val="20"/>
              </w:rPr>
            </w:pPr>
          </w:p>
        </w:tc>
        <w:tc>
          <w:tcPr>
            <w:tcW w:w="1069" w:type="dxa"/>
          </w:tcPr>
          <w:p w:rsidR="0063589A" w:rsidRPr="003D14DD" w:rsidRDefault="0063589A" w:rsidP="004D69F2">
            <w:pPr>
              <w:suppressAutoHyphens/>
              <w:snapToGrid w:val="0"/>
              <w:jc w:val="center"/>
              <w:rPr>
                <w:b/>
                <w:sz w:val="20"/>
                <w:szCs w:val="20"/>
              </w:rPr>
            </w:pPr>
            <w:r w:rsidRPr="003D14DD">
              <w:rPr>
                <w:sz w:val="20"/>
                <w:szCs w:val="20"/>
              </w:rPr>
              <w:t>6</w:t>
            </w:r>
          </w:p>
        </w:tc>
        <w:tc>
          <w:tcPr>
            <w:tcW w:w="1070" w:type="dxa"/>
          </w:tcPr>
          <w:p w:rsidR="0063589A" w:rsidRPr="003D14DD" w:rsidRDefault="0063589A" w:rsidP="004D69F2">
            <w:pPr>
              <w:pStyle w:val="afff7"/>
              <w:suppressAutoHyphens/>
              <w:snapToGrid w:val="0"/>
              <w:jc w:val="center"/>
              <w:rPr>
                <w:b/>
                <w:sz w:val="20"/>
                <w:szCs w:val="20"/>
              </w:rPr>
            </w:pPr>
          </w:p>
        </w:tc>
      </w:tr>
      <w:tr w:rsidR="0063589A" w:rsidRPr="003D14DD" w:rsidTr="004D69F2">
        <w:tc>
          <w:tcPr>
            <w:tcW w:w="766" w:type="dxa"/>
            <w:vMerge/>
          </w:tcPr>
          <w:p w:rsidR="0063589A" w:rsidRPr="003D14DD" w:rsidRDefault="0063589A" w:rsidP="004D69F2">
            <w:pPr>
              <w:suppressAutoHyphens/>
              <w:snapToGrid w:val="0"/>
              <w:rPr>
                <w:b/>
                <w:sz w:val="20"/>
                <w:szCs w:val="20"/>
              </w:rPr>
            </w:pPr>
          </w:p>
        </w:tc>
        <w:tc>
          <w:tcPr>
            <w:tcW w:w="4922" w:type="dxa"/>
            <w:vMerge/>
            <w:vAlign w:val="center"/>
          </w:tcPr>
          <w:p w:rsidR="0063589A" w:rsidRPr="003D14DD" w:rsidRDefault="0063589A" w:rsidP="004D69F2">
            <w:pPr>
              <w:rPr>
                <w:sz w:val="20"/>
                <w:szCs w:val="20"/>
              </w:rPr>
            </w:pPr>
          </w:p>
        </w:tc>
        <w:tc>
          <w:tcPr>
            <w:tcW w:w="4278" w:type="dxa"/>
            <w:gridSpan w:val="4"/>
          </w:tcPr>
          <w:p w:rsidR="0063589A" w:rsidRPr="003D14DD" w:rsidRDefault="0063589A" w:rsidP="004D69F2">
            <w:pPr>
              <w:pStyle w:val="afff7"/>
              <w:suppressAutoHyphens/>
              <w:snapToGrid w:val="0"/>
              <w:jc w:val="center"/>
              <w:rPr>
                <w:sz w:val="20"/>
                <w:szCs w:val="20"/>
              </w:rPr>
            </w:pPr>
            <w:r w:rsidRPr="003D14DD">
              <w:rPr>
                <w:sz w:val="20"/>
                <w:szCs w:val="20"/>
              </w:rPr>
              <w:t>экзамен</w:t>
            </w:r>
          </w:p>
        </w:tc>
      </w:tr>
    </w:tbl>
    <w:p w:rsidR="0063589A" w:rsidRPr="003D14DD" w:rsidRDefault="0063589A" w:rsidP="0063589A">
      <w:pPr>
        <w:ind w:firstLine="720"/>
        <w:rPr>
          <w:b/>
          <w:sz w:val="20"/>
          <w:szCs w:val="20"/>
        </w:rPr>
      </w:pPr>
    </w:p>
    <w:p w:rsidR="0063589A" w:rsidRPr="003D14DD" w:rsidRDefault="0063589A" w:rsidP="0063589A">
      <w:pPr>
        <w:rPr>
          <w:sz w:val="20"/>
          <w:szCs w:val="20"/>
        </w:rPr>
      </w:pPr>
      <w:r w:rsidRPr="003D14DD">
        <w:rPr>
          <w:sz w:val="20"/>
          <w:szCs w:val="20"/>
        </w:rPr>
        <w:t>*</w:t>
      </w:r>
    </w:p>
    <w:p w:rsidR="0063589A" w:rsidRPr="003D14DD" w:rsidRDefault="0063589A" w:rsidP="0063589A">
      <w:pPr>
        <w:rPr>
          <w:sz w:val="20"/>
          <w:szCs w:val="20"/>
        </w:rPr>
      </w:pPr>
      <w:r w:rsidRPr="003D14DD">
        <w:rPr>
          <w:sz w:val="20"/>
          <w:szCs w:val="20"/>
        </w:rPr>
        <w:t>Семинар – семинар-дискуссия</w:t>
      </w:r>
    </w:p>
    <w:p w:rsidR="0063589A" w:rsidRPr="003D14DD" w:rsidRDefault="0063589A" w:rsidP="0063589A">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3589A" w:rsidRPr="003D14DD" w:rsidRDefault="0063589A" w:rsidP="0063589A">
      <w:pPr>
        <w:rPr>
          <w:sz w:val="20"/>
          <w:szCs w:val="20"/>
        </w:rPr>
      </w:pPr>
      <w:r w:rsidRPr="003D14DD">
        <w:rPr>
          <w:sz w:val="20"/>
          <w:szCs w:val="20"/>
        </w:rPr>
        <w:t xml:space="preserve">ТТ - практическое занятие - тест-тренинг </w:t>
      </w:r>
    </w:p>
    <w:p w:rsidR="0063589A" w:rsidRPr="003D14DD" w:rsidRDefault="0063589A" w:rsidP="0063589A">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63589A" w:rsidRPr="003D14DD" w:rsidRDefault="0063589A" w:rsidP="0063589A">
      <w:pPr>
        <w:rPr>
          <w:sz w:val="20"/>
          <w:szCs w:val="20"/>
        </w:rPr>
      </w:pPr>
      <w:r w:rsidRPr="003D14DD">
        <w:rPr>
          <w:sz w:val="20"/>
          <w:szCs w:val="20"/>
        </w:rPr>
        <w:t>ЛС - практическое занятие - логическая схема</w:t>
      </w:r>
    </w:p>
    <w:p w:rsidR="0063589A" w:rsidRPr="003D14DD" w:rsidRDefault="0063589A" w:rsidP="0063589A">
      <w:pPr>
        <w:rPr>
          <w:sz w:val="20"/>
          <w:szCs w:val="20"/>
        </w:rPr>
      </w:pPr>
      <w:r w:rsidRPr="003D14DD">
        <w:rPr>
          <w:sz w:val="20"/>
          <w:szCs w:val="20"/>
        </w:rPr>
        <w:t>УД - семинар-обсуждение устного доклада</w:t>
      </w:r>
    </w:p>
    <w:p w:rsidR="0063589A" w:rsidRPr="003D14DD" w:rsidRDefault="0063589A" w:rsidP="0063589A">
      <w:pPr>
        <w:rPr>
          <w:sz w:val="20"/>
          <w:szCs w:val="20"/>
        </w:rPr>
      </w:pPr>
      <w:r w:rsidRPr="003D14DD">
        <w:rPr>
          <w:sz w:val="20"/>
          <w:szCs w:val="20"/>
        </w:rPr>
        <w:t xml:space="preserve">РФ – семинар-обсуждение реферата </w:t>
      </w:r>
    </w:p>
    <w:p w:rsidR="0063589A" w:rsidRPr="003D14DD" w:rsidRDefault="0063589A" w:rsidP="0063589A">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63589A" w:rsidRPr="003D14DD" w:rsidRDefault="0063589A" w:rsidP="0063589A">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63589A" w:rsidRPr="003D14DD" w:rsidRDefault="0063589A" w:rsidP="0063589A">
      <w:pPr>
        <w:rPr>
          <w:sz w:val="20"/>
          <w:szCs w:val="20"/>
        </w:rPr>
      </w:pPr>
      <w:r w:rsidRPr="003D14DD">
        <w:rPr>
          <w:sz w:val="20"/>
          <w:szCs w:val="20"/>
        </w:rPr>
        <w:t xml:space="preserve">УЭ - семинар-обсуждение устного эссе </w:t>
      </w:r>
    </w:p>
    <w:p w:rsidR="0063589A" w:rsidRPr="003D14DD" w:rsidRDefault="0063589A" w:rsidP="0063589A">
      <w:pPr>
        <w:rPr>
          <w:sz w:val="20"/>
          <w:szCs w:val="20"/>
        </w:rPr>
      </w:pPr>
      <w:r w:rsidRPr="003D14DD">
        <w:rPr>
          <w:sz w:val="20"/>
          <w:szCs w:val="20"/>
        </w:rPr>
        <w:t xml:space="preserve">АЛТ - практическое занятие - алгоритмический тренинг  </w:t>
      </w:r>
    </w:p>
    <w:p w:rsidR="0063589A" w:rsidRPr="003D14DD" w:rsidRDefault="0063589A" w:rsidP="0063589A">
      <w:pPr>
        <w:ind w:firstLine="720"/>
        <w:rPr>
          <w:b/>
          <w:sz w:val="20"/>
          <w:szCs w:val="20"/>
        </w:rPr>
      </w:pPr>
    </w:p>
    <w:p w:rsidR="0063589A" w:rsidRPr="003D14DD" w:rsidRDefault="0063589A" w:rsidP="0063589A">
      <w:pPr>
        <w:suppressAutoHyphens/>
        <w:ind w:firstLine="709"/>
        <w:jc w:val="both"/>
        <w:rPr>
          <w:b/>
          <w:sz w:val="20"/>
          <w:szCs w:val="20"/>
        </w:rPr>
      </w:pPr>
      <w:r w:rsidRPr="003D14DD">
        <w:rPr>
          <w:b/>
          <w:sz w:val="20"/>
          <w:szCs w:val="20"/>
        </w:rPr>
        <w:t>5. Содержание дисциплины</w:t>
      </w:r>
    </w:p>
    <w:p w:rsidR="0063589A" w:rsidRPr="003D14DD" w:rsidRDefault="0063589A" w:rsidP="0063589A">
      <w:pPr>
        <w:suppressAutoHyphens/>
        <w:ind w:firstLine="720"/>
        <w:jc w:val="both"/>
        <w:rPr>
          <w:b/>
          <w:sz w:val="20"/>
          <w:szCs w:val="20"/>
        </w:rPr>
      </w:pPr>
      <w:r w:rsidRPr="003D14DD">
        <w:rPr>
          <w:b/>
          <w:sz w:val="20"/>
          <w:szCs w:val="20"/>
        </w:rPr>
        <w:t>5.1 Содержание разделов и тем</w:t>
      </w:r>
    </w:p>
    <w:p w:rsidR="0063589A" w:rsidRPr="003D14DD" w:rsidRDefault="0063589A" w:rsidP="0063589A">
      <w:pPr>
        <w:suppressAutoHyphens/>
        <w:ind w:firstLine="454"/>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342"/>
        <w:gridCol w:w="6493"/>
      </w:tblGrid>
      <w:tr w:rsidR="0063589A" w:rsidRPr="003D14DD" w:rsidTr="004D69F2">
        <w:trPr>
          <w:tblHeader/>
        </w:trPr>
        <w:tc>
          <w:tcPr>
            <w:tcW w:w="247" w:type="pct"/>
            <w:vAlign w:val="center"/>
          </w:tcPr>
          <w:p w:rsidR="0063589A" w:rsidRPr="003D14DD" w:rsidRDefault="0063589A" w:rsidP="004D69F2">
            <w:pPr>
              <w:suppressAutoHyphens/>
              <w:jc w:val="center"/>
              <w:rPr>
                <w:sz w:val="20"/>
                <w:szCs w:val="20"/>
              </w:rPr>
            </w:pPr>
            <w:r w:rsidRPr="003D14DD">
              <w:rPr>
                <w:sz w:val="20"/>
                <w:szCs w:val="20"/>
              </w:rPr>
              <w:t>№ п/п</w:t>
            </w:r>
          </w:p>
        </w:tc>
        <w:tc>
          <w:tcPr>
            <w:tcW w:w="1191" w:type="pct"/>
            <w:vAlign w:val="center"/>
          </w:tcPr>
          <w:p w:rsidR="0063589A" w:rsidRPr="003D14DD" w:rsidRDefault="0063589A" w:rsidP="004D69F2">
            <w:pPr>
              <w:suppressAutoHyphens/>
              <w:jc w:val="center"/>
              <w:rPr>
                <w:sz w:val="20"/>
                <w:szCs w:val="20"/>
              </w:rPr>
            </w:pPr>
            <w:r w:rsidRPr="003D14DD">
              <w:rPr>
                <w:sz w:val="20"/>
                <w:szCs w:val="20"/>
              </w:rPr>
              <w:t>Наименование  раздела дисциплины</w:t>
            </w:r>
          </w:p>
        </w:tc>
        <w:tc>
          <w:tcPr>
            <w:tcW w:w="3561" w:type="pct"/>
            <w:vAlign w:val="center"/>
          </w:tcPr>
          <w:p w:rsidR="0063589A" w:rsidRPr="003D14DD" w:rsidRDefault="0063589A" w:rsidP="004D69F2">
            <w:pPr>
              <w:suppressAutoHyphens/>
              <w:jc w:val="center"/>
              <w:rPr>
                <w:bCs/>
                <w:sz w:val="20"/>
                <w:szCs w:val="20"/>
              </w:rPr>
            </w:pPr>
            <w:r w:rsidRPr="003D14DD">
              <w:rPr>
                <w:bCs/>
                <w:sz w:val="20"/>
                <w:szCs w:val="20"/>
              </w:rPr>
              <w:t>Содержание раздела дисциплины</w:t>
            </w:r>
          </w:p>
        </w:tc>
      </w:tr>
      <w:tr w:rsidR="0063589A" w:rsidRPr="003D14DD" w:rsidTr="004D69F2">
        <w:tc>
          <w:tcPr>
            <w:tcW w:w="247" w:type="pct"/>
          </w:tcPr>
          <w:p w:rsidR="0063589A" w:rsidRPr="003D14DD" w:rsidRDefault="0063589A" w:rsidP="004D69F2">
            <w:pPr>
              <w:suppressAutoHyphens/>
              <w:jc w:val="center"/>
              <w:rPr>
                <w:sz w:val="20"/>
                <w:szCs w:val="20"/>
              </w:rPr>
            </w:pPr>
            <w:r w:rsidRPr="003D14DD">
              <w:rPr>
                <w:sz w:val="20"/>
                <w:szCs w:val="20"/>
              </w:rPr>
              <w:t>1</w:t>
            </w:r>
          </w:p>
        </w:tc>
        <w:tc>
          <w:tcPr>
            <w:tcW w:w="1191" w:type="pct"/>
          </w:tcPr>
          <w:p w:rsidR="0063589A" w:rsidRPr="003D14DD" w:rsidRDefault="0063589A" w:rsidP="004D69F2">
            <w:pPr>
              <w:rPr>
                <w:sz w:val="20"/>
                <w:szCs w:val="20"/>
              </w:rPr>
            </w:pPr>
            <w:r w:rsidRPr="003D14DD">
              <w:rPr>
                <w:sz w:val="20"/>
                <w:szCs w:val="20"/>
              </w:rPr>
              <w:t xml:space="preserve">Основы построения телекоммуникационных сетей. </w:t>
            </w:r>
          </w:p>
          <w:p w:rsidR="0063589A" w:rsidRPr="003D14DD" w:rsidRDefault="0063589A" w:rsidP="004D69F2">
            <w:pPr>
              <w:rPr>
                <w:sz w:val="20"/>
                <w:szCs w:val="20"/>
              </w:rPr>
            </w:pPr>
          </w:p>
        </w:tc>
        <w:tc>
          <w:tcPr>
            <w:tcW w:w="3561" w:type="pct"/>
          </w:tcPr>
          <w:p w:rsidR="0063589A" w:rsidRPr="003D14DD" w:rsidRDefault="0063589A" w:rsidP="004D69F2">
            <w:pPr>
              <w:rPr>
                <w:b/>
                <w:sz w:val="20"/>
                <w:szCs w:val="20"/>
              </w:rPr>
            </w:pPr>
            <w:r w:rsidRPr="003D14DD">
              <w:rPr>
                <w:b/>
                <w:sz w:val="20"/>
                <w:szCs w:val="20"/>
              </w:rPr>
              <w:t xml:space="preserve">Базовые алгоритмы телекоммуникации </w:t>
            </w:r>
          </w:p>
          <w:p w:rsidR="0063589A" w:rsidRPr="003D14DD" w:rsidRDefault="0063589A" w:rsidP="004D69F2">
            <w:pPr>
              <w:pStyle w:val="afff3"/>
              <w:spacing w:before="0" w:beforeAutospacing="0" w:after="0" w:afterAutospacing="0"/>
              <w:rPr>
                <w:sz w:val="20"/>
                <w:szCs w:val="20"/>
              </w:rPr>
            </w:pPr>
            <w:r w:rsidRPr="003D14DD">
              <w:rPr>
                <w:sz w:val="20"/>
                <w:szCs w:val="20"/>
              </w:rPr>
              <w:t>Введение. Модуляция и кодирование при передаче данных.</w:t>
            </w:r>
          </w:p>
          <w:p w:rsidR="0063589A" w:rsidRPr="003D14DD" w:rsidRDefault="0063589A" w:rsidP="004D69F2">
            <w:pPr>
              <w:rPr>
                <w:b/>
                <w:sz w:val="20"/>
                <w:szCs w:val="20"/>
              </w:rPr>
            </w:pPr>
            <w:r w:rsidRPr="003D14DD">
              <w:rPr>
                <w:b/>
                <w:bCs/>
                <w:sz w:val="20"/>
                <w:szCs w:val="20"/>
              </w:rPr>
              <w:t>Общедоступные телефонные сети.</w:t>
            </w:r>
            <w:r w:rsidRPr="003D14DD">
              <w:rPr>
                <w:b/>
                <w:sz w:val="20"/>
                <w:szCs w:val="20"/>
              </w:rPr>
              <w:t xml:space="preserve"> </w:t>
            </w:r>
          </w:p>
          <w:p w:rsidR="0063589A" w:rsidRPr="003D14DD" w:rsidRDefault="0063589A" w:rsidP="004D69F2">
            <w:pPr>
              <w:pStyle w:val="afff3"/>
              <w:spacing w:before="0" w:beforeAutospacing="0" w:after="0" w:afterAutospacing="0"/>
              <w:rPr>
                <w:sz w:val="20"/>
                <w:szCs w:val="20"/>
              </w:rPr>
            </w:pPr>
            <w:r w:rsidRPr="003D14DD">
              <w:rPr>
                <w:sz w:val="20"/>
                <w:szCs w:val="20"/>
              </w:rPr>
              <w:t>Общие принципы построения телефонных сетей связи. Система нумерации на телефонной сети. Маршрутизация. Взаимодействие сетей. Синхронизация цифровых сетей.</w:t>
            </w:r>
          </w:p>
          <w:p w:rsidR="0063589A" w:rsidRPr="003D14DD" w:rsidRDefault="0063589A" w:rsidP="004D69F2">
            <w:pPr>
              <w:rPr>
                <w:sz w:val="20"/>
                <w:szCs w:val="20"/>
              </w:rPr>
            </w:pPr>
            <w:r w:rsidRPr="003D14DD">
              <w:rPr>
                <w:sz w:val="20"/>
                <w:szCs w:val="20"/>
              </w:rPr>
              <w:t xml:space="preserve">Общедоступные телефонные сети </w:t>
            </w:r>
          </w:p>
        </w:tc>
      </w:tr>
      <w:tr w:rsidR="0063589A" w:rsidRPr="003D14DD" w:rsidTr="004D69F2">
        <w:tc>
          <w:tcPr>
            <w:tcW w:w="247" w:type="pct"/>
          </w:tcPr>
          <w:p w:rsidR="0063589A" w:rsidRPr="003D14DD" w:rsidRDefault="0063589A" w:rsidP="004D69F2">
            <w:pPr>
              <w:suppressAutoHyphens/>
              <w:jc w:val="center"/>
              <w:rPr>
                <w:sz w:val="20"/>
                <w:szCs w:val="20"/>
              </w:rPr>
            </w:pPr>
            <w:r w:rsidRPr="003D14DD">
              <w:rPr>
                <w:sz w:val="20"/>
                <w:szCs w:val="20"/>
              </w:rPr>
              <w:t>2</w:t>
            </w:r>
          </w:p>
        </w:tc>
        <w:tc>
          <w:tcPr>
            <w:tcW w:w="1191" w:type="pct"/>
          </w:tcPr>
          <w:p w:rsidR="0063589A" w:rsidRPr="003D14DD" w:rsidRDefault="0063589A" w:rsidP="004D69F2">
            <w:pPr>
              <w:suppressAutoHyphens/>
              <w:jc w:val="both"/>
              <w:rPr>
                <w:sz w:val="20"/>
                <w:szCs w:val="20"/>
              </w:rPr>
            </w:pPr>
            <w:r w:rsidRPr="003D14DD">
              <w:rPr>
                <w:sz w:val="20"/>
                <w:szCs w:val="20"/>
              </w:rPr>
              <w:t>Построение волоконно-оптических систем передачи</w:t>
            </w:r>
          </w:p>
        </w:tc>
        <w:tc>
          <w:tcPr>
            <w:tcW w:w="3561" w:type="pct"/>
          </w:tcPr>
          <w:p w:rsidR="0063589A" w:rsidRPr="003D14DD" w:rsidRDefault="0063589A" w:rsidP="004D69F2">
            <w:pPr>
              <w:rPr>
                <w:b/>
                <w:sz w:val="20"/>
                <w:szCs w:val="20"/>
              </w:rPr>
            </w:pPr>
            <w:r w:rsidRPr="003D14DD">
              <w:rPr>
                <w:b/>
                <w:sz w:val="20"/>
                <w:szCs w:val="20"/>
              </w:rPr>
              <w:t xml:space="preserve">Оптоволоконные кабели </w:t>
            </w:r>
          </w:p>
          <w:p w:rsidR="0063589A" w:rsidRPr="003D14DD" w:rsidRDefault="0063589A" w:rsidP="004D69F2">
            <w:pPr>
              <w:rPr>
                <w:sz w:val="20"/>
                <w:szCs w:val="20"/>
              </w:rPr>
            </w:pPr>
            <w:r w:rsidRPr="003D14DD">
              <w:rPr>
                <w:sz w:val="20"/>
                <w:szCs w:val="20"/>
              </w:rPr>
              <w:t xml:space="preserve">Сети </w:t>
            </w:r>
            <w:proofErr w:type="spellStart"/>
            <w:r w:rsidRPr="003D14DD">
              <w:rPr>
                <w:sz w:val="20"/>
                <w:szCs w:val="20"/>
              </w:rPr>
              <w:t>FTTx</w:t>
            </w:r>
            <w:proofErr w:type="spellEnd"/>
            <w:r w:rsidRPr="003D14DD">
              <w:rPr>
                <w:sz w:val="20"/>
                <w:szCs w:val="20"/>
              </w:rPr>
              <w:t xml:space="preserve">. </w:t>
            </w:r>
          </w:p>
          <w:p w:rsidR="0063589A" w:rsidRPr="003D14DD" w:rsidRDefault="0063589A" w:rsidP="004D69F2">
            <w:pPr>
              <w:pStyle w:val="afff3"/>
              <w:spacing w:before="0" w:beforeAutospacing="0" w:after="0" w:afterAutospacing="0"/>
              <w:rPr>
                <w:sz w:val="20"/>
                <w:szCs w:val="20"/>
              </w:rPr>
            </w:pPr>
            <w:r w:rsidRPr="003D14DD">
              <w:rPr>
                <w:sz w:val="20"/>
                <w:szCs w:val="20"/>
              </w:rPr>
              <w:t>FTTB. Домовые распределительные сети. Сети FTTC.FTTH.</w:t>
            </w:r>
          </w:p>
          <w:p w:rsidR="0063589A" w:rsidRPr="003D14DD" w:rsidRDefault="0063589A" w:rsidP="004D69F2">
            <w:pPr>
              <w:rPr>
                <w:b/>
                <w:sz w:val="20"/>
                <w:szCs w:val="20"/>
              </w:rPr>
            </w:pPr>
            <w:r w:rsidRPr="003D14DD">
              <w:rPr>
                <w:b/>
                <w:sz w:val="20"/>
                <w:szCs w:val="20"/>
              </w:rPr>
              <w:t xml:space="preserve">Пассивные оптические сети / PON </w:t>
            </w:r>
          </w:p>
          <w:p w:rsidR="0063589A" w:rsidRPr="003D14DD" w:rsidRDefault="0063589A" w:rsidP="004D69F2">
            <w:pPr>
              <w:pStyle w:val="afff3"/>
              <w:spacing w:before="0" w:beforeAutospacing="0" w:after="0" w:afterAutospacing="0"/>
              <w:rPr>
                <w:sz w:val="20"/>
                <w:szCs w:val="20"/>
              </w:rPr>
            </w:pPr>
            <w:r w:rsidRPr="003D14DD">
              <w:rPr>
                <w:sz w:val="20"/>
                <w:szCs w:val="20"/>
              </w:rPr>
              <w:t>Архитектура оптических сетей доступа. Технологии PON. Активное оборудование PON. Проектирование PON. Измерения в PON.</w:t>
            </w:r>
          </w:p>
          <w:p w:rsidR="0063589A" w:rsidRPr="003D14DD" w:rsidRDefault="0063589A" w:rsidP="004D69F2">
            <w:pPr>
              <w:pStyle w:val="afff3"/>
              <w:spacing w:before="0" w:beforeAutospacing="0" w:after="0" w:afterAutospacing="0"/>
              <w:rPr>
                <w:sz w:val="20"/>
                <w:szCs w:val="20"/>
              </w:rPr>
            </w:pPr>
            <w:r w:rsidRPr="003D14DD">
              <w:rPr>
                <w:sz w:val="20"/>
                <w:szCs w:val="20"/>
              </w:rPr>
              <w:t xml:space="preserve">Принцип работы оптоволоконных кабелей. Конструкция оптоволоконных кабелей. Затухание сигнала и хроматическая дисперсия. </w:t>
            </w:r>
            <w:proofErr w:type="spellStart"/>
            <w:r w:rsidRPr="003D14DD">
              <w:rPr>
                <w:sz w:val="20"/>
                <w:szCs w:val="20"/>
              </w:rPr>
              <w:t>Оптоэлектрические</w:t>
            </w:r>
            <w:proofErr w:type="spellEnd"/>
            <w:r w:rsidRPr="003D14DD">
              <w:rPr>
                <w:sz w:val="20"/>
                <w:szCs w:val="20"/>
              </w:rPr>
              <w:t xml:space="preserve"> преобразователи.</w:t>
            </w:r>
          </w:p>
        </w:tc>
      </w:tr>
      <w:tr w:rsidR="0063589A" w:rsidRPr="003D14DD" w:rsidTr="004D69F2">
        <w:tc>
          <w:tcPr>
            <w:tcW w:w="247" w:type="pct"/>
          </w:tcPr>
          <w:p w:rsidR="0063589A" w:rsidRPr="003D14DD" w:rsidRDefault="0063589A" w:rsidP="004D69F2">
            <w:pPr>
              <w:suppressAutoHyphens/>
              <w:jc w:val="center"/>
              <w:rPr>
                <w:sz w:val="20"/>
                <w:szCs w:val="20"/>
              </w:rPr>
            </w:pPr>
            <w:r w:rsidRPr="003D14DD">
              <w:rPr>
                <w:sz w:val="20"/>
                <w:szCs w:val="20"/>
              </w:rPr>
              <w:t>3</w:t>
            </w:r>
          </w:p>
        </w:tc>
        <w:tc>
          <w:tcPr>
            <w:tcW w:w="1191" w:type="pct"/>
          </w:tcPr>
          <w:p w:rsidR="0063589A" w:rsidRPr="003D14DD" w:rsidRDefault="0063589A" w:rsidP="004D69F2">
            <w:pPr>
              <w:rPr>
                <w:sz w:val="20"/>
                <w:szCs w:val="20"/>
              </w:rPr>
            </w:pPr>
            <w:r w:rsidRPr="003D14DD">
              <w:rPr>
                <w:sz w:val="20"/>
                <w:szCs w:val="20"/>
              </w:rPr>
              <w:t xml:space="preserve">Основы построения фиксированных телефонных сетей. </w:t>
            </w:r>
          </w:p>
          <w:p w:rsidR="0063589A" w:rsidRPr="003D14DD" w:rsidRDefault="0063589A" w:rsidP="004D69F2">
            <w:pPr>
              <w:rPr>
                <w:sz w:val="20"/>
                <w:szCs w:val="20"/>
              </w:rPr>
            </w:pPr>
          </w:p>
        </w:tc>
        <w:tc>
          <w:tcPr>
            <w:tcW w:w="3561" w:type="pct"/>
          </w:tcPr>
          <w:p w:rsidR="0063589A" w:rsidRPr="003D14DD" w:rsidRDefault="0063589A" w:rsidP="004D69F2">
            <w:pPr>
              <w:rPr>
                <w:b/>
                <w:sz w:val="20"/>
                <w:szCs w:val="20"/>
              </w:rPr>
            </w:pPr>
            <w:r w:rsidRPr="003D14DD">
              <w:rPr>
                <w:b/>
                <w:sz w:val="20"/>
                <w:szCs w:val="20"/>
              </w:rPr>
              <w:t>Телекоммуникационные станции</w:t>
            </w:r>
          </w:p>
          <w:p w:rsidR="0063589A" w:rsidRPr="003D14DD" w:rsidRDefault="0063589A" w:rsidP="004D69F2">
            <w:pPr>
              <w:rPr>
                <w:sz w:val="20"/>
                <w:szCs w:val="20"/>
              </w:rPr>
            </w:pPr>
            <w:r w:rsidRPr="003D14DD">
              <w:rPr>
                <w:sz w:val="20"/>
                <w:szCs w:val="20"/>
              </w:rPr>
              <w:t>Общие сведения о телекоммуникационных станциях. Типы построения коммутационного поля. Блокировка, смешивание нагрузки, доступность. Типы управления станциями.</w:t>
            </w:r>
          </w:p>
          <w:p w:rsidR="0063589A" w:rsidRPr="003D14DD" w:rsidRDefault="0063589A" w:rsidP="004D69F2">
            <w:pPr>
              <w:rPr>
                <w:b/>
                <w:sz w:val="20"/>
                <w:szCs w:val="20"/>
              </w:rPr>
            </w:pPr>
            <w:r w:rsidRPr="003D14DD">
              <w:rPr>
                <w:b/>
                <w:sz w:val="20"/>
                <w:szCs w:val="20"/>
              </w:rPr>
              <w:t xml:space="preserve">Коммуникационные поля на микроэлектронной элементной базе </w:t>
            </w:r>
          </w:p>
          <w:p w:rsidR="0063589A" w:rsidRPr="003D14DD" w:rsidRDefault="0063589A" w:rsidP="004D69F2">
            <w:pPr>
              <w:pStyle w:val="afff3"/>
              <w:spacing w:before="0" w:beforeAutospacing="0" w:after="0" w:afterAutospacing="0"/>
              <w:rPr>
                <w:sz w:val="20"/>
                <w:szCs w:val="20"/>
              </w:rPr>
            </w:pPr>
            <w:r w:rsidRPr="003D14DD">
              <w:rPr>
                <w:sz w:val="20"/>
                <w:szCs w:val="20"/>
              </w:rPr>
              <w:t>Принципы использования временных каналов в цифровом потоке с импульсно-кодовой модуляцией. Принцип реализации пространственно-временного коммутатора.</w:t>
            </w:r>
          </w:p>
          <w:p w:rsidR="0063589A" w:rsidRPr="003D14DD" w:rsidRDefault="0063589A" w:rsidP="004D69F2">
            <w:pPr>
              <w:pStyle w:val="afff3"/>
              <w:spacing w:before="0" w:beforeAutospacing="0" w:after="0" w:afterAutospacing="0"/>
              <w:rPr>
                <w:sz w:val="20"/>
                <w:szCs w:val="20"/>
              </w:rPr>
            </w:pPr>
            <w:r w:rsidRPr="003D14DD">
              <w:rPr>
                <w:sz w:val="20"/>
                <w:szCs w:val="20"/>
              </w:rPr>
              <w:t>Распределенные электронные системы коммутации. Обзор дополнительных видов обслуживания в цифровых АТС.</w:t>
            </w:r>
          </w:p>
          <w:p w:rsidR="0063589A" w:rsidRPr="003D14DD" w:rsidRDefault="0063589A" w:rsidP="004D69F2">
            <w:pPr>
              <w:rPr>
                <w:b/>
                <w:sz w:val="20"/>
                <w:szCs w:val="20"/>
              </w:rPr>
            </w:pPr>
            <w:r w:rsidRPr="003D14DD">
              <w:rPr>
                <w:b/>
                <w:sz w:val="20"/>
                <w:szCs w:val="20"/>
              </w:rPr>
              <w:t xml:space="preserve">Передача линейных и управляющих сигналов </w:t>
            </w:r>
          </w:p>
          <w:p w:rsidR="0063589A" w:rsidRPr="003D14DD" w:rsidRDefault="0063589A" w:rsidP="004D69F2">
            <w:pPr>
              <w:pStyle w:val="afff3"/>
              <w:spacing w:before="0" w:beforeAutospacing="0" w:after="0" w:afterAutospacing="0"/>
              <w:rPr>
                <w:sz w:val="20"/>
                <w:szCs w:val="20"/>
              </w:rPr>
            </w:pPr>
            <w:r w:rsidRPr="003D14DD">
              <w:rPr>
                <w:sz w:val="20"/>
                <w:szCs w:val="20"/>
              </w:rPr>
              <w:t>Система сигнализации 2ВСК.Аппаратурная реализация.ОКС-7.Подсистема ISUP.</w:t>
            </w:r>
          </w:p>
          <w:p w:rsidR="0063589A" w:rsidRPr="003D14DD" w:rsidRDefault="0063589A" w:rsidP="004D69F2">
            <w:pPr>
              <w:rPr>
                <w:b/>
                <w:sz w:val="20"/>
                <w:szCs w:val="20"/>
              </w:rPr>
            </w:pPr>
            <w:r w:rsidRPr="003D14DD">
              <w:rPr>
                <w:b/>
                <w:sz w:val="20"/>
                <w:szCs w:val="20"/>
              </w:rPr>
              <w:t xml:space="preserve">Алгоритмы и процессы работы в системе ISDN </w:t>
            </w:r>
          </w:p>
          <w:p w:rsidR="0063589A" w:rsidRPr="003D14DD" w:rsidRDefault="0063589A" w:rsidP="004D69F2">
            <w:pPr>
              <w:rPr>
                <w:b/>
                <w:sz w:val="20"/>
                <w:szCs w:val="20"/>
              </w:rPr>
            </w:pPr>
            <w:r w:rsidRPr="003D14DD">
              <w:rPr>
                <w:sz w:val="20"/>
                <w:szCs w:val="20"/>
              </w:rPr>
              <w:t>Инсталляция и процедуры обслуживания соединений. Структура сигналов. РВХ.</w:t>
            </w:r>
          </w:p>
        </w:tc>
      </w:tr>
      <w:tr w:rsidR="0063589A" w:rsidRPr="003D14DD" w:rsidTr="004D69F2">
        <w:tc>
          <w:tcPr>
            <w:tcW w:w="247" w:type="pct"/>
          </w:tcPr>
          <w:p w:rsidR="0063589A" w:rsidRPr="003D14DD" w:rsidRDefault="0063589A" w:rsidP="004D69F2">
            <w:pPr>
              <w:suppressAutoHyphens/>
              <w:jc w:val="center"/>
              <w:rPr>
                <w:sz w:val="20"/>
                <w:szCs w:val="20"/>
              </w:rPr>
            </w:pPr>
            <w:r w:rsidRPr="003D14DD">
              <w:rPr>
                <w:sz w:val="20"/>
                <w:szCs w:val="20"/>
              </w:rPr>
              <w:t>4</w:t>
            </w:r>
          </w:p>
        </w:tc>
        <w:tc>
          <w:tcPr>
            <w:tcW w:w="1191" w:type="pct"/>
          </w:tcPr>
          <w:p w:rsidR="0063589A" w:rsidRPr="003D14DD" w:rsidRDefault="0063589A" w:rsidP="004D69F2">
            <w:pPr>
              <w:rPr>
                <w:sz w:val="20"/>
                <w:szCs w:val="20"/>
              </w:rPr>
            </w:pPr>
            <w:r w:rsidRPr="003D14DD">
              <w:rPr>
                <w:sz w:val="20"/>
                <w:szCs w:val="20"/>
              </w:rPr>
              <w:t>Пользователь сети Интернет</w:t>
            </w:r>
          </w:p>
        </w:tc>
        <w:tc>
          <w:tcPr>
            <w:tcW w:w="3561" w:type="pct"/>
          </w:tcPr>
          <w:p w:rsidR="0063589A" w:rsidRPr="003D14DD" w:rsidRDefault="0063589A" w:rsidP="004D69F2">
            <w:pPr>
              <w:rPr>
                <w:sz w:val="20"/>
                <w:szCs w:val="20"/>
              </w:rPr>
            </w:pPr>
            <w:r w:rsidRPr="003D14DD">
              <w:rPr>
                <w:b/>
                <w:sz w:val="20"/>
                <w:szCs w:val="20"/>
              </w:rPr>
              <w:t>Общие представления о телекоммуникациях, телекоммуникационных сетях различного типа</w:t>
            </w:r>
            <w:r w:rsidRPr="003D14DD">
              <w:rPr>
                <w:sz w:val="20"/>
                <w:szCs w:val="20"/>
              </w:rPr>
              <w:t xml:space="preserve"> (локальные, региональные, глобальные), их назначении и возможностях, </w:t>
            </w:r>
            <w:r w:rsidRPr="003D14DD">
              <w:rPr>
                <w:sz w:val="20"/>
                <w:szCs w:val="20"/>
              </w:rPr>
              <w:lastRenderedPageBreak/>
              <w:t>использовании сервисов сети Интернет, установке необходимых клиентских программ.</w:t>
            </w:r>
          </w:p>
          <w:p w:rsidR="0063589A" w:rsidRPr="003D14DD" w:rsidRDefault="0063589A" w:rsidP="004D69F2">
            <w:pPr>
              <w:rPr>
                <w:sz w:val="20"/>
                <w:szCs w:val="20"/>
              </w:rPr>
            </w:pPr>
            <w:r w:rsidRPr="003D14DD">
              <w:rPr>
                <w:sz w:val="20"/>
                <w:szCs w:val="20"/>
              </w:rPr>
              <w:t>Приемы навигации.</w:t>
            </w:r>
            <w:r w:rsidRPr="003D14DD">
              <w:rPr>
                <w:sz w:val="20"/>
                <w:szCs w:val="20"/>
              </w:rPr>
              <w:br/>
              <w:t xml:space="preserve">Основные методы работы с электронной почтой. </w:t>
            </w:r>
            <w:r w:rsidRPr="003D14DD">
              <w:rPr>
                <w:sz w:val="20"/>
                <w:szCs w:val="20"/>
              </w:rPr>
              <w:br/>
              <w:t xml:space="preserve">Работа с почтовыми программами. </w:t>
            </w:r>
            <w:r w:rsidRPr="003D14DD">
              <w:rPr>
                <w:sz w:val="20"/>
                <w:szCs w:val="20"/>
              </w:rPr>
              <w:br/>
              <w:t xml:space="preserve">Знакомство с программами для работы с FTP. </w:t>
            </w:r>
            <w:r w:rsidRPr="003D14DD">
              <w:rPr>
                <w:sz w:val="20"/>
                <w:szCs w:val="20"/>
              </w:rPr>
              <w:br/>
              <w:t xml:space="preserve">Приемы работы с телеконференциями и группами новостей. </w:t>
            </w:r>
            <w:r w:rsidRPr="003D14DD">
              <w:rPr>
                <w:sz w:val="20"/>
                <w:szCs w:val="20"/>
              </w:rPr>
              <w:br/>
              <w:t xml:space="preserve">Навыки поиска информации в сети Интернет. </w:t>
            </w:r>
          </w:p>
          <w:p w:rsidR="0063589A" w:rsidRPr="003D14DD" w:rsidRDefault="0063589A" w:rsidP="004D69F2">
            <w:pPr>
              <w:tabs>
                <w:tab w:val="left" w:pos="6363"/>
              </w:tabs>
              <w:rPr>
                <w:sz w:val="20"/>
                <w:szCs w:val="20"/>
              </w:rPr>
            </w:pPr>
            <w:r w:rsidRPr="003D14DD">
              <w:rPr>
                <w:sz w:val="20"/>
                <w:szCs w:val="20"/>
              </w:rPr>
              <w:t xml:space="preserve">История создания и развития Интернет. Локальные и глобальные сети. Универсальный сервис WWW. Работа с программами-браузерами. Организация работы телеконференций, видеоконференции. Поиск информации в Интернет. </w:t>
            </w:r>
            <w:r w:rsidRPr="003D14DD">
              <w:rPr>
                <w:sz w:val="20"/>
                <w:szCs w:val="20"/>
              </w:rPr>
              <w:tab/>
            </w:r>
            <w:r w:rsidRPr="003D14DD">
              <w:rPr>
                <w:sz w:val="20"/>
                <w:szCs w:val="20"/>
              </w:rPr>
              <w:tab/>
            </w:r>
          </w:p>
        </w:tc>
      </w:tr>
      <w:tr w:rsidR="0063589A" w:rsidRPr="003D14DD" w:rsidTr="004D69F2">
        <w:tc>
          <w:tcPr>
            <w:tcW w:w="247" w:type="pct"/>
          </w:tcPr>
          <w:p w:rsidR="0063589A" w:rsidRPr="003D14DD" w:rsidRDefault="0063589A" w:rsidP="004D69F2">
            <w:pPr>
              <w:suppressAutoHyphens/>
              <w:jc w:val="center"/>
              <w:rPr>
                <w:sz w:val="20"/>
                <w:szCs w:val="20"/>
              </w:rPr>
            </w:pPr>
            <w:r w:rsidRPr="003D14DD">
              <w:rPr>
                <w:sz w:val="20"/>
                <w:szCs w:val="20"/>
              </w:rPr>
              <w:lastRenderedPageBreak/>
              <w:t>5</w:t>
            </w:r>
          </w:p>
        </w:tc>
        <w:tc>
          <w:tcPr>
            <w:tcW w:w="1191" w:type="pct"/>
          </w:tcPr>
          <w:p w:rsidR="0063589A" w:rsidRPr="003D14DD" w:rsidRDefault="0063589A" w:rsidP="004D69F2">
            <w:pPr>
              <w:rPr>
                <w:sz w:val="20"/>
                <w:szCs w:val="20"/>
              </w:rPr>
            </w:pPr>
            <w:r w:rsidRPr="003D14DD">
              <w:rPr>
                <w:sz w:val="20"/>
                <w:szCs w:val="20"/>
              </w:rPr>
              <w:t>Возможности сети Интернет для организации телекоммуникационной деятельности в учреждении образования</w:t>
            </w:r>
          </w:p>
        </w:tc>
        <w:tc>
          <w:tcPr>
            <w:tcW w:w="3561" w:type="pct"/>
          </w:tcPr>
          <w:p w:rsidR="0063589A" w:rsidRPr="003D14DD" w:rsidRDefault="0063589A" w:rsidP="004D69F2">
            <w:pPr>
              <w:rPr>
                <w:sz w:val="20"/>
                <w:szCs w:val="20"/>
              </w:rPr>
            </w:pPr>
            <w:r w:rsidRPr="003D14DD">
              <w:rPr>
                <w:b/>
                <w:sz w:val="20"/>
                <w:szCs w:val="20"/>
              </w:rPr>
              <w:t xml:space="preserve">Возможности Интернет-технологий и информационных ресурсов сети Интернет образовательного назначения. </w:t>
            </w:r>
            <w:r w:rsidRPr="003D14DD">
              <w:rPr>
                <w:sz w:val="20"/>
                <w:szCs w:val="20"/>
              </w:rPr>
              <w:t xml:space="preserve">Особенности их применения в ходе базового и дополнительного образования. Опыт организации дистанционного обучения педагогов и школьников; передовой педагогический опыт использования телекоммуникаций в России и регионе. </w:t>
            </w:r>
            <w:r w:rsidRPr="003D14DD">
              <w:rPr>
                <w:sz w:val="20"/>
                <w:szCs w:val="20"/>
              </w:rPr>
              <w:br/>
              <w:t>Особенности формирования индивидуального маршрута обучающихся в образовательном учреждении.</w:t>
            </w:r>
          </w:p>
          <w:p w:rsidR="0063589A" w:rsidRPr="003D14DD" w:rsidRDefault="0063589A" w:rsidP="004D69F2">
            <w:pPr>
              <w:rPr>
                <w:b/>
                <w:sz w:val="20"/>
                <w:szCs w:val="20"/>
              </w:rPr>
            </w:pPr>
            <w:r w:rsidRPr="003D14DD">
              <w:rPr>
                <w:sz w:val="20"/>
                <w:szCs w:val="20"/>
              </w:rPr>
              <w:t>Создание ресурсов учащимися в ходе телекоммуникационных образовательных проектов Web-страница образовательного учреждения. Мультимедийные средства обучения в сети Интернет. Применение Интернет-технологий при подготовке абитуриентов. Место телекоммуникационных технологий в информационном пространстве учреждения образования</w:t>
            </w:r>
          </w:p>
        </w:tc>
      </w:tr>
      <w:tr w:rsidR="0063589A" w:rsidRPr="003D14DD" w:rsidTr="004D69F2">
        <w:tc>
          <w:tcPr>
            <w:tcW w:w="247" w:type="pct"/>
          </w:tcPr>
          <w:p w:rsidR="0063589A" w:rsidRPr="003D14DD" w:rsidRDefault="0063589A" w:rsidP="004D69F2">
            <w:pPr>
              <w:suppressAutoHyphens/>
              <w:jc w:val="center"/>
              <w:rPr>
                <w:sz w:val="20"/>
                <w:szCs w:val="20"/>
              </w:rPr>
            </w:pPr>
            <w:r w:rsidRPr="003D14DD">
              <w:rPr>
                <w:sz w:val="20"/>
                <w:szCs w:val="20"/>
              </w:rPr>
              <w:t>6</w:t>
            </w:r>
          </w:p>
        </w:tc>
        <w:tc>
          <w:tcPr>
            <w:tcW w:w="1191" w:type="pct"/>
          </w:tcPr>
          <w:p w:rsidR="0063589A" w:rsidRPr="003D14DD" w:rsidRDefault="0063589A" w:rsidP="004D69F2">
            <w:pPr>
              <w:rPr>
                <w:sz w:val="20"/>
                <w:szCs w:val="20"/>
              </w:rPr>
            </w:pPr>
            <w:r w:rsidRPr="003D14DD">
              <w:rPr>
                <w:sz w:val="20"/>
                <w:szCs w:val="20"/>
              </w:rPr>
              <w:t>Организация телекоммуникационного образовательного проекта</w:t>
            </w:r>
          </w:p>
        </w:tc>
        <w:tc>
          <w:tcPr>
            <w:tcW w:w="3561" w:type="pct"/>
          </w:tcPr>
          <w:p w:rsidR="0063589A" w:rsidRPr="003D14DD" w:rsidRDefault="0063589A" w:rsidP="004D69F2">
            <w:pPr>
              <w:rPr>
                <w:sz w:val="20"/>
                <w:szCs w:val="20"/>
              </w:rPr>
            </w:pPr>
            <w:r w:rsidRPr="003D14DD">
              <w:rPr>
                <w:b/>
                <w:sz w:val="20"/>
                <w:szCs w:val="20"/>
              </w:rPr>
              <w:t>Принципы организации учебно-познавательной, творческой и игровой деятельности учащихся на основе телекоммуникаций.</w:t>
            </w:r>
            <w:r w:rsidRPr="003D14DD">
              <w:rPr>
                <w:sz w:val="20"/>
                <w:szCs w:val="20"/>
              </w:rPr>
              <w:t xml:space="preserve"> Проектирование учебно-воспитательного процесса с использованием ресурсов сети. Использование и создание образовательных сайтов в сети Интернет. Принципы организации сетевой проектной деятельности.</w:t>
            </w:r>
          </w:p>
          <w:p w:rsidR="0063589A" w:rsidRPr="003D14DD" w:rsidRDefault="0063589A" w:rsidP="004D69F2">
            <w:pPr>
              <w:rPr>
                <w:sz w:val="20"/>
                <w:szCs w:val="20"/>
              </w:rPr>
            </w:pPr>
            <w:r w:rsidRPr="003D14DD">
              <w:rPr>
                <w:sz w:val="20"/>
                <w:szCs w:val="20"/>
              </w:rPr>
              <w:t xml:space="preserve">Информационные ресурсы сети Интернет Образовательные ресурсы Интернет Обзор образовательных конференций. Дистанционное обучение: практический опыт в российском сообществе. Использование новых информационных технологий в сфере переподготовки и повышения квалификации педагогических кадров. Организация проектной деятельности в сети Интернет: Понятие проектного метода обучения. Типология телекоммуникационных образовательных проектов Принципы организации проектной деятельности на базе образовательного учреждения. Подготовка ресурсов для образовательного сектора сети. </w:t>
            </w:r>
          </w:p>
          <w:p w:rsidR="0063589A" w:rsidRPr="003D14DD" w:rsidRDefault="0063589A" w:rsidP="004D69F2">
            <w:pPr>
              <w:rPr>
                <w:b/>
                <w:sz w:val="20"/>
                <w:szCs w:val="20"/>
              </w:rPr>
            </w:pPr>
            <w:r w:rsidRPr="003D14DD">
              <w:rPr>
                <w:sz w:val="20"/>
                <w:szCs w:val="20"/>
              </w:rPr>
              <w:t>Сеть Интернет как часть воспитательного пространства. Опыт телекоммуникационных образовательных проектов.</w:t>
            </w:r>
          </w:p>
        </w:tc>
      </w:tr>
    </w:tbl>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s>
        <w:suppressAutoHyphens/>
        <w:ind w:firstLine="709"/>
        <w:jc w:val="both"/>
        <w:rPr>
          <w:b/>
          <w:sz w:val="20"/>
          <w:szCs w:val="20"/>
        </w:rPr>
      </w:pPr>
      <w:r w:rsidRPr="003D14DD">
        <w:rPr>
          <w:b/>
          <w:sz w:val="20"/>
          <w:szCs w:val="20"/>
        </w:rPr>
        <w:t>5.2 Занятия лекционного и семинарского типа</w:t>
      </w:r>
    </w:p>
    <w:p w:rsidR="0063589A" w:rsidRPr="003D14DD" w:rsidRDefault="0063589A" w:rsidP="0063589A">
      <w:pPr>
        <w:tabs>
          <w:tab w:val="left" w:pos="900"/>
        </w:tabs>
        <w:suppressAutoHyphens/>
        <w:ind w:firstLine="709"/>
        <w:jc w:val="both"/>
        <w:rPr>
          <w:b/>
          <w:sz w:val="20"/>
          <w:szCs w:val="20"/>
        </w:rPr>
      </w:pPr>
      <w:r w:rsidRPr="003D14DD">
        <w:rPr>
          <w:b/>
          <w:sz w:val="20"/>
          <w:szCs w:val="20"/>
        </w:rPr>
        <w:t>5.2.1 Темы лекций</w:t>
      </w:r>
    </w:p>
    <w:p w:rsidR="0063589A" w:rsidRPr="003D14DD" w:rsidRDefault="0063589A" w:rsidP="0063589A">
      <w:pPr>
        <w:tabs>
          <w:tab w:val="left" w:pos="900"/>
        </w:tabs>
        <w:suppressAutoHyphens/>
        <w:ind w:firstLine="709"/>
        <w:jc w:val="both"/>
        <w:rPr>
          <w:b/>
          <w:sz w:val="20"/>
          <w:szCs w:val="20"/>
        </w:rPr>
      </w:pPr>
      <w:r w:rsidRPr="003D14DD">
        <w:rPr>
          <w:b/>
          <w:sz w:val="20"/>
          <w:szCs w:val="20"/>
        </w:rPr>
        <w:t>Раздел 1 «Основы построения телекоммуникационных сетей»</w:t>
      </w:r>
    </w:p>
    <w:p w:rsidR="0063589A" w:rsidRPr="003D14DD" w:rsidRDefault="0063589A" w:rsidP="0063589A">
      <w:pPr>
        <w:tabs>
          <w:tab w:val="left" w:pos="900"/>
        </w:tabs>
        <w:suppressAutoHyphens/>
        <w:ind w:firstLine="709"/>
        <w:jc w:val="both"/>
        <w:rPr>
          <w:sz w:val="20"/>
          <w:szCs w:val="20"/>
        </w:rPr>
      </w:pPr>
      <w:r w:rsidRPr="003D14DD">
        <w:rPr>
          <w:sz w:val="20"/>
          <w:szCs w:val="20"/>
        </w:rPr>
        <w:t>1.</w:t>
      </w:r>
      <w:r w:rsidRPr="003D14DD">
        <w:rPr>
          <w:sz w:val="20"/>
          <w:szCs w:val="20"/>
        </w:rPr>
        <w:tab/>
        <w:t>Базовые алгоритмы телекоммуникации</w:t>
      </w:r>
    </w:p>
    <w:p w:rsidR="0063589A" w:rsidRPr="003D14DD" w:rsidRDefault="0063589A" w:rsidP="0063589A">
      <w:pPr>
        <w:tabs>
          <w:tab w:val="left" w:pos="900"/>
        </w:tabs>
        <w:suppressAutoHyphens/>
        <w:ind w:firstLine="709"/>
        <w:jc w:val="both"/>
        <w:rPr>
          <w:sz w:val="20"/>
          <w:szCs w:val="20"/>
        </w:rPr>
      </w:pPr>
      <w:r w:rsidRPr="003D14DD">
        <w:rPr>
          <w:sz w:val="20"/>
          <w:szCs w:val="20"/>
        </w:rPr>
        <w:t>2.</w:t>
      </w:r>
      <w:r w:rsidRPr="003D14DD">
        <w:rPr>
          <w:sz w:val="20"/>
          <w:szCs w:val="20"/>
        </w:rPr>
        <w:tab/>
        <w:t>Общедоступные телефонные сети</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s>
        <w:suppressAutoHyphens/>
        <w:ind w:firstLine="709"/>
        <w:jc w:val="both"/>
        <w:rPr>
          <w:b/>
          <w:sz w:val="20"/>
          <w:szCs w:val="20"/>
        </w:rPr>
      </w:pPr>
      <w:r w:rsidRPr="003D14DD">
        <w:rPr>
          <w:b/>
          <w:sz w:val="20"/>
          <w:szCs w:val="20"/>
        </w:rPr>
        <w:t>Раздел 2 «Построение волоконно-оптических систем передачи»</w:t>
      </w:r>
    </w:p>
    <w:p w:rsidR="0063589A" w:rsidRPr="003D14DD" w:rsidRDefault="0063589A" w:rsidP="0063589A">
      <w:pPr>
        <w:tabs>
          <w:tab w:val="left" w:pos="900"/>
        </w:tabs>
        <w:suppressAutoHyphens/>
        <w:ind w:firstLine="709"/>
        <w:jc w:val="both"/>
        <w:rPr>
          <w:sz w:val="20"/>
          <w:szCs w:val="20"/>
        </w:rPr>
      </w:pPr>
      <w:r w:rsidRPr="003D14DD">
        <w:rPr>
          <w:sz w:val="20"/>
          <w:szCs w:val="20"/>
        </w:rPr>
        <w:t>1.</w:t>
      </w:r>
      <w:r w:rsidRPr="003D14DD">
        <w:rPr>
          <w:sz w:val="20"/>
          <w:szCs w:val="20"/>
        </w:rPr>
        <w:tab/>
        <w:t>Оптоволоконные кабели</w:t>
      </w:r>
    </w:p>
    <w:p w:rsidR="0063589A" w:rsidRPr="003D14DD" w:rsidRDefault="0063589A" w:rsidP="0063589A">
      <w:pPr>
        <w:tabs>
          <w:tab w:val="left" w:pos="900"/>
        </w:tabs>
        <w:suppressAutoHyphens/>
        <w:ind w:firstLine="709"/>
        <w:jc w:val="both"/>
        <w:rPr>
          <w:sz w:val="20"/>
          <w:szCs w:val="20"/>
        </w:rPr>
      </w:pPr>
      <w:r w:rsidRPr="003D14DD">
        <w:rPr>
          <w:sz w:val="20"/>
          <w:szCs w:val="20"/>
        </w:rPr>
        <w:t>2.</w:t>
      </w:r>
      <w:r w:rsidRPr="003D14DD">
        <w:rPr>
          <w:sz w:val="20"/>
          <w:szCs w:val="20"/>
        </w:rPr>
        <w:tab/>
        <w:t>Пассивные оптические сети / PON</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s>
        <w:suppressAutoHyphens/>
        <w:ind w:firstLine="709"/>
        <w:jc w:val="both"/>
        <w:rPr>
          <w:b/>
          <w:sz w:val="20"/>
          <w:szCs w:val="20"/>
        </w:rPr>
      </w:pPr>
      <w:r w:rsidRPr="003D14DD">
        <w:rPr>
          <w:b/>
          <w:sz w:val="20"/>
          <w:szCs w:val="20"/>
        </w:rPr>
        <w:t>Раздел 3 «Основы построения фиксированных телефонных сетей»</w:t>
      </w:r>
    </w:p>
    <w:p w:rsidR="0063589A" w:rsidRPr="003D14DD" w:rsidRDefault="0063589A" w:rsidP="0063589A">
      <w:pPr>
        <w:tabs>
          <w:tab w:val="left" w:pos="900"/>
        </w:tabs>
        <w:suppressAutoHyphens/>
        <w:ind w:firstLine="709"/>
        <w:jc w:val="both"/>
        <w:rPr>
          <w:sz w:val="20"/>
          <w:szCs w:val="20"/>
        </w:rPr>
      </w:pPr>
      <w:r w:rsidRPr="003D14DD">
        <w:rPr>
          <w:sz w:val="20"/>
          <w:szCs w:val="20"/>
        </w:rPr>
        <w:t>1.</w:t>
      </w:r>
      <w:r w:rsidRPr="003D14DD">
        <w:rPr>
          <w:sz w:val="20"/>
          <w:szCs w:val="20"/>
        </w:rPr>
        <w:tab/>
        <w:t>Коммуникационные поля на микроэлектронной элементной базе</w:t>
      </w:r>
    </w:p>
    <w:p w:rsidR="0063589A" w:rsidRPr="003D14DD" w:rsidRDefault="0063589A" w:rsidP="0063589A">
      <w:pPr>
        <w:tabs>
          <w:tab w:val="left" w:pos="900"/>
        </w:tabs>
        <w:suppressAutoHyphens/>
        <w:ind w:firstLine="709"/>
        <w:jc w:val="both"/>
        <w:rPr>
          <w:sz w:val="20"/>
          <w:szCs w:val="20"/>
        </w:rPr>
      </w:pPr>
      <w:r w:rsidRPr="003D14DD">
        <w:rPr>
          <w:sz w:val="20"/>
          <w:szCs w:val="20"/>
        </w:rPr>
        <w:t>2.</w:t>
      </w:r>
      <w:r w:rsidRPr="003D14DD">
        <w:rPr>
          <w:sz w:val="20"/>
          <w:szCs w:val="20"/>
        </w:rPr>
        <w:tab/>
        <w:t>Алгоритмы и процессы работы в системе ISDN</w:t>
      </w:r>
    </w:p>
    <w:p w:rsidR="0063589A" w:rsidRPr="003D14DD" w:rsidRDefault="0063589A" w:rsidP="0063589A">
      <w:pPr>
        <w:tabs>
          <w:tab w:val="left" w:pos="900"/>
        </w:tabs>
        <w:suppressAutoHyphens/>
        <w:ind w:firstLine="709"/>
        <w:jc w:val="both"/>
        <w:rPr>
          <w:b/>
          <w:sz w:val="20"/>
          <w:szCs w:val="20"/>
        </w:rPr>
      </w:pPr>
      <w:r w:rsidRPr="003D14DD">
        <w:rPr>
          <w:b/>
          <w:sz w:val="20"/>
          <w:szCs w:val="20"/>
        </w:rPr>
        <w:t xml:space="preserve"> </w:t>
      </w:r>
    </w:p>
    <w:p w:rsidR="0063589A" w:rsidRPr="003D14DD" w:rsidRDefault="0063589A" w:rsidP="0063589A">
      <w:pPr>
        <w:tabs>
          <w:tab w:val="left" w:pos="900"/>
        </w:tabs>
        <w:suppressAutoHyphens/>
        <w:ind w:firstLine="709"/>
        <w:jc w:val="both"/>
        <w:rPr>
          <w:b/>
          <w:sz w:val="20"/>
          <w:szCs w:val="20"/>
        </w:rPr>
      </w:pPr>
      <w:r w:rsidRPr="003D14DD">
        <w:rPr>
          <w:b/>
          <w:sz w:val="20"/>
          <w:szCs w:val="20"/>
        </w:rPr>
        <w:t>Раздел 4 «Пользователь сети Интернет»</w:t>
      </w:r>
    </w:p>
    <w:p w:rsidR="0063589A" w:rsidRPr="003D14DD" w:rsidRDefault="0063589A" w:rsidP="0063589A">
      <w:pPr>
        <w:tabs>
          <w:tab w:val="left" w:pos="900"/>
        </w:tabs>
        <w:suppressAutoHyphens/>
        <w:ind w:firstLine="709"/>
        <w:jc w:val="both"/>
        <w:rPr>
          <w:sz w:val="20"/>
          <w:szCs w:val="20"/>
        </w:rPr>
      </w:pPr>
      <w:r w:rsidRPr="003D14DD">
        <w:rPr>
          <w:sz w:val="20"/>
          <w:szCs w:val="20"/>
        </w:rPr>
        <w:lastRenderedPageBreak/>
        <w:t>1.</w:t>
      </w:r>
      <w:r w:rsidRPr="003D14DD">
        <w:rPr>
          <w:sz w:val="20"/>
          <w:szCs w:val="20"/>
        </w:rPr>
        <w:tab/>
        <w:t>Общие представления о телекоммуникациях, телекоммуникационных сетях различного типа</w:t>
      </w:r>
    </w:p>
    <w:p w:rsidR="0063589A" w:rsidRPr="003D14DD" w:rsidRDefault="0063589A" w:rsidP="0063589A">
      <w:pPr>
        <w:tabs>
          <w:tab w:val="left" w:pos="900"/>
        </w:tabs>
        <w:suppressAutoHyphens/>
        <w:ind w:firstLine="709"/>
        <w:jc w:val="both"/>
        <w:rPr>
          <w:sz w:val="20"/>
          <w:szCs w:val="20"/>
        </w:rPr>
      </w:pPr>
      <w:r w:rsidRPr="003D14DD">
        <w:rPr>
          <w:sz w:val="20"/>
          <w:szCs w:val="20"/>
        </w:rPr>
        <w:t>2.</w:t>
      </w:r>
      <w:r w:rsidRPr="003D14DD">
        <w:rPr>
          <w:sz w:val="20"/>
          <w:szCs w:val="20"/>
        </w:rPr>
        <w:tab/>
        <w:t>Универсальный сервис WWW. Работа с программами-браузерами</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s>
        <w:suppressAutoHyphens/>
        <w:ind w:firstLine="709"/>
        <w:jc w:val="both"/>
        <w:rPr>
          <w:b/>
          <w:sz w:val="20"/>
          <w:szCs w:val="20"/>
        </w:rPr>
      </w:pPr>
      <w:r w:rsidRPr="003D14DD">
        <w:rPr>
          <w:b/>
          <w:sz w:val="20"/>
          <w:szCs w:val="20"/>
        </w:rPr>
        <w:t>Раздел 5 «Возможности сети Интернет для организации телекоммуникационной деятельности в учреждении образования»</w:t>
      </w:r>
    </w:p>
    <w:p w:rsidR="0063589A" w:rsidRPr="003D14DD" w:rsidRDefault="0063589A" w:rsidP="0063589A">
      <w:pPr>
        <w:tabs>
          <w:tab w:val="left" w:pos="900"/>
        </w:tabs>
        <w:suppressAutoHyphens/>
        <w:ind w:firstLine="709"/>
        <w:jc w:val="both"/>
        <w:rPr>
          <w:sz w:val="20"/>
          <w:szCs w:val="20"/>
        </w:rPr>
      </w:pPr>
      <w:r w:rsidRPr="003D14DD">
        <w:rPr>
          <w:sz w:val="20"/>
          <w:szCs w:val="20"/>
        </w:rPr>
        <w:t>1.</w:t>
      </w:r>
      <w:r w:rsidRPr="003D14DD">
        <w:rPr>
          <w:sz w:val="20"/>
          <w:szCs w:val="20"/>
        </w:rPr>
        <w:tab/>
        <w:t xml:space="preserve">Опыт организации дистанционного обучения педагогов и обучающихся </w:t>
      </w:r>
    </w:p>
    <w:p w:rsidR="0063589A" w:rsidRPr="003D14DD" w:rsidRDefault="0063589A" w:rsidP="0063589A">
      <w:pPr>
        <w:tabs>
          <w:tab w:val="left" w:pos="900"/>
        </w:tabs>
        <w:suppressAutoHyphens/>
        <w:ind w:firstLine="709"/>
        <w:jc w:val="both"/>
        <w:rPr>
          <w:sz w:val="20"/>
          <w:szCs w:val="20"/>
        </w:rPr>
      </w:pPr>
      <w:r w:rsidRPr="003D14DD">
        <w:rPr>
          <w:sz w:val="20"/>
          <w:szCs w:val="20"/>
        </w:rPr>
        <w:t>2.</w:t>
      </w:r>
      <w:r w:rsidRPr="003D14DD">
        <w:rPr>
          <w:sz w:val="20"/>
          <w:szCs w:val="20"/>
        </w:rPr>
        <w:tab/>
        <w:t>Мультимедийные средства обучения в сети Интернет</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s>
        <w:suppressAutoHyphens/>
        <w:ind w:firstLine="709"/>
        <w:jc w:val="both"/>
        <w:rPr>
          <w:b/>
          <w:sz w:val="20"/>
          <w:szCs w:val="20"/>
        </w:rPr>
      </w:pPr>
      <w:r w:rsidRPr="003D14DD">
        <w:rPr>
          <w:b/>
          <w:sz w:val="20"/>
          <w:szCs w:val="20"/>
        </w:rPr>
        <w:t>Раздел 6 «Организация телекоммуникационного образовательного проекта»</w:t>
      </w:r>
    </w:p>
    <w:p w:rsidR="0063589A" w:rsidRPr="003D14DD" w:rsidRDefault="0063589A" w:rsidP="0063589A">
      <w:pPr>
        <w:tabs>
          <w:tab w:val="left" w:pos="900"/>
        </w:tabs>
        <w:suppressAutoHyphens/>
        <w:ind w:firstLine="709"/>
        <w:jc w:val="both"/>
        <w:rPr>
          <w:sz w:val="20"/>
          <w:szCs w:val="20"/>
        </w:rPr>
      </w:pPr>
      <w:r w:rsidRPr="003D14DD">
        <w:rPr>
          <w:sz w:val="20"/>
          <w:szCs w:val="20"/>
        </w:rPr>
        <w:t>1.</w:t>
      </w:r>
      <w:r w:rsidRPr="003D14DD">
        <w:rPr>
          <w:sz w:val="20"/>
          <w:szCs w:val="20"/>
        </w:rPr>
        <w:tab/>
        <w:t xml:space="preserve">Информационные и образовательные ресурсы сети Интернет </w:t>
      </w:r>
    </w:p>
    <w:p w:rsidR="0063589A" w:rsidRPr="003D14DD" w:rsidRDefault="0063589A" w:rsidP="0063589A">
      <w:pPr>
        <w:tabs>
          <w:tab w:val="left" w:pos="900"/>
        </w:tabs>
        <w:suppressAutoHyphens/>
        <w:ind w:firstLine="709"/>
        <w:jc w:val="both"/>
        <w:rPr>
          <w:sz w:val="20"/>
          <w:szCs w:val="20"/>
        </w:rPr>
      </w:pPr>
      <w:r w:rsidRPr="003D14DD">
        <w:rPr>
          <w:sz w:val="20"/>
          <w:szCs w:val="20"/>
        </w:rPr>
        <w:t>2.</w:t>
      </w:r>
      <w:r w:rsidRPr="003D14DD">
        <w:rPr>
          <w:sz w:val="20"/>
          <w:szCs w:val="20"/>
        </w:rPr>
        <w:tab/>
        <w:t>Дистанционное обучение: практический опыт в российском сообществе</w:t>
      </w:r>
    </w:p>
    <w:p w:rsidR="0063589A" w:rsidRPr="003D14DD" w:rsidRDefault="0063589A" w:rsidP="0063589A">
      <w:pPr>
        <w:tabs>
          <w:tab w:val="left" w:pos="900"/>
        </w:tabs>
        <w:suppressAutoHyphens/>
        <w:ind w:firstLine="709"/>
        <w:jc w:val="both"/>
        <w:rPr>
          <w:b/>
          <w:sz w:val="20"/>
          <w:szCs w:val="20"/>
        </w:rPr>
      </w:pPr>
      <w:r w:rsidRPr="003D14DD">
        <w:rPr>
          <w:b/>
          <w:sz w:val="20"/>
          <w:szCs w:val="20"/>
        </w:rPr>
        <w:t xml:space="preserve"> </w:t>
      </w:r>
    </w:p>
    <w:p w:rsidR="0063589A" w:rsidRPr="003D14DD" w:rsidRDefault="0063589A" w:rsidP="0063589A">
      <w:pPr>
        <w:numPr>
          <w:ilvl w:val="2"/>
          <w:numId w:val="21"/>
        </w:numPr>
        <w:tabs>
          <w:tab w:val="left" w:pos="900"/>
        </w:tabs>
        <w:suppressAutoHyphens/>
        <w:ind w:hanging="1080"/>
        <w:jc w:val="both"/>
        <w:rPr>
          <w:b/>
          <w:sz w:val="20"/>
          <w:szCs w:val="20"/>
        </w:rPr>
      </w:pPr>
      <w:r w:rsidRPr="003D14DD">
        <w:rPr>
          <w:b/>
          <w:sz w:val="20"/>
          <w:szCs w:val="20"/>
        </w:rPr>
        <w:t>Вопросы для обсуждения на семинарах и практических занятиях</w:t>
      </w:r>
    </w:p>
    <w:p w:rsidR="0063589A" w:rsidRPr="003D14DD" w:rsidRDefault="0063589A" w:rsidP="0063589A">
      <w:pPr>
        <w:tabs>
          <w:tab w:val="left" w:pos="900"/>
        </w:tabs>
        <w:ind w:firstLine="709"/>
        <w:rPr>
          <w:b/>
          <w:iCs/>
          <w:sz w:val="20"/>
          <w:szCs w:val="20"/>
        </w:rPr>
      </w:pPr>
      <w:r w:rsidRPr="003D14DD">
        <w:rPr>
          <w:b/>
          <w:bCs/>
          <w:iCs/>
          <w:sz w:val="20"/>
          <w:szCs w:val="20"/>
        </w:rPr>
        <w:t xml:space="preserve">Раздел 1 </w:t>
      </w:r>
      <w:r w:rsidRPr="003D14DD">
        <w:rPr>
          <w:b/>
          <w:iCs/>
          <w:sz w:val="20"/>
          <w:szCs w:val="20"/>
        </w:rPr>
        <w:t>«</w:t>
      </w:r>
      <w:r w:rsidRPr="003D14DD">
        <w:rPr>
          <w:b/>
          <w:sz w:val="20"/>
          <w:szCs w:val="20"/>
        </w:rPr>
        <w:t>Основы построения телекоммуникационных сетей</w:t>
      </w:r>
      <w:r w:rsidRPr="003D14DD">
        <w:rPr>
          <w:b/>
          <w:iCs/>
          <w:sz w:val="20"/>
          <w:szCs w:val="20"/>
        </w:rPr>
        <w:t xml:space="preserve">» </w:t>
      </w:r>
    </w:p>
    <w:p w:rsidR="0063589A" w:rsidRPr="003D14DD" w:rsidRDefault="0063589A" w:rsidP="0063589A">
      <w:pPr>
        <w:numPr>
          <w:ilvl w:val="0"/>
          <w:numId w:val="22"/>
        </w:numPr>
        <w:tabs>
          <w:tab w:val="clear" w:pos="1429"/>
          <w:tab w:val="left" w:pos="0"/>
          <w:tab w:val="left" w:pos="900"/>
        </w:tabs>
        <w:ind w:left="0" w:firstLine="720"/>
        <w:rPr>
          <w:sz w:val="20"/>
          <w:szCs w:val="20"/>
        </w:rPr>
      </w:pPr>
      <w:r w:rsidRPr="003D14DD">
        <w:rPr>
          <w:sz w:val="20"/>
          <w:szCs w:val="20"/>
        </w:rPr>
        <w:t xml:space="preserve">Базовые алгоритмы телекоммуникации </w:t>
      </w:r>
    </w:p>
    <w:p w:rsidR="0063589A" w:rsidRPr="003D14DD" w:rsidRDefault="0063589A" w:rsidP="0063589A">
      <w:pPr>
        <w:numPr>
          <w:ilvl w:val="0"/>
          <w:numId w:val="22"/>
        </w:numPr>
        <w:tabs>
          <w:tab w:val="clear" w:pos="1429"/>
          <w:tab w:val="left" w:pos="0"/>
          <w:tab w:val="left" w:pos="900"/>
        </w:tabs>
        <w:ind w:left="0" w:firstLine="720"/>
        <w:rPr>
          <w:sz w:val="20"/>
          <w:szCs w:val="20"/>
        </w:rPr>
      </w:pPr>
      <w:r w:rsidRPr="003D14DD">
        <w:rPr>
          <w:bCs/>
          <w:sz w:val="20"/>
          <w:szCs w:val="20"/>
        </w:rPr>
        <w:t>Общедоступные телефонные сети.</w:t>
      </w:r>
      <w:r w:rsidRPr="003D14DD">
        <w:rPr>
          <w:sz w:val="20"/>
          <w:szCs w:val="20"/>
        </w:rPr>
        <w:t xml:space="preserve"> </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 w:val="left" w:pos="1134"/>
        </w:tabs>
        <w:ind w:firstLine="709"/>
        <w:jc w:val="both"/>
        <w:rPr>
          <w:b/>
          <w:iCs/>
          <w:sz w:val="20"/>
          <w:szCs w:val="20"/>
        </w:rPr>
      </w:pPr>
      <w:r w:rsidRPr="003D14DD">
        <w:rPr>
          <w:b/>
          <w:bCs/>
          <w:iCs/>
          <w:sz w:val="20"/>
          <w:szCs w:val="20"/>
        </w:rPr>
        <w:t xml:space="preserve">Раздел 2 </w:t>
      </w:r>
      <w:r w:rsidRPr="003D14DD">
        <w:rPr>
          <w:b/>
          <w:iCs/>
          <w:sz w:val="20"/>
          <w:szCs w:val="20"/>
        </w:rPr>
        <w:t>«</w:t>
      </w:r>
      <w:r w:rsidRPr="003D14DD">
        <w:rPr>
          <w:b/>
          <w:sz w:val="20"/>
          <w:szCs w:val="20"/>
        </w:rPr>
        <w:t>Построение волоконно-оптических систем передачи</w:t>
      </w:r>
      <w:r w:rsidRPr="003D14DD">
        <w:rPr>
          <w:b/>
          <w:iCs/>
          <w:sz w:val="20"/>
          <w:szCs w:val="20"/>
        </w:rPr>
        <w:t xml:space="preserve">» </w:t>
      </w:r>
    </w:p>
    <w:p w:rsidR="0063589A" w:rsidRPr="003D14DD" w:rsidRDefault="0063589A" w:rsidP="0063589A">
      <w:pPr>
        <w:numPr>
          <w:ilvl w:val="0"/>
          <w:numId w:val="23"/>
        </w:numPr>
        <w:tabs>
          <w:tab w:val="left" w:pos="900"/>
          <w:tab w:val="left" w:pos="1429"/>
        </w:tabs>
        <w:ind w:left="0" w:firstLine="709"/>
        <w:rPr>
          <w:sz w:val="20"/>
          <w:szCs w:val="20"/>
        </w:rPr>
      </w:pPr>
      <w:r w:rsidRPr="003D14DD">
        <w:rPr>
          <w:sz w:val="20"/>
          <w:szCs w:val="20"/>
        </w:rPr>
        <w:t xml:space="preserve">Оптоволоконные кабели </w:t>
      </w:r>
    </w:p>
    <w:p w:rsidR="0063589A" w:rsidRPr="003D14DD" w:rsidRDefault="0063589A" w:rsidP="0063589A">
      <w:pPr>
        <w:numPr>
          <w:ilvl w:val="0"/>
          <w:numId w:val="23"/>
        </w:numPr>
        <w:tabs>
          <w:tab w:val="left" w:pos="900"/>
          <w:tab w:val="left" w:pos="1429"/>
        </w:tabs>
        <w:ind w:left="0" w:firstLine="709"/>
        <w:rPr>
          <w:sz w:val="20"/>
          <w:szCs w:val="20"/>
        </w:rPr>
      </w:pPr>
      <w:r w:rsidRPr="003D14DD">
        <w:rPr>
          <w:sz w:val="20"/>
          <w:szCs w:val="20"/>
        </w:rPr>
        <w:t xml:space="preserve">Сети </w:t>
      </w:r>
      <w:proofErr w:type="spellStart"/>
      <w:r w:rsidRPr="003D14DD">
        <w:rPr>
          <w:sz w:val="20"/>
          <w:szCs w:val="20"/>
        </w:rPr>
        <w:t>FTTx</w:t>
      </w:r>
      <w:proofErr w:type="spellEnd"/>
      <w:r w:rsidRPr="003D14DD">
        <w:rPr>
          <w:sz w:val="20"/>
          <w:szCs w:val="20"/>
        </w:rPr>
        <w:t xml:space="preserve"> </w:t>
      </w:r>
    </w:p>
    <w:p w:rsidR="0063589A" w:rsidRPr="003D14DD" w:rsidRDefault="0063589A" w:rsidP="0063589A">
      <w:pPr>
        <w:numPr>
          <w:ilvl w:val="0"/>
          <w:numId w:val="23"/>
        </w:numPr>
        <w:tabs>
          <w:tab w:val="left" w:pos="900"/>
          <w:tab w:val="left" w:pos="1429"/>
        </w:tabs>
        <w:suppressAutoHyphens/>
        <w:ind w:left="0" w:firstLine="709"/>
        <w:jc w:val="both"/>
        <w:rPr>
          <w:b/>
          <w:sz w:val="20"/>
          <w:szCs w:val="20"/>
        </w:rPr>
      </w:pPr>
      <w:r w:rsidRPr="003D14DD">
        <w:rPr>
          <w:sz w:val="20"/>
          <w:szCs w:val="20"/>
        </w:rPr>
        <w:t>Пассивные оптические сети / PON</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s>
        <w:ind w:firstLine="709"/>
        <w:rPr>
          <w:b/>
          <w:iCs/>
          <w:sz w:val="20"/>
          <w:szCs w:val="20"/>
        </w:rPr>
      </w:pPr>
      <w:r w:rsidRPr="003D14DD">
        <w:rPr>
          <w:b/>
          <w:bCs/>
          <w:iCs/>
          <w:sz w:val="20"/>
          <w:szCs w:val="20"/>
        </w:rPr>
        <w:t xml:space="preserve">Раздел 3 </w:t>
      </w:r>
      <w:r w:rsidRPr="003D14DD">
        <w:rPr>
          <w:b/>
          <w:iCs/>
          <w:sz w:val="20"/>
          <w:szCs w:val="20"/>
        </w:rPr>
        <w:t>«</w:t>
      </w:r>
      <w:r w:rsidRPr="003D14DD">
        <w:rPr>
          <w:b/>
          <w:sz w:val="20"/>
          <w:szCs w:val="20"/>
        </w:rPr>
        <w:t>Основы построения фиксированных телефонных сетей</w:t>
      </w:r>
      <w:r w:rsidRPr="003D14DD">
        <w:rPr>
          <w:b/>
          <w:iCs/>
          <w:sz w:val="20"/>
          <w:szCs w:val="20"/>
        </w:rPr>
        <w:t xml:space="preserve">» </w:t>
      </w:r>
    </w:p>
    <w:p w:rsidR="0063589A" w:rsidRPr="003D14DD" w:rsidRDefault="0063589A" w:rsidP="0063589A">
      <w:pPr>
        <w:numPr>
          <w:ilvl w:val="0"/>
          <w:numId w:val="24"/>
        </w:numPr>
        <w:tabs>
          <w:tab w:val="left" w:pos="900"/>
          <w:tab w:val="left" w:pos="1429"/>
        </w:tabs>
        <w:ind w:left="0" w:firstLine="709"/>
        <w:rPr>
          <w:sz w:val="20"/>
          <w:szCs w:val="20"/>
        </w:rPr>
      </w:pPr>
      <w:r w:rsidRPr="003D14DD">
        <w:rPr>
          <w:sz w:val="20"/>
          <w:szCs w:val="20"/>
        </w:rPr>
        <w:t>Телекоммуникационные станции</w:t>
      </w:r>
    </w:p>
    <w:p w:rsidR="0063589A" w:rsidRPr="003D14DD" w:rsidRDefault="0063589A" w:rsidP="0063589A">
      <w:pPr>
        <w:numPr>
          <w:ilvl w:val="0"/>
          <w:numId w:val="24"/>
        </w:numPr>
        <w:tabs>
          <w:tab w:val="left" w:pos="900"/>
          <w:tab w:val="left" w:pos="1429"/>
        </w:tabs>
        <w:ind w:left="0" w:firstLine="709"/>
        <w:rPr>
          <w:sz w:val="20"/>
          <w:szCs w:val="20"/>
        </w:rPr>
      </w:pPr>
      <w:r w:rsidRPr="003D14DD">
        <w:rPr>
          <w:sz w:val="20"/>
          <w:szCs w:val="20"/>
        </w:rPr>
        <w:t xml:space="preserve">Коммуникационные поля на микроэлектронной элементной базе </w:t>
      </w:r>
    </w:p>
    <w:p w:rsidR="0063589A" w:rsidRPr="003D14DD" w:rsidRDefault="0063589A" w:rsidP="0063589A">
      <w:pPr>
        <w:numPr>
          <w:ilvl w:val="0"/>
          <w:numId w:val="24"/>
        </w:numPr>
        <w:tabs>
          <w:tab w:val="left" w:pos="900"/>
          <w:tab w:val="left" w:pos="1429"/>
        </w:tabs>
        <w:ind w:left="0" w:firstLine="709"/>
        <w:rPr>
          <w:sz w:val="20"/>
          <w:szCs w:val="20"/>
        </w:rPr>
      </w:pPr>
      <w:r w:rsidRPr="003D14DD">
        <w:rPr>
          <w:sz w:val="20"/>
          <w:szCs w:val="20"/>
        </w:rPr>
        <w:t xml:space="preserve">Передача линейных и управляющих сигналов </w:t>
      </w:r>
    </w:p>
    <w:p w:rsidR="0063589A" w:rsidRPr="003D14DD" w:rsidRDefault="0063589A" w:rsidP="0063589A">
      <w:pPr>
        <w:numPr>
          <w:ilvl w:val="0"/>
          <w:numId w:val="24"/>
        </w:numPr>
        <w:tabs>
          <w:tab w:val="left" w:pos="900"/>
          <w:tab w:val="left" w:pos="1429"/>
        </w:tabs>
        <w:ind w:left="0" w:firstLine="709"/>
        <w:rPr>
          <w:sz w:val="20"/>
          <w:szCs w:val="20"/>
        </w:rPr>
      </w:pPr>
      <w:r w:rsidRPr="003D14DD">
        <w:rPr>
          <w:sz w:val="20"/>
          <w:szCs w:val="20"/>
        </w:rPr>
        <w:t xml:space="preserve">Алгоритмы и процессы работы в системе ISDN </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s>
        <w:ind w:firstLine="709"/>
        <w:rPr>
          <w:b/>
          <w:sz w:val="20"/>
          <w:szCs w:val="20"/>
        </w:rPr>
      </w:pPr>
      <w:r w:rsidRPr="003D14DD">
        <w:rPr>
          <w:b/>
          <w:bCs/>
          <w:iCs/>
          <w:sz w:val="20"/>
          <w:szCs w:val="20"/>
        </w:rPr>
        <w:t xml:space="preserve">Раздел 4 </w:t>
      </w:r>
      <w:r w:rsidRPr="003D14DD">
        <w:rPr>
          <w:b/>
          <w:iCs/>
          <w:sz w:val="20"/>
          <w:szCs w:val="20"/>
        </w:rPr>
        <w:t>«</w:t>
      </w:r>
      <w:r w:rsidRPr="003D14DD">
        <w:rPr>
          <w:b/>
          <w:sz w:val="20"/>
          <w:szCs w:val="20"/>
        </w:rPr>
        <w:t>Пользователь сети Интернет</w:t>
      </w:r>
      <w:r w:rsidRPr="003D14DD">
        <w:rPr>
          <w:b/>
          <w:iCs/>
          <w:sz w:val="20"/>
          <w:szCs w:val="20"/>
        </w:rPr>
        <w:t xml:space="preserve">» </w:t>
      </w:r>
    </w:p>
    <w:p w:rsidR="0063589A" w:rsidRPr="003D14DD" w:rsidRDefault="0063589A" w:rsidP="0063589A">
      <w:pPr>
        <w:numPr>
          <w:ilvl w:val="0"/>
          <w:numId w:val="25"/>
        </w:numPr>
        <w:tabs>
          <w:tab w:val="left" w:pos="720"/>
          <w:tab w:val="left" w:pos="900"/>
        </w:tabs>
        <w:ind w:left="0" w:firstLine="709"/>
        <w:rPr>
          <w:sz w:val="20"/>
          <w:szCs w:val="20"/>
        </w:rPr>
      </w:pPr>
      <w:r w:rsidRPr="003D14DD">
        <w:rPr>
          <w:sz w:val="20"/>
          <w:szCs w:val="20"/>
        </w:rPr>
        <w:t>Общие представления о телекоммуникациях, телекоммуникационных сетях различного типа (локальные, региональные, глобальные), их назначении и возможностях, использовании сервисов сети Интернет, установке необходимых клиентских программ.</w:t>
      </w:r>
    </w:p>
    <w:p w:rsidR="0063589A" w:rsidRPr="003D14DD" w:rsidRDefault="0063589A" w:rsidP="0063589A">
      <w:pPr>
        <w:numPr>
          <w:ilvl w:val="0"/>
          <w:numId w:val="25"/>
        </w:numPr>
        <w:tabs>
          <w:tab w:val="left" w:pos="720"/>
          <w:tab w:val="left" w:pos="900"/>
        </w:tabs>
        <w:suppressAutoHyphens/>
        <w:ind w:left="0" w:firstLine="709"/>
        <w:jc w:val="both"/>
        <w:rPr>
          <w:sz w:val="20"/>
          <w:szCs w:val="20"/>
        </w:rPr>
      </w:pPr>
      <w:r w:rsidRPr="003D14DD">
        <w:rPr>
          <w:sz w:val="20"/>
          <w:szCs w:val="20"/>
        </w:rPr>
        <w:t>Приемы навигации.</w:t>
      </w:r>
    </w:p>
    <w:p w:rsidR="0063589A" w:rsidRPr="003D14DD" w:rsidRDefault="0063589A" w:rsidP="0063589A">
      <w:pPr>
        <w:numPr>
          <w:ilvl w:val="0"/>
          <w:numId w:val="25"/>
        </w:numPr>
        <w:tabs>
          <w:tab w:val="left" w:pos="720"/>
          <w:tab w:val="left" w:pos="900"/>
        </w:tabs>
        <w:suppressAutoHyphens/>
        <w:ind w:left="0" w:firstLine="709"/>
        <w:jc w:val="both"/>
        <w:rPr>
          <w:sz w:val="20"/>
          <w:szCs w:val="20"/>
        </w:rPr>
      </w:pPr>
      <w:r w:rsidRPr="003D14DD">
        <w:rPr>
          <w:sz w:val="20"/>
          <w:szCs w:val="20"/>
        </w:rPr>
        <w:t xml:space="preserve">Основные методы работы с электронной почтой. </w:t>
      </w:r>
    </w:p>
    <w:p w:rsidR="0063589A" w:rsidRPr="003D14DD" w:rsidRDefault="0063589A" w:rsidP="0063589A">
      <w:pPr>
        <w:numPr>
          <w:ilvl w:val="0"/>
          <w:numId w:val="25"/>
        </w:numPr>
        <w:tabs>
          <w:tab w:val="left" w:pos="720"/>
          <w:tab w:val="left" w:pos="900"/>
        </w:tabs>
        <w:suppressAutoHyphens/>
        <w:ind w:left="0" w:firstLine="709"/>
        <w:jc w:val="both"/>
        <w:rPr>
          <w:sz w:val="20"/>
          <w:szCs w:val="20"/>
        </w:rPr>
      </w:pPr>
      <w:r w:rsidRPr="003D14DD">
        <w:rPr>
          <w:sz w:val="20"/>
          <w:szCs w:val="20"/>
        </w:rPr>
        <w:t>Работа с почтовыми программами.</w:t>
      </w:r>
    </w:p>
    <w:p w:rsidR="0063589A" w:rsidRPr="003D14DD" w:rsidRDefault="0063589A" w:rsidP="0063589A">
      <w:pPr>
        <w:numPr>
          <w:ilvl w:val="0"/>
          <w:numId w:val="25"/>
        </w:numPr>
        <w:tabs>
          <w:tab w:val="left" w:pos="720"/>
          <w:tab w:val="left" w:pos="900"/>
        </w:tabs>
        <w:suppressAutoHyphens/>
        <w:ind w:left="0" w:firstLine="709"/>
        <w:jc w:val="both"/>
        <w:rPr>
          <w:sz w:val="20"/>
          <w:szCs w:val="20"/>
        </w:rPr>
      </w:pPr>
      <w:r w:rsidRPr="003D14DD">
        <w:rPr>
          <w:sz w:val="20"/>
          <w:szCs w:val="20"/>
        </w:rPr>
        <w:t xml:space="preserve">Знакомство с программами для работы с FTP. </w:t>
      </w:r>
    </w:p>
    <w:p w:rsidR="0063589A" w:rsidRPr="003D14DD" w:rsidRDefault="0063589A" w:rsidP="0063589A">
      <w:pPr>
        <w:numPr>
          <w:ilvl w:val="0"/>
          <w:numId w:val="25"/>
        </w:numPr>
        <w:tabs>
          <w:tab w:val="left" w:pos="720"/>
          <w:tab w:val="left" w:pos="900"/>
        </w:tabs>
        <w:suppressAutoHyphens/>
        <w:ind w:left="0" w:firstLine="709"/>
        <w:jc w:val="both"/>
        <w:rPr>
          <w:sz w:val="20"/>
          <w:szCs w:val="20"/>
        </w:rPr>
      </w:pPr>
      <w:r w:rsidRPr="003D14DD">
        <w:rPr>
          <w:sz w:val="20"/>
          <w:szCs w:val="20"/>
        </w:rPr>
        <w:t xml:space="preserve">Приемы работы с телеконференциями и группами новостей. </w:t>
      </w:r>
    </w:p>
    <w:p w:rsidR="0063589A" w:rsidRPr="003D14DD" w:rsidRDefault="0063589A" w:rsidP="0063589A">
      <w:pPr>
        <w:numPr>
          <w:ilvl w:val="0"/>
          <w:numId w:val="25"/>
        </w:numPr>
        <w:tabs>
          <w:tab w:val="left" w:pos="720"/>
          <w:tab w:val="left" w:pos="900"/>
        </w:tabs>
        <w:suppressAutoHyphens/>
        <w:ind w:left="0" w:firstLine="709"/>
        <w:jc w:val="both"/>
        <w:rPr>
          <w:sz w:val="20"/>
          <w:szCs w:val="20"/>
        </w:rPr>
      </w:pPr>
      <w:r w:rsidRPr="003D14DD">
        <w:rPr>
          <w:sz w:val="20"/>
          <w:szCs w:val="20"/>
        </w:rPr>
        <w:t xml:space="preserve">Навыки поиска информации в сети Интернет. </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 w:val="left" w:pos="1134"/>
        </w:tabs>
        <w:ind w:firstLine="709"/>
        <w:jc w:val="both"/>
        <w:rPr>
          <w:b/>
          <w:iCs/>
          <w:sz w:val="20"/>
          <w:szCs w:val="20"/>
        </w:rPr>
      </w:pPr>
      <w:r w:rsidRPr="003D14DD">
        <w:rPr>
          <w:b/>
          <w:bCs/>
          <w:iCs/>
          <w:sz w:val="20"/>
          <w:szCs w:val="20"/>
        </w:rPr>
        <w:t xml:space="preserve">Раздел 5 </w:t>
      </w:r>
      <w:r w:rsidRPr="003D14DD">
        <w:rPr>
          <w:b/>
          <w:iCs/>
          <w:sz w:val="20"/>
          <w:szCs w:val="20"/>
        </w:rPr>
        <w:t>«</w:t>
      </w:r>
      <w:r w:rsidRPr="003D14DD">
        <w:rPr>
          <w:b/>
          <w:sz w:val="20"/>
          <w:szCs w:val="20"/>
        </w:rPr>
        <w:t>Возможности сети Интернет для организации телекоммуникационной деятельности в учреждении образования</w:t>
      </w:r>
      <w:r w:rsidRPr="003D14DD">
        <w:rPr>
          <w:b/>
          <w:iCs/>
          <w:sz w:val="20"/>
          <w:szCs w:val="20"/>
        </w:rPr>
        <w:t xml:space="preserve">» </w:t>
      </w:r>
    </w:p>
    <w:p w:rsidR="0063589A" w:rsidRPr="003D14DD" w:rsidRDefault="0063589A" w:rsidP="0063589A">
      <w:pPr>
        <w:numPr>
          <w:ilvl w:val="0"/>
          <w:numId w:val="26"/>
        </w:numPr>
        <w:tabs>
          <w:tab w:val="left" w:pos="900"/>
          <w:tab w:val="left" w:pos="1429"/>
        </w:tabs>
        <w:suppressAutoHyphens/>
        <w:ind w:left="0" w:firstLine="709"/>
        <w:jc w:val="both"/>
        <w:rPr>
          <w:sz w:val="20"/>
          <w:szCs w:val="20"/>
        </w:rPr>
      </w:pPr>
      <w:r w:rsidRPr="003D14DD">
        <w:rPr>
          <w:sz w:val="20"/>
          <w:szCs w:val="20"/>
        </w:rPr>
        <w:t xml:space="preserve">Возможности Интернет-технологий и информационных ресурсов сети Интернет образовательного назначения, особенности их применения в ходе базового и дополнительного образования. </w:t>
      </w:r>
    </w:p>
    <w:p w:rsidR="0063589A" w:rsidRPr="003D14DD" w:rsidRDefault="0063589A" w:rsidP="0063589A">
      <w:pPr>
        <w:numPr>
          <w:ilvl w:val="0"/>
          <w:numId w:val="26"/>
        </w:numPr>
        <w:tabs>
          <w:tab w:val="left" w:pos="900"/>
          <w:tab w:val="left" w:pos="1429"/>
        </w:tabs>
        <w:suppressAutoHyphens/>
        <w:ind w:left="0" w:firstLine="709"/>
        <w:jc w:val="both"/>
        <w:rPr>
          <w:sz w:val="20"/>
          <w:szCs w:val="20"/>
        </w:rPr>
      </w:pPr>
      <w:r w:rsidRPr="003D14DD">
        <w:rPr>
          <w:sz w:val="20"/>
          <w:szCs w:val="20"/>
        </w:rPr>
        <w:t>Опыт организации дистанционного обучения педагогов и школьников.</w:t>
      </w:r>
    </w:p>
    <w:p w:rsidR="0063589A" w:rsidRPr="003D14DD" w:rsidRDefault="0063589A" w:rsidP="0063589A">
      <w:pPr>
        <w:numPr>
          <w:ilvl w:val="0"/>
          <w:numId w:val="26"/>
        </w:numPr>
        <w:tabs>
          <w:tab w:val="left" w:pos="900"/>
          <w:tab w:val="left" w:pos="1429"/>
        </w:tabs>
        <w:suppressAutoHyphens/>
        <w:ind w:left="0" w:firstLine="709"/>
        <w:jc w:val="both"/>
        <w:rPr>
          <w:sz w:val="20"/>
          <w:szCs w:val="20"/>
        </w:rPr>
      </w:pPr>
      <w:r w:rsidRPr="003D14DD">
        <w:rPr>
          <w:sz w:val="20"/>
          <w:szCs w:val="20"/>
        </w:rPr>
        <w:t xml:space="preserve">Передовой педагогический опыт использования телекоммуникаций в России и регионе. </w:t>
      </w:r>
    </w:p>
    <w:p w:rsidR="0063589A" w:rsidRPr="003D14DD" w:rsidRDefault="0063589A" w:rsidP="0063589A">
      <w:pPr>
        <w:numPr>
          <w:ilvl w:val="0"/>
          <w:numId w:val="26"/>
        </w:numPr>
        <w:tabs>
          <w:tab w:val="left" w:pos="900"/>
          <w:tab w:val="left" w:pos="1429"/>
        </w:tabs>
        <w:suppressAutoHyphens/>
        <w:ind w:left="0" w:firstLine="709"/>
        <w:jc w:val="both"/>
        <w:rPr>
          <w:b/>
          <w:sz w:val="20"/>
          <w:szCs w:val="20"/>
        </w:rPr>
      </w:pPr>
      <w:r w:rsidRPr="003D14DD">
        <w:rPr>
          <w:sz w:val="20"/>
          <w:szCs w:val="20"/>
        </w:rPr>
        <w:t>Особенности формирования индивидуального маршрута обучающихся в образовательном учреждении.</w:t>
      </w:r>
    </w:p>
    <w:p w:rsidR="0063589A" w:rsidRPr="003D14DD" w:rsidRDefault="0063589A" w:rsidP="0063589A">
      <w:pPr>
        <w:tabs>
          <w:tab w:val="left" w:pos="900"/>
        </w:tabs>
        <w:suppressAutoHyphens/>
        <w:ind w:firstLine="709"/>
        <w:jc w:val="both"/>
        <w:rPr>
          <w:b/>
          <w:sz w:val="20"/>
          <w:szCs w:val="20"/>
        </w:rPr>
      </w:pPr>
    </w:p>
    <w:p w:rsidR="0063589A" w:rsidRPr="003D14DD" w:rsidRDefault="0063589A" w:rsidP="0063589A">
      <w:pPr>
        <w:tabs>
          <w:tab w:val="left" w:pos="900"/>
        </w:tabs>
        <w:ind w:firstLine="709"/>
        <w:rPr>
          <w:b/>
          <w:sz w:val="20"/>
          <w:szCs w:val="20"/>
        </w:rPr>
      </w:pPr>
      <w:r w:rsidRPr="003D14DD">
        <w:rPr>
          <w:b/>
          <w:bCs/>
          <w:iCs/>
          <w:sz w:val="20"/>
          <w:szCs w:val="20"/>
        </w:rPr>
        <w:t xml:space="preserve">Раздел 6 </w:t>
      </w:r>
      <w:r w:rsidRPr="003D14DD">
        <w:rPr>
          <w:b/>
          <w:iCs/>
          <w:sz w:val="20"/>
          <w:szCs w:val="20"/>
        </w:rPr>
        <w:t>«</w:t>
      </w:r>
      <w:r w:rsidRPr="003D14DD">
        <w:rPr>
          <w:b/>
          <w:sz w:val="20"/>
          <w:szCs w:val="20"/>
        </w:rPr>
        <w:t>Организация телекоммуникационного образовательного проекта</w:t>
      </w:r>
      <w:r w:rsidRPr="003D14DD">
        <w:rPr>
          <w:b/>
          <w:iCs/>
          <w:sz w:val="20"/>
          <w:szCs w:val="20"/>
        </w:rPr>
        <w:t xml:space="preserve">» </w:t>
      </w:r>
    </w:p>
    <w:p w:rsidR="0063589A" w:rsidRPr="003D14DD" w:rsidRDefault="0063589A" w:rsidP="0063589A">
      <w:pPr>
        <w:numPr>
          <w:ilvl w:val="0"/>
          <w:numId w:val="27"/>
        </w:numPr>
        <w:tabs>
          <w:tab w:val="left" w:pos="900"/>
          <w:tab w:val="left" w:pos="1429"/>
        </w:tabs>
        <w:suppressAutoHyphens/>
        <w:ind w:left="0" w:firstLine="709"/>
        <w:jc w:val="both"/>
        <w:rPr>
          <w:sz w:val="20"/>
          <w:szCs w:val="20"/>
        </w:rPr>
      </w:pPr>
      <w:r w:rsidRPr="003D14DD">
        <w:rPr>
          <w:sz w:val="20"/>
          <w:szCs w:val="20"/>
        </w:rPr>
        <w:t xml:space="preserve">Принципы организации учебно-познавательной, творческой и игровой деятельности учащихся на основе телекоммуникаций. </w:t>
      </w:r>
    </w:p>
    <w:p w:rsidR="0063589A" w:rsidRPr="003D14DD" w:rsidRDefault="0063589A" w:rsidP="0063589A">
      <w:pPr>
        <w:numPr>
          <w:ilvl w:val="0"/>
          <w:numId w:val="27"/>
        </w:numPr>
        <w:tabs>
          <w:tab w:val="left" w:pos="900"/>
          <w:tab w:val="left" w:pos="1429"/>
        </w:tabs>
        <w:suppressAutoHyphens/>
        <w:ind w:left="0" w:firstLine="709"/>
        <w:jc w:val="both"/>
        <w:rPr>
          <w:sz w:val="20"/>
          <w:szCs w:val="20"/>
        </w:rPr>
      </w:pPr>
      <w:r w:rsidRPr="003D14DD">
        <w:rPr>
          <w:sz w:val="20"/>
          <w:szCs w:val="20"/>
        </w:rPr>
        <w:t xml:space="preserve">Проектирование учебно-воспитательного процесса с использованием ресурсов сети. </w:t>
      </w:r>
    </w:p>
    <w:p w:rsidR="0063589A" w:rsidRPr="003D14DD" w:rsidRDefault="0063589A" w:rsidP="0063589A">
      <w:pPr>
        <w:numPr>
          <w:ilvl w:val="0"/>
          <w:numId w:val="27"/>
        </w:numPr>
        <w:tabs>
          <w:tab w:val="left" w:pos="900"/>
          <w:tab w:val="left" w:pos="1429"/>
        </w:tabs>
        <w:suppressAutoHyphens/>
        <w:ind w:left="0" w:firstLine="709"/>
        <w:jc w:val="both"/>
        <w:rPr>
          <w:sz w:val="20"/>
          <w:szCs w:val="20"/>
        </w:rPr>
      </w:pPr>
      <w:r w:rsidRPr="003D14DD">
        <w:rPr>
          <w:sz w:val="20"/>
          <w:szCs w:val="20"/>
        </w:rPr>
        <w:t xml:space="preserve">Использование и создание образовательных сайтов в сети Интернет. </w:t>
      </w:r>
    </w:p>
    <w:p w:rsidR="0063589A" w:rsidRPr="003D14DD" w:rsidRDefault="0063589A" w:rsidP="0063589A">
      <w:pPr>
        <w:numPr>
          <w:ilvl w:val="0"/>
          <w:numId w:val="27"/>
        </w:numPr>
        <w:tabs>
          <w:tab w:val="left" w:pos="900"/>
          <w:tab w:val="left" w:pos="1429"/>
        </w:tabs>
        <w:suppressAutoHyphens/>
        <w:ind w:left="0" w:firstLine="709"/>
        <w:jc w:val="both"/>
        <w:rPr>
          <w:b/>
          <w:sz w:val="20"/>
          <w:szCs w:val="20"/>
        </w:rPr>
      </w:pPr>
      <w:r w:rsidRPr="003D14DD">
        <w:rPr>
          <w:sz w:val="20"/>
          <w:szCs w:val="20"/>
        </w:rPr>
        <w:t>Принципы организации сетевой проектной деятельности</w:t>
      </w:r>
    </w:p>
    <w:p w:rsidR="0063589A" w:rsidRPr="003D14DD" w:rsidRDefault="0063589A" w:rsidP="0063589A">
      <w:pPr>
        <w:tabs>
          <w:tab w:val="left" w:pos="900"/>
        </w:tabs>
        <w:suppressAutoHyphens/>
        <w:jc w:val="both"/>
        <w:rPr>
          <w:b/>
          <w:sz w:val="20"/>
          <w:szCs w:val="20"/>
        </w:rPr>
      </w:pPr>
    </w:p>
    <w:p w:rsidR="0063589A" w:rsidRPr="003D14DD" w:rsidRDefault="0063589A" w:rsidP="0063589A">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3589A" w:rsidRPr="003D14DD" w:rsidRDefault="0063589A" w:rsidP="0063589A">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812"/>
        <w:gridCol w:w="2430"/>
        <w:gridCol w:w="912"/>
        <w:gridCol w:w="1492"/>
      </w:tblGrid>
      <w:tr w:rsidR="0063589A" w:rsidRPr="003D14DD" w:rsidTr="004D69F2">
        <w:trPr>
          <w:trHeight w:val="190"/>
          <w:tblHeader/>
        </w:trPr>
        <w:tc>
          <w:tcPr>
            <w:tcW w:w="0" w:type="auto"/>
            <w:vMerge w:val="restart"/>
            <w:vAlign w:val="center"/>
          </w:tcPr>
          <w:p w:rsidR="0063589A" w:rsidRPr="003D14DD" w:rsidRDefault="0063589A" w:rsidP="004D69F2">
            <w:pPr>
              <w:jc w:val="center"/>
              <w:rPr>
                <w:b/>
                <w:sz w:val="20"/>
                <w:szCs w:val="20"/>
              </w:rPr>
            </w:pPr>
            <w:r w:rsidRPr="003D14DD">
              <w:rPr>
                <w:b/>
                <w:sz w:val="20"/>
                <w:szCs w:val="20"/>
              </w:rPr>
              <w:lastRenderedPageBreak/>
              <w:t>Виды контактной</w:t>
            </w:r>
          </w:p>
          <w:p w:rsidR="0063589A" w:rsidRPr="003D14DD" w:rsidRDefault="0063589A" w:rsidP="004D69F2">
            <w:pPr>
              <w:jc w:val="center"/>
              <w:rPr>
                <w:b/>
                <w:sz w:val="20"/>
                <w:szCs w:val="20"/>
              </w:rPr>
            </w:pPr>
            <w:r w:rsidRPr="003D14DD">
              <w:rPr>
                <w:b/>
                <w:sz w:val="20"/>
                <w:szCs w:val="20"/>
              </w:rPr>
              <w:t xml:space="preserve">работы </w:t>
            </w:r>
          </w:p>
        </w:tc>
        <w:tc>
          <w:tcPr>
            <w:tcW w:w="5705" w:type="dxa"/>
            <w:gridSpan w:val="2"/>
          </w:tcPr>
          <w:p w:rsidR="0063589A" w:rsidRPr="003D14DD" w:rsidRDefault="0063589A" w:rsidP="004D69F2">
            <w:pPr>
              <w:jc w:val="center"/>
              <w:rPr>
                <w:b/>
                <w:sz w:val="20"/>
                <w:szCs w:val="20"/>
              </w:rPr>
            </w:pPr>
            <w:r w:rsidRPr="003D14DD">
              <w:rPr>
                <w:b/>
                <w:sz w:val="20"/>
                <w:szCs w:val="20"/>
              </w:rPr>
              <w:t xml:space="preserve">Образовательные технологии </w:t>
            </w:r>
          </w:p>
        </w:tc>
        <w:tc>
          <w:tcPr>
            <w:tcW w:w="2450" w:type="dxa"/>
            <w:gridSpan w:val="2"/>
            <w:vAlign w:val="center"/>
          </w:tcPr>
          <w:p w:rsidR="0063589A" w:rsidRPr="003D14DD" w:rsidRDefault="0063589A" w:rsidP="004D69F2">
            <w:pPr>
              <w:jc w:val="center"/>
              <w:rPr>
                <w:b/>
                <w:sz w:val="20"/>
                <w:szCs w:val="20"/>
              </w:rPr>
            </w:pPr>
            <w:r w:rsidRPr="003D14DD">
              <w:rPr>
                <w:b/>
                <w:sz w:val="20"/>
                <w:szCs w:val="20"/>
              </w:rPr>
              <w:t>Контактная работа</w:t>
            </w:r>
          </w:p>
          <w:p w:rsidR="0063589A" w:rsidRPr="003D14DD" w:rsidRDefault="0063589A" w:rsidP="004D69F2">
            <w:pPr>
              <w:jc w:val="center"/>
              <w:rPr>
                <w:b/>
                <w:sz w:val="20"/>
                <w:szCs w:val="20"/>
              </w:rPr>
            </w:pPr>
            <w:r w:rsidRPr="003D14DD">
              <w:rPr>
                <w:b/>
                <w:sz w:val="20"/>
                <w:szCs w:val="20"/>
              </w:rPr>
              <w:t xml:space="preserve"> </w:t>
            </w:r>
          </w:p>
        </w:tc>
      </w:tr>
      <w:tr w:rsidR="0063589A" w:rsidRPr="003D14DD" w:rsidTr="004D69F2">
        <w:trPr>
          <w:trHeight w:val="577"/>
          <w:tblHeader/>
        </w:trPr>
        <w:tc>
          <w:tcPr>
            <w:tcW w:w="0" w:type="auto"/>
            <w:vMerge/>
          </w:tcPr>
          <w:p w:rsidR="0063589A" w:rsidRPr="003D14DD" w:rsidRDefault="0063589A" w:rsidP="004D69F2">
            <w:pPr>
              <w:jc w:val="center"/>
              <w:rPr>
                <w:sz w:val="20"/>
                <w:szCs w:val="20"/>
              </w:rPr>
            </w:pPr>
          </w:p>
        </w:tc>
        <w:tc>
          <w:tcPr>
            <w:tcW w:w="3081" w:type="dxa"/>
          </w:tcPr>
          <w:p w:rsidR="0063589A" w:rsidRPr="003D14DD" w:rsidRDefault="0063589A"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63589A" w:rsidRPr="003D14DD" w:rsidRDefault="0063589A"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24" w:type="dxa"/>
          </w:tcPr>
          <w:p w:rsidR="0063589A" w:rsidRPr="003D14DD" w:rsidRDefault="0063589A"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958" w:type="dxa"/>
            <w:vAlign w:val="center"/>
          </w:tcPr>
          <w:p w:rsidR="0063589A" w:rsidRPr="003D14DD" w:rsidRDefault="0063589A"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492" w:type="dxa"/>
            <w:vAlign w:val="center"/>
          </w:tcPr>
          <w:p w:rsidR="0063589A" w:rsidRPr="003D14DD" w:rsidRDefault="0063589A" w:rsidP="004D69F2">
            <w:pPr>
              <w:jc w:val="center"/>
              <w:rPr>
                <w:b/>
                <w:sz w:val="20"/>
                <w:szCs w:val="20"/>
              </w:rPr>
            </w:pPr>
            <w:r w:rsidRPr="003D14DD">
              <w:rPr>
                <w:b/>
                <w:sz w:val="20"/>
                <w:szCs w:val="20"/>
              </w:rPr>
              <w:t>в том числе в форме практической подготовки</w:t>
            </w:r>
          </w:p>
          <w:p w:rsidR="0063589A" w:rsidRPr="003D14DD" w:rsidRDefault="0063589A"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63589A" w:rsidRPr="003D14DD" w:rsidTr="004D69F2">
        <w:trPr>
          <w:trHeight w:val="171"/>
          <w:tblHeader/>
        </w:trPr>
        <w:tc>
          <w:tcPr>
            <w:tcW w:w="0" w:type="auto"/>
          </w:tcPr>
          <w:p w:rsidR="0063589A" w:rsidRPr="003D14DD" w:rsidRDefault="0063589A" w:rsidP="004D69F2">
            <w:pPr>
              <w:jc w:val="center"/>
              <w:rPr>
                <w:sz w:val="20"/>
                <w:szCs w:val="20"/>
              </w:rPr>
            </w:pPr>
            <w:r w:rsidRPr="003D14DD">
              <w:rPr>
                <w:sz w:val="20"/>
                <w:szCs w:val="20"/>
              </w:rPr>
              <w:t>1</w:t>
            </w:r>
          </w:p>
        </w:tc>
        <w:tc>
          <w:tcPr>
            <w:tcW w:w="3081" w:type="dxa"/>
          </w:tcPr>
          <w:p w:rsidR="0063589A" w:rsidRPr="003D14DD" w:rsidRDefault="0063589A" w:rsidP="004D69F2">
            <w:pPr>
              <w:jc w:val="center"/>
              <w:rPr>
                <w:sz w:val="20"/>
                <w:szCs w:val="20"/>
              </w:rPr>
            </w:pPr>
            <w:r w:rsidRPr="003D14DD">
              <w:rPr>
                <w:sz w:val="20"/>
                <w:szCs w:val="20"/>
              </w:rPr>
              <w:t>2</w:t>
            </w:r>
          </w:p>
        </w:tc>
        <w:tc>
          <w:tcPr>
            <w:tcW w:w="2624" w:type="dxa"/>
          </w:tcPr>
          <w:p w:rsidR="0063589A" w:rsidRPr="003D14DD" w:rsidRDefault="0063589A" w:rsidP="004D69F2">
            <w:pPr>
              <w:jc w:val="center"/>
              <w:rPr>
                <w:sz w:val="20"/>
                <w:szCs w:val="20"/>
              </w:rPr>
            </w:pPr>
            <w:r w:rsidRPr="003D14DD">
              <w:rPr>
                <w:sz w:val="20"/>
                <w:szCs w:val="20"/>
              </w:rPr>
              <w:t>3</w:t>
            </w:r>
          </w:p>
        </w:tc>
        <w:tc>
          <w:tcPr>
            <w:tcW w:w="958" w:type="dxa"/>
          </w:tcPr>
          <w:p w:rsidR="0063589A" w:rsidRPr="003D14DD" w:rsidRDefault="0063589A" w:rsidP="004D69F2">
            <w:pPr>
              <w:jc w:val="center"/>
              <w:rPr>
                <w:sz w:val="20"/>
                <w:szCs w:val="20"/>
              </w:rPr>
            </w:pPr>
          </w:p>
        </w:tc>
        <w:tc>
          <w:tcPr>
            <w:tcW w:w="1492" w:type="dxa"/>
          </w:tcPr>
          <w:p w:rsidR="0063589A" w:rsidRPr="003D14DD" w:rsidRDefault="0063589A" w:rsidP="004D69F2">
            <w:pPr>
              <w:jc w:val="center"/>
              <w:rPr>
                <w:sz w:val="20"/>
                <w:szCs w:val="20"/>
              </w:rPr>
            </w:pPr>
            <w:r w:rsidRPr="003D14DD">
              <w:rPr>
                <w:sz w:val="20"/>
                <w:szCs w:val="20"/>
              </w:rPr>
              <w:t>4</w:t>
            </w:r>
          </w:p>
        </w:tc>
      </w:tr>
      <w:tr w:rsidR="0063589A" w:rsidRPr="003D14DD" w:rsidTr="004D69F2">
        <w:tc>
          <w:tcPr>
            <w:tcW w:w="0" w:type="auto"/>
          </w:tcPr>
          <w:p w:rsidR="0063589A" w:rsidRPr="003D14DD" w:rsidRDefault="0063589A" w:rsidP="004D69F2">
            <w:pPr>
              <w:rPr>
                <w:b/>
                <w:sz w:val="20"/>
                <w:szCs w:val="20"/>
              </w:rPr>
            </w:pPr>
            <w:r w:rsidRPr="003D14DD">
              <w:rPr>
                <w:b/>
                <w:sz w:val="20"/>
                <w:szCs w:val="20"/>
              </w:rPr>
              <w:t>Лекционного типа (лекции)</w:t>
            </w:r>
          </w:p>
        </w:tc>
        <w:tc>
          <w:tcPr>
            <w:tcW w:w="3081" w:type="dxa"/>
            <w:vAlign w:val="center"/>
          </w:tcPr>
          <w:p w:rsidR="0063589A" w:rsidRPr="003D14DD" w:rsidRDefault="0063589A" w:rsidP="004D69F2">
            <w:pPr>
              <w:jc w:val="center"/>
              <w:rPr>
                <w:sz w:val="20"/>
                <w:szCs w:val="20"/>
              </w:rPr>
            </w:pPr>
            <w:r w:rsidRPr="003D14DD">
              <w:rPr>
                <w:sz w:val="20"/>
                <w:szCs w:val="20"/>
              </w:rPr>
              <w:t>6</w:t>
            </w:r>
          </w:p>
        </w:tc>
        <w:tc>
          <w:tcPr>
            <w:tcW w:w="2624" w:type="dxa"/>
            <w:vAlign w:val="center"/>
          </w:tcPr>
          <w:p w:rsidR="0063589A" w:rsidRPr="003D14DD" w:rsidRDefault="0063589A" w:rsidP="004D69F2">
            <w:pPr>
              <w:jc w:val="center"/>
              <w:rPr>
                <w:i/>
                <w:sz w:val="20"/>
                <w:szCs w:val="20"/>
              </w:rPr>
            </w:pPr>
            <w:r w:rsidRPr="003D14DD">
              <w:rPr>
                <w:i/>
                <w:sz w:val="20"/>
                <w:szCs w:val="20"/>
              </w:rPr>
              <w:t>-</w:t>
            </w:r>
          </w:p>
        </w:tc>
        <w:tc>
          <w:tcPr>
            <w:tcW w:w="958" w:type="dxa"/>
            <w:vAlign w:val="center"/>
          </w:tcPr>
          <w:p w:rsidR="0063589A" w:rsidRPr="003D14DD" w:rsidRDefault="0063589A" w:rsidP="004D69F2">
            <w:pPr>
              <w:jc w:val="center"/>
              <w:rPr>
                <w:b/>
                <w:sz w:val="20"/>
                <w:szCs w:val="20"/>
              </w:rPr>
            </w:pPr>
            <w:r w:rsidRPr="003D14DD">
              <w:rPr>
                <w:b/>
                <w:sz w:val="20"/>
                <w:szCs w:val="20"/>
              </w:rPr>
              <w:t>6</w:t>
            </w:r>
          </w:p>
          <w:p w:rsidR="0063589A" w:rsidRPr="003D14DD" w:rsidRDefault="0063589A" w:rsidP="004D69F2">
            <w:pPr>
              <w:jc w:val="center"/>
              <w:rPr>
                <w:b/>
                <w:sz w:val="20"/>
                <w:szCs w:val="20"/>
              </w:rPr>
            </w:pPr>
          </w:p>
        </w:tc>
        <w:tc>
          <w:tcPr>
            <w:tcW w:w="1492" w:type="dxa"/>
            <w:vAlign w:val="center"/>
          </w:tcPr>
          <w:p w:rsidR="0063589A" w:rsidRPr="003D14DD" w:rsidRDefault="0063589A" w:rsidP="004D69F2">
            <w:pPr>
              <w:jc w:val="center"/>
              <w:rPr>
                <w:b/>
                <w:sz w:val="20"/>
                <w:szCs w:val="20"/>
              </w:rPr>
            </w:pPr>
          </w:p>
        </w:tc>
      </w:tr>
      <w:tr w:rsidR="0063589A" w:rsidRPr="003D14DD" w:rsidTr="004D69F2">
        <w:trPr>
          <w:trHeight w:val="337"/>
        </w:trPr>
        <w:tc>
          <w:tcPr>
            <w:tcW w:w="0" w:type="auto"/>
          </w:tcPr>
          <w:p w:rsidR="0063589A" w:rsidRPr="003D14DD" w:rsidRDefault="0063589A" w:rsidP="004D69F2">
            <w:pPr>
              <w:rPr>
                <w:b/>
                <w:sz w:val="20"/>
                <w:szCs w:val="20"/>
              </w:rPr>
            </w:pPr>
            <w:r w:rsidRPr="003D14DD">
              <w:rPr>
                <w:b/>
                <w:sz w:val="20"/>
                <w:szCs w:val="20"/>
              </w:rPr>
              <w:t>Семинарского типа</w:t>
            </w:r>
          </w:p>
          <w:p w:rsidR="0063589A" w:rsidRPr="003D14DD" w:rsidRDefault="0063589A" w:rsidP="004D69F2">
            <w:pPr>
              <w:rPr>
                <w:b/>
                <w:sz w:val="20"/>
                <w:szCs w:val="20"/>
              </w:rPr>
            </w:pPr>
            <w:r w:rsidRPr="003D14DD">
              <w:rPr>
                <w:b/>
                <w:sz w:val="20"/>
                <w:szCs w:val="20"/>
              </w:rPr>
              <w:t>(семинар дискуссия)</w:t>
            </w:r>
          </w:p>
        </w:tc>
        <w:tc>
          <w:tcPr>
            <w:tcW w:w="3081" w:type="dxa"/>
            <w:vAlign w:val="center"/>
          </w:tcPr>
          <w:p w:rsidR="0063589A" w:rsidRPr="003D14DD" w:rsidRDefault="0063589A" w:rsidP="004D69F2">
            <w:pPr>
              <w:jc w:val="center"/>
              <w:rPr>
                <w:sz w:val="20"/>
                <w:szCs w:val="20"/>
              </w:rPr>
            </w:pPr>
            <w:r w:rsidRPr="003D14DD">
              <w:rPr>
                <w:sz w:val="20"/>
                <w:szCs w:val="20"/>
              </w:rPr>
              <w:t>-</w:t>
            </w:r>
          </w:p>
        </w:tc>
        <w:tc>
          <w:tcPr>
            <w:tcW w:w="2624" w:type="dxa"/>
            <w:vAlign w:val="center"/>
          </w:tcPr>
          <w:p w:rsidR="0063589A" w:rsidRPr="003D14DD" w:rsidRDefault="0063589A" w:rsidP="004D69F2">
            <w:pPr>
              <w:jc w:val="center"/>
              <w:rPr>
                <w:sz w:val="20"/>
                <w:szCs w:val="20"/>
              </w:rPr>
            </w:pPr>
            <w:r w:rsidRPr="003D14DD">
              <w:rPr>
                <w:sz w:val="20"/>
                <w:szCs w:val="20"/>
              </w:rPr>
              <w:t>-</w:t>
            </w:r>
          </w:p>
        </w:tc>
        <w:tc>
          <w:tcPr>
            <w:tcW w:w="958" w:type="dxa"/>
            <w:vAlign w:val="center"/>
          </w:tcPr>
          <w:p w:rsidR="0063589A" w:rsidRPr="003D14DD" w:rsidRDefault="0063589A" w:rsidP="004D69F2">
            <w:pPr>
              <w:jc w:val="center"/>
              <w:rPr>
                <w:b/>
                <w:sz w:val="20"/>
                <w:szCs w:val="20"/>
              </w:rPr>
            </w:pPr>
            <w:r w:rsidRPr="003D14DD">
              <w:rPr>
                <w:b/>
                <w:sz w:val="20"/>
                <w:szCs w:val="20"/>
              </w:rPr>
              <w:t>-</w:t>
            </w:r>
          </w:p>
        </w:tc>
        <w:tc>
          <w:tcPr>
            <w:tcW w:w="1492" w:type="dxa"/>
            <w:vAlign w:val="center"/>
          </w:tcPr>
          <w:p w:rsidR="0063589A" w:rsidRPr="003D14DD" w:rsidRDefault="0063589A" w:rsidP="004D69F2">
            <w:pPr>
              <w:jc w:val="center"/>
              <w:rPr>
                <w:b/>
                <w:sz w:val="20"/>
                <w:szCs w:val="20"/>
              </w:rPr>
            </w:pPr>
            <w:r w:rsidRPr="003D14DD">
              <w:rPr>
                <w:b/>
                <w:sz w:val="20"/>
                <w:szCs w:val="20"/>
              </w:rPr>
              <w:t>-</w:t>
            </w:r>
          </w:p>
        </w:tc>
      </w:tr>
      <w:tr w:rsidR="0063589A" w:rsidRPr="003D14DD" w:rsidTr="004D69F2">
        <w:tc>
          <w:tcPr>
            <w:tcW w:w="0" w:type="auto"/>
          </w:tcPr>
          <w:p w:rsidR="0063589A" w:rsidRPr="003D14DD" w:rsidRDefault="0063589A" w:rsidP="004D69F2">
            <w:pPr>
              <w:rPr>
                <w:b/>
                <w:sz w:val="20"/>
                <w:szCs w:val="20"/>
              </w:rPr>
            </w:pPr>
            <w:r w:rsidRPr="003D14DD">
              <w:rPr>
                <w:b/>
                <w:sz w:val="20"/>
                <w:szCs w:val="20"/>
              </w:rPr>
              <w:t>Семинарского типа</w:t>
            </w:r>
          </w:p>
          <w:p w:rsidR="0063589A" w:rsidRPr="003D14DD" w:rsidRDefault="0063589A" w:rsidP="004D69F2">
            <w:pPr>
              <w:rPr>
                <w:b/>
                <w:sz w:val="20"/>
                <w:szCs w:val="20"/>
              </w:rPr>
            </w:pPr>
            <w:r w:rsidRPr="003D14DD">
              <w:rPr>
                <w:b/>
                <w:sz w:val="20"/>
                <w:szCs w:val="20"/>
              </w:rPr>
              <w:t>(практические занятия)</w:t>
            </w:r>
          </w:p>
        </w:tc>
        <w:tc>
          <w:tcPr>
            <w:tcW w:w="3081" w:type="dxa"/>
            <w:vAlign w:val="center"/>
          </w:tcPr>
          <w:p w:rsidR="0063589A" w:rsidRPr="003D14DD" w:rsidRDefault="0063589A" w:rsidP="004D69F2">
            <w:pPr>
              <w:jc w:val="center"/>
              <w:rPr>
                <w:sz w:val="20"/>
                <w:szCs w:val="20"/>
              </w:rPr>
            </w:pPr>
            <w:r w:rsidRPr="003D14DD">
              <w:rPr>
                <w:sz w:val="20"/>
                <w:szCs w:val="20"/>
              </w:rPr>
              <w:t>-</w:t>
            </w:r>
          </w:p>
        </w:tc>
        <w:tc>
          <w:tcPr>
            <w:tcW w:w="2624" w:type="dxa"/>
            <w:vAlign w:val="center"/>
          </w:tcPr>
          <w:p w:rsidR="0063589A" w:rsidRPr="003D14DD" w:rsidRDefault="0063589A" w:rsidP="004D69F2">
            <w:pPr>
              <w:jc w:val="center"/>
              <w:rPr>
                <w:sz w:val="20"/>
                <w:szCs w:val="20"/>
              </w:rPr>
            </w:pPr>
            <w:r w:rsidRPr="003D14DD">
              <w:rPr>
                <w:sz w:val="20"/>
                <w:szCs w:val="20"/>
              </w:rPr>
              <w:t>18</w:t>
            </w:r>
          </w:p>
        </w:tc>
        <w:tc>
          <w:tcPr>
            <w:tcW w:w="958" w:type="dxa"/>
            <w:vAlign w:val="center"/>
          </w:tcPr>
          <w:p w:rsidR="0063589A" w:rsidRPr="003D14DD" w:rsidRDefault="0063589A" w:rsidP="004D69F2">
            <w:pPr>
              <w:jc w:val="center"/>
              <w:rPr>
                <w:b/>
                <w:sz w:val="20"/>
                <w:szCs w:val="20"/>
              </w:rPr>
            </w:pPr>
            <w:r w:rsidRPr="003D14DD">
              <w:rPr>
                <w:b/>
                <w:sz w:val="20"/>
                <w:szCs w:val="20"/>
              </w:rPr>
              <w:t>18</w:t>
            </w:r>
          </w:p>
        </w:tc>
        <w:tc>
          <w:tcPr>
            <w:tcW w:w="1492" w:type="dxa"/>
            <w:vAlign w:val="center"/>
          </w:tcPr>
          <w:p w:rsidR="0063589A" w:rsidRPr="003D14DD" w:rsidRDefault="0063589A" w:rsidP="004D69F2">
            <w:pPr>
              <w:jc w:val="center"/>
              <w:rPr>
                <w:b/>
                <w:sz w:val="20"/>
                <w:szCs w:val="20"/>
              </w:rPr>
            </w:pPr>
          </w:p>
        </w:tc>
      </w:tr>
      <w:tr w:rsidR="0063589A" w:rsidRPr="003D14DD" w:rsidTr="004D69F2">
        <w:tc>
          <w:tcPr>
            <w:tcW w:w="0" w:type="auto"/>
          </w:tcPr>
          <w:p w:rsidR="0063589A" w:rsidRPr="003D14DD" w:rsidRDefault="0063589A" w:rsidP="004D69F2">
            <w:pPr>
              <w:rPr>
                <w:i/>
                <w:sz w:val="20"/>
                <w:szCs w:val="20"/>
              </w:rPr>
            </w:pPr>
            <w:r w:rsidRPr="003D14DD">
              <w:rPr>
                <w:i/>
                <w:sz w:val="20"/>
                <w:szCs w:val="20"/>
              </w:rPr>
              <w:t xml:space="preserve">в том числе в форме практической подготовки </w:t>
            </w:r>
          </w:p>
        </w:tc>
        <w:tc>
          <w:tcPr>
            <w:tcW w:w="3081" w:type="dxa"/>
            <w:vAlign w:val="center"/>
          </w:tcPr>
          <w:p w:rsidR="0063589A" w:rsidRPr="003D14DD" w:rsidRDefault="0063589A" w:rsidP="004D69F2">
            <w:pPr>
              <w:jc w:val="center"/>
              <w:rPr>
                <w:sz w:val="20"/>
                <w:szCs w:val="20"/>
              </w:rPr>
            </w:pPr>
            <w:r w:rsidRPr="003D14DD">
              <w:rPr>
                <w:sz w:val="20"/>
                <w:szCs w:val="20"/>
              </w:rPr>
              <w:t>-</w:t>
            </w:r>
          </w:p>
        </w:tc>
        <w:tc>
          <w:tcPr>
            <w:tcW w:w="2624" w:type="dxa"/>
            <w:vAlign w:val="center"/>
          </w:tcPr>
          <w:p w:rsidR="0063589A" w:rsidRPr="003D14DD" w:rsidRDefault="0063589A" w:rsidP="004D69F2">
            <w:pPr>
              <w:jc w:val="center"/>
              <w:rPr>
                <w:i/>
                <w:sz w:val="20"/>
                <w:szCs w:val="20"/>
              </w:rPr>
            </w:pPr>
            <w:r w:rsidRPr="003D14DD">
              <w:rPr>
                <w:i/>
                <w:sz w:val="20"/>
                <w:szCs w:val="20"/>
              </w:rPr>
              <w:t>-</w:t>
            </w:r>
          </w:p>
        </w:tc>
        <w:tc>
          <w:tcPr>
            <w:tcW w:w="958" w:type="dxa"/>
            <w:vAlign w:val="center"/>
          </w:tcPr>
          <w:p w:rsidR="0063589A" w:rsidRPr="003D14DD" w:rsidRDefault="0063589A" w:rsidP="004D69F2">
            <w:pPr>
              <w:jc w:val="center"/>
              <w:rPr>
                <w:b/>
                <w:sz w:val="20"/>
                <w:szCs w:val="20"/>
              </w:rPr>
            </w:pPr>
            <w:r w:rsidRPr="003D14DD">
              <w:rPr>
                <w:b/>
                <w:sz w:val="20"/>
                <w:szCs w:val="20"/>
              </w:rPr>
              <w:t>-</w:t>
            </w:r>
          </w:p>
        </w:tc>
        <w:tc>
          <w:tcPr>
            <w:tcW w:w="1492" w:type="dxa"/>
            <w:vAlign w:val="center"/>
          </w:tcPr>
          <w:p w:rsidR="0063589A" w:rsidRPr="003D14DD" w:rsidRDefault="0063589A" w:rsidP="004D69F2">
            <w:pPr>
              <w:jc w:val="center"/>
              <w:rPr>
                <w:b/>
                <w:sz w:val="20"/>
                <w:szCs w:val="20"/>
              </w:rPr>
            </w:pPr>
            <w:r w:rsidRPr="003D14DD">
              <w:rPr>
                <w:b/>
                <w:sz w:val="20"/>
                <w:szCs w:val="20"/>
              </w:rPr>
              <w:t>2</w:t>
            </w:r>
          </w:p>
        </w:tc>
      </w:tr>
      <w:tr w:rsidR="0063589A" w:rsidRPr="003D14DD" w:rsidTr="004D69F2">
        <w:tc>
          <w:tcPr>
            <w:tcW w:w="0" w:type="auto"/>
          </w:tcPr>
          <w:p w:rsidR="0063589A" w:rsidRPr="003D14DD" w:rsidRDefault="0063589A" w:rsidP="004D69F2">
            <w:pPr>
              <w:rPr>
                <w:b/>
                <w:sz w:val="20"/>
                <w:szCs w:val="20"/>
              </w:rPr>
            </w:pPr>
            <w:r w:rsidRPr="003D14DD">
              <w:rPr>
                <w:b/>
                <w:sz w:val="20"/>
                <w:szCs w:val="20"/>
              </w:rPr>
              <w:t>Семинарского типа</w:t>
            </w:r>
          </w:p>
          <w:p w:rsidR="0063589A" w:rsidRPr="003D14DD" w:rsidRDefault="0063589A" w:rsidP="004D69F2">
            <w:pPr>
              <w:rPr>
                <w:b/>
                <w:sz w:val="20"/>
                <w:szCs w:val="20"/>
              </w:rPr>
            </w:pPr>
            <w:r w:rsidRPr="003D14DD">
              <w:rPr>
                <w:b/>
                <w:sz w:val="20"/>
                <w:szCs w:val="20"/>
              </w:rPr>
              <w:t>(курсовое проектирование (работа))</w:t>
            </w:r>
          </w:p>
        </w:tc>
        <w:tc>
          <w:tcPr>
            <w:tcW w:w="3081" w:type="dxa"/>
            <w:vAlign w:val="center"/>
          </w:tcPr>
          <w:p w:rsidR="0063589A" w:rsidRPr="003D14DD" w:rsidRDefault="0063589A" w:rsidP="004D69F2">
            <w:pPr>
              <w:jc w:val="center"/>
              <w:rPr>
                <w:sz w:val="20"/>
                <w:szCs w:val="20"/>
              </w:rPr>
            </w:pPr>
            <w:r w:rsidRPr="003D14DD">
              <w:rPr>
                <w:sz w:val="20"/>
                <w:szCs w:val="20"/>
              </w:rPr>
              <w:t>2</w:t>
            </w:r>
          </w:p>
        </w:tc>
        <w:tc>
          <w:tcPr>
            <w:tcW w:w="2624" w:type="dxa"/>
            <w:vAlign w:val="center"/>
          </w:tcPr>
          <w:p w:rsidR="0063589A" w:rsidRPr="003D14DD" w:rsidRDefault="0063589A" w:rsidP="004D69F2">
            <w:pPr>
              <w:jc w:val="center"/>
              <w:rPr>
                <w:sz w:val="20"/>
                <w:szCs w:val="20"/>
              </w:rPr>
            </w:pPr>
            <w:r w:rsidRPr="003D14DD">
              <w:rPr>
                <w:sz w:val="20"/>
                <w:szCs w:val="20"/>
              </w:rPr>
              <w:t>-</w:t>
            </w:r>
          </w:p>
        </w:tc>
        <w:tc>
          <w:tcPr>
            <w:tcW w:w="958" w:type="dxa"/>
            <w:vAlign w:val="center"/>
          </w:tcPr>
          <w:p w:rsidR="0063589A" w:rsidRPr="003D14DD" w:rsidRDefault="0063589A" w:rsidP="004D69F2">
            <w:pPr>
              <w:jc w:val="center"/>
              <w:rPr>
                <w:b/>
                <w:sz w:val="20"/>
                <w:szCs w:val="20"/>
              </w:rPr>
            </w:pPr>
            <w:r w:rsidRPr="003D14DD">
              <w:rPr>
                <w:b/>
                <w:sz w:val="20"/>
                <w:szCs w:val="20"/>
              </w:rPr>
              <w:t>2</w:t>
            </w:r>
          </w:p>
        </w:tc>
        <w:tc>
          <w:tcPr>
            <w:tcW w:w="1492" w:type="dxa"/>
            <w:vAlign w:val="center"/>
          </w:tcPr>
          <w:p w:rsidR="0063589A" w:rsidRPr="003D14DD" w:rsidRDefault="0063589A" w:rsidP="004D69F2">
            <w:pPr>
              <w:jc w:val="center"/>
              <w:rPr>
                <w:sz w:val="20"/>
                <w:szCs w:val="20"/>
              </w:rPr>
            </w:pPr>
            <w:r w:rsidRPr="003D14DD">
              <w:rPr>
                <w:sz w:val="20"/>
                <w:szCs w:val="20"/>
              </w:rPr>
              <w:t>-</w:t>
            </w:r>
          </w:p>
        </w:tc>
      </w:tr>
      <w:tr w:rsidR="0063589A" w:rsidRPr="003D14DD" w:rsidTr="004D69F2">
        <w:tc>
          <w:tcPr>
            <w:tcW w:w="0" w:type="auto"/>
          </w:tcPr>
          <w:p w:rsidR="0063589A" w:rsidRPr="003D14DD" w:rsidRDefault="0063589A" w:rsidP="004D69F2">
            <w:pPr>
              <w:rPr>
                <w:b/>
                <w:sz w:val="20"/>
                <w:szCs w:val="20"/>
              </w:rPr>
            </w:pPr>
            <w:r w:rsidRPr="003D14DD">
              <w:rPr>
                <w:b/>
                <w:sz w:val="20"/>
                <w:szCs w:val="20"/>
              </w:rPr>
              <w:t>Семинарского типа</w:t>
            </w:r>
          </w:p>
          <w:p w:rsidR="0063589A" w:rsidRPr="003D14DD" w:rsidRDefault="0063589A" w:rsidP="004D69F2">
            <w:pPr>
              <w:rPr>
                <w:b/>
                <w:sz w:val="20"/>
                <w:szCs w:val="20"/>
              </w:rPr>
            </w:pPr>
            <w:r w:rsidRPr="003D14DD">
              <w:rPr>
                <w:b/>
                <w:sz w:val="20"/>
                <w:szCs w:val="20"/>
              </w:rPr>
              <w:t>(лабораторные работы)</w:t>
            </w:r>
          </w:p>
        </w:tc>
        <w:tc>
          <w:tcPr>
            <w:tcW w:w="3081" w:type="dxa"/>
            <w:vAlign w:val="center"/>
          </w:tcPr>
          <w:p w:rsidR="0063589A" w:rsidRPr="003D14DD" w:rsidRDefault="0063589A" w:rsidP="004D69F2">
            <w:pPr>
              <w:jc w:val="center"/>
              <w:rPr>
                <w:sz w:val="20"/>
                <w:szCs w:val="20"/>
              </w:rPr>
            </w:pPr>
            <w:r w:rsidRPr="003D14DD">
              <w:rPr>
                <w:sz w:val="20"/>
                <w:szCs w:val="20"/>
              </w:rPr>
              <w:t>-</w:t>
            </w:r>
          </w:p>
        </w:tc>
        <w:tc>
          <w:tcPr>
            <w:tcW w:w="2624" w:type="dxa"/>
            <w:vAlign w:val="center"/>
          </w:tcPr>
          <w:p w:rsidR="0063589A" w:rsidRPr="003D14DD" w:rsidRDefault="0063589A" w:rsidP="004D69F2">
            <w:pPr>
              <w:jc w:val="center"/>
              <w:rPr>
                <w:sz w:val="20"/>
                <w:szCs w:val="20"/>
              </w:rPr>
            </w:pPr>
            <w:r w:rsidRPr="003D14DD">
              <w:rPr>
                <w:sz w:val="20"/>
                <w:szCs w:val="20"/>
              </w:rPr>
              <w:t>-</w:t>
            </w:r>
          </w:p>
        </w:tc>
        <w:tc>
          <w:tcPr>
            <w:tcW w:w="958" w:type="dxa"/>
            <w:vAlign w:val="center"/>
          </w:tcPr>
          <w:p w:rsidR="0063589A" w:rsidRPr="003D14DD" w:rsidRDefault="0063589A" w:rsidP="004D69F2">
            <w:pPr>
              <w:jc w:val="center"/>
              <w:rPr>
                <w:sz w:val="20"/>
                <w:szCs w:val="20"/>
              </w:rPr>
            </w:pPr>
            <w:r w:rsidRPr="003D14DD">
              <w:rPr>
                <w:sz w:val="20"/>
                <w:szCs w:val="20"/>
              </w:rPr>
              <w:t>-</w:t>
            </w:r>
          </w:p>
        </w:tc>
        <w:tc>
          <w:tcPr>
            <w:tcW w:w="1492" w:type="dxa"/>
            <w:vAlign w:val="center"/>
          </w:tcPr>
          <w:p w:rsidR="0063589A" w:rsidRPr="003D14DD" w:rsidRDefault="0063589A" w:rsidP="004D69F2">
            <w:pPr>
              <w:jc w:val="center"/>
              <w:rPr>
                <w:sz w:val="20"/>
                <w:szCs w:val="20"/>
              </w:rPr>
            </w:pPr>
            <w:r w:rsidRPr="003D14DD">
              <w:rPr>
                <w:sz w:val="20"/>
                <w:szCs w:val="20"/>
              </w:rPr>
              <w:t>-</w:t>
            </w:r>
          </w:p>
        </w:tc>
      </w:tr>
      <w:tr w:rsidR="0063589A" w:rsidRPr="003D14DD" w:rsidTr="004D69F2">
        <w:tc>
          <w:tcPr>
            <w:tcW w:w="0" w:type="auto"/>
          </w:tcPr>
          <w:p w:rsidR="0063589A" w:rsidRPr="003D14DD" w:rsidRDefault="0063589A" w:rsidP="004D69F2">
            <w:pPr>
              <w:rPr>
                <w:b/>
                <w:sz w:val="20"/>
                <w:szCs w:val="20"/>
              </w:rPr>
            </w:pPr>
            <w:r w:rsidRPr="003D14DD">
              <w:rPr>
                <w:b/>
                <w:sz w:val="20"/>
                <w:szCs w:val="20"/>
              </w:rPr>
              <w:t>Промежуточная аттестация (зачет)</w:t>
            </w:r>
          </w:p>
        </w:tc>
        <w:tc>
          <w:tcPr>
            <w:tcW w:w="3081" w:type="dxa"/>
            <w:vAlign w:val="center"/>
          </w:tcPr>
          <w:p w:rsidR="0063589A" w:rsidRPr="003D14DD" w:rsidRDefault="0063589A" w:rsidP="004D69F2">
            <w:pPr>
              <w:jc w:val="center"/>
              <w:rPr>
                <w:sz w:val="20"/>
                <w:szCs w:val="20"/>
              </w:rPr>
            </w:pPr>
            <w:r w:rsidRPr="003D14DD">
              <w:rPr>
                <w:sz w:val="20"/>
                <w:szCs w:val="20"/>
              </w:rPr>
              <w:t>2,2</w:t>
            </w:r>
          </w:p>
        </w:tc>
        <w:tc>
          <w:tcPr>
            <w:tcW w:w="2624" w:type="dxa"/>
            <w:vAlign w:val="center"/>
          </w:tcPr>
          <w:p w:rsidR="0063589A" w:rsidRPr="003D14DD" w:rsidRDefault="0063589A" w:rsidP="004D69F2">
            <w:pPr>
              <w:jc w:val="center"/>
              <w:rPr>
                <w:sz w:val="20"/>
                <w:szCs w:val="20"/>
              </w:rPr>
            </w:pPr>
            <w:r w:rsidRPr="003D14DD">
              <w:rPr>
                <w:sz w:val="20"/>
                <w:szCs w:val="20"/>
              </w:rPr>
              <w:t>-</w:t>
            </w:r>
          </w:p>
        </w:tc>
        <w:tc>
          <w:tcPr>
            <w:tcW w:w="958" w:type="dxa"/>
            <w:vAlign w:val="center"/>
          </w:tcPr>
          <w:p w:rsidR="0063589A" w:rsidRPr="003D14DD" w:rsidRDefault="0063589A" w:rsidP="004D69F2">
            <w:pPr>
              <w:jc w:val="center"/>
              <w:rPr>
                <w:b/>
                <w:sz w:val="20"/>
                <w:szCs w:val="20"/>
              </w:rPr>
            </w:pPr>
            <w:r w:rsidRPr="003D14DD">
              <w:rPr>
                <w:b/>
                <w:sz w:val="20"/>
                <w:szCs w:val="20"/>
              </w:rPr>
              <w:t>2,2</w:t>
            </w:r>
          </w:p>
        </w:tc>
        <w:tc>
          <w:tcPr>
            <w:tcW w:w="1492" w:type="dxa"/>
            <w:vAlign w:val="center"/>
          </w:tcPr>
          <w:p w:rsidR="0063589A" w:rsidRPr="003D14DD" w:rsidRDefault="0063589A" w:rsidP="004D69F2">
            <w:pPr>
              <w:jc w:val="center"/>
              <w:rPr>
                <w:b/>
                <w:sz w:val="20"/>
                <w:szCs w:val="20"/>
              </w:rPr>
            </w:pPr>
            <w:r w:rsidRPr="003D14DD">
              <w:rPr>
                <w:b/>
                <w:sz w:val="20"/>
                <w:szCs w:val="20"/>
              </w:rPr>
              <w:t>-</w:t>
            </w:r>
          </w:p>
        </w:tc>
      </w:tr>
      <w:tr w:rsidR="0063589A" w:rsidRPr="003D14DD" w:rsidTr="004D69F2">
        <w:trPr>
          <w:trHeight w:val="160"/>
        </w:trPr>
        <w:tc>
          <w:tcPr>
            <w:tcW w:w="0" w:type="auto"/>
            <w:vAlign w:val="center"/>
          </w:tcPr>
          <w:p w:rsidR="0063589A" w:rsidRPr="003D14DD" w:rsidRDefault="0063589A" w:rsidP="004D69F2">
            <w:pPr>
              <w:jc w:val="center"/>
              <w:rPr>
                <w:sz w:val="20"/>
                <w:szCs w:val="20"/>
              </w:rPr>
            </w:pPr>
            <w:r w:rsidRPr="003D14DD">
              <w:rPr>
                <w:sz w:val="20"/>
                <w:szCs w:val="20"/>
              </w:rPr>
              <w:t xml:space="preserve">Итого </w:t>
            </w:r>
          </w:p>
        </w:tc>
        <w:tc>
          <w:tcPr>
            <w:tcW w:w="3081" w:type="dxa"/>
            <w:vAlign w:val="center"/>
          </w:tcPr>
          <w:p w:rsidR="0063589A" w:rsidRPr="003D14DD" w:rsidRDefault="0063589A" w:rsidP="004D69F2">
            <w:pPr>
              <w:jc w:val="center"/>
              <w:rPr>
                <w:sz w:val="20"/>
                <w:szCs w:val="20"/>
              </w:rPr>
            </w:pPr>
            <w:r w:rsidRPr="003D14DD">
              <w:rPr>
                <w:sz w:val="20"/>
                <w:szCs w:val="20"/>
              </w:rPr>
              <w:t>10,2</w:t>
            </w:r>
          </w:p>
        </w:tc>
        <w:tc>
          <w:tcPr>
            <w:tcW w:w="2624" w:type="dxa"/>
            <w:vAlign w:val="center"/>
          </w:tcPr>
          <w:p w:rsidR="0063589A" w:rsidRPr="003D14DD" w:rsidRDefault="0063589A" w:rsidP="004D69F2">
            <w:pPr>
              <w:jc w:val="center"/>
              <w:rPr>
                <w:sz w:val="20"/>
                <w:szCs w:val="20"/>
              </w:rPr>
            </w:pPr>
            <w:r w:rsidRPr="003D14DD">
              <w:rPr>
                <w:sz w:val="20"/>
                <w:szCs w:val="20"/>
              </w:rPr>
              <w:t>18</w:t>
            </w:r>
          </w:p>
        </w:tc>
        <w:tc>
          <w:tcPr>
            <w:tcW w:w="958" w:type="dxa"/>
            <w:vAlign w:val="center"/>
          </w:tcPr>
          <w:p w:rsidR="0063589A" w:rsidRPr="003D14DD" w:rsidRDefault="0063589A" w:rsidP="004D69F2">
            <w:pPr>
              <w:jc w:val="center"/>
              <w:rPr>
                <w:b/>
                <w:sz w:val="20"/>
                <w:szCs w:val="20"/>
              </w:rPr>
            </w:pPr>
            <w:r w:rsidRPr="003D14DD">
              <w:rPr>
                <w:b/>
                <w:sz w:val="20"/>
                <w:szCs w:val="20"/>
              </w:rPr>
              <w:t>28,2</w:t>
            </w:r>
          </w:p>
        </w:tc>
        <w:tc>
          <w:tcPr>
            <w:tcW w:w="1492" w:type="dxa"/>
            <w:vAlign w:val="center"/>
          </w:tcPr>
          <w:p w:rsidR="0063589A" w:rsidRPr="003D14DD" w:rsidRDefault="0063589A" w:rsidP="004D69F2">
            <w:pPr>
              <w:jc w:val="center"/>
              <w:rPr>
                <w:b/>
                <w:sz w:val="20"/>
                <w:szCs w:val="20"/>
              </w:rPr>
            </w:pPr>
            <w:r w:rsidRPr="003D14DD">
              <w:rPr>
                <w:b/>
                <w:sz w:val="20"/>
                <w:szCs w:val="20"/>
              </w:rPr>
              <w:t>2</w:t>
            </w:r>
          </w:p>
        </w:tc>
      </w:tr>
    </w:tbl>
    <w:p w:rsidR="0063589A" w:rsidRPr="003D14DD" w:rsidRDefault="0063589A" w:rsidP="0063589A">
      <w:pPr>
        <w:ind w:firstLine="680"/>
        <w:rPr>
          <w:i/>
          <w:sz w:val="20"/>
          <w:szCs w:val="20"/>
        </w:rPr>
      </w:pPr>
    </w:p>
    <w:p w:rsidR="0063589A" w:rsidRPr="003D14DD" w:rsidRDefault="0063589A" w:rsidP="0063589A">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36  %</w:t>
      </w:r>
    </w:p>
    <w:p w:rsidR="0063589A" w:rsidRPr="003D14DD" w:rsidRDefault="0063589A" w:rsidP="0063589A">
      <w:pPr>
        <w:ind w:firstLine="680"/>
        <w:rPr>
          <w:i/>
          <w:sz w:val="20"/>
          <w:szCs w:val="20"/>
        </w:rPr>
      </w:pPr>
    </w:p>
    <w:p w:rsidR="0063589A" w:rsidRPr="003D14DD" w:rsidRDefault="0063589A" w:rsidP="0063589A">
      <w:pPr>
        <w:jc w:val="both"/>
        <w:rPr>
          <w:b/>
          <w:bCs/>
          <w:sz w:val="20"/>
          <w:szCs w:val="20"/>
        </w:rPr>
      </w:pPr>
    </w:p>
    <w:p w:rsidR="0063589A" w:rsidRPr="003D14DD" w:rsidRDefault="0063589A" w:rsidP="0063589A">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63589A" w:rsidRPr="003D14DD" w:rsidRDefault="0063589A" w:rsidP="0063589A">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63589A" w:rsidRPr="003D14DD" w:rsidRDefault="0063589A" w:rsidP="0063589A">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63589A" w:rsidRPr="003D14DD" w:rsidRDefault="0063589A" w:rsidP="0063589A">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63589A" w:rsidRPr="003D14DD" w:rsidRDefault="0063589A" w:rsidP="0063589A">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3589A" w:rsidRPr="003D14DD" w:rsidRDefault="0063589A" w:rsidP="0063589A">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3589A" w:rsidRPr="003D14DD" w:rsidRDefault="0063589A" w:rsidP="0063589A">
      <w:pPr>
        <w:tabs>
          <w:tab w:val="left" w:pos="900"/>
        </w:tabs>
        <w:suppressAutoHyphens/>
        <w:overflowPunct w:val="0"/>
        <w:autoSpaceDE w:val="0"/>
        <w:autoSpaceDN w:val="0"/>
        <w:adjustRightInd w:val="0"/>
        <w:ind w:firstLine="709"/>
        <w:jc w:val="both"/>
        <w:rPr>
          <w:b/>
          <w:sz w:val="20"/>
          <w:szCs w:val="20"/>
        </w:rPr>
      </w:pPr>
    </w:p>
    <w:p w:rsidR="0063589A" w:rsidRPr="003D14DD" w:rsidRDefault="0063589A" w:rsidP="0063589A">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3589A" w:rsidRPr="003D14DD" w:rsidRDefault="0063589A" w:rsidP="0063589A">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63589A" w:rsidRPr="003D14DD" w:rsidRDefault="0063589A" w:rsidP="0063589A">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63589A" w:rsidRPr="003D14DD" w:rsidRDefault="0063589A" w:rsidP="0063589A">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63589A" w:rsidRPr="003D14DD" w:rsidRDefault="0063589A" w:rsidP="0063589A">
      <w:pPr>
        <w:ind w:firstLine="709"/>
        <w:rPr>
          <w:b/>
          <w:sz w:val="20"/>
          <w:szCs w:val="20"/>
        </w:rPr>
      </w:pPr>
    </w:p>
    <w:p w:rsidR="0063589A" w:rsidRPr="003D14DD" w:rsidRDefault="0063589A" w:rsidP="0063589A">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A12104" w:rsidRPr="00A12104" w:rsidRDefault="00A12104" w:rsidP="00A12104">
      <w:pPr>
        <w:shd w:val="clear" w:color="auto" w:fill="FFFFFF"/>
        <w:ind w:firstLine="709"/>
        <w:jc w:val="both"/>
        <w:rPr>
          <w:rFonts w:eastAsia="Calibri"/>
          <w:sz w:val="20"/>
          <w:szCs w:val="20"/>
        </w:rPr>
      </w:pPr>
      <w:r w:rsidRPr="00A12104">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12104" w:rsidRPr="00A12104" w:rsidRDefault="00A12104" w:rsidP="00A12104">
      <w:pPr>
        <w:ind w:firstLine="709"/>
        <w:jc w:val="both"/>
        <w:rPr>
          <w:rFonts w:eastAsia="Calibri"/>
          <w:sz w:val="20"/>
          <w:szCs w:val="20"/>
        </w:rPr>
      </w:pPr>
      <w:r w:rsidRPr="00A12104">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12104">
        <w:rPr>
          <w:rFonts w:eastAsia="Calibri"/>
          <w:sz w:val="20"/>
          <w:szCs w:val="20"/>
        </w:rPr>
        <w:t>тифлоинформационных</w:t>
      </w:r>
      <w:proofErr w:type="spellEnd"/>
      <w:r w:rsidRPr="00A12104">
        <w:rPr>
          <w:rFonts w:eastAsia="Calibri"/>
          <w:sz w:val="20"/>
          <w:szCs w:val="20"/>
        </w:rPr>
        <w:t xml:space="preserve"> устройств.</w:t>
      </w:r>
    </w:p>
    <w:p w:rsidR="00A12104" w:rsidRPr="00A12104" w:rsidRDefault="00A12104" w:rsidP="00A12104">
      <w:pPr>
        <w:shd w:val="clear" w:color="auto" w:fill="FFFFFF"/>
        <w:tabs>
          <w:tab w:val="left" w:pos="993"/>
        </w:tabs>
        <w:ind w:firstLine="709"/>
        <w:jc w:val="both"/>
        <w:rPr>
          <w:rFonts w:eastAsia="Calibri"/>
          <w:sz w:val="20"/>
          <w:szCs w:val="20"/>
        </w:rPr>
      </w:pPr>
      <w:r w:rsidRPr="00A12104">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12104" w:rsidRPr="00A12104" w:rsidRDefault="00A12104" w:rsidP="00A12104">
      <w:pPr>
        <w:ind w:firstLine="709"/>
        <w:jc w:val="both"/>
        <w:rPr>
          <w:rFonts w:eastAsia="Calibri"/>
          <w:sz w:val="20"/>
          <w:szCs w:val="20"/>
        </w:rPr>
      </w:pPr>
      <w:r w:rsidRPr="00A12104">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12104" w:rsidRPr="00A12104" w:rsidRDefault="00A12104" w:rsidP="00A12104">
      <w:pPr>
        <w:ind w:firstLine="709"/>
        <w:jc w:val="both"/>
        <w:rPr>
          <w:rFonts w:eastAsia="Calibri"/>
          <w:sz w:val="20"/>
          <w:szCs w:val="20"/>
        </w:rPr>
      </w:pPr>
      <w:r w:rsidRPr="00A12104">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12104" w:rsidRPr="00A12104" w:rsidRDefault="00A12104" w:rsidP="00A12104">
      <w:pPr>
        <w:ind w:firstLine="709"/>
        <w:jc w:val="both"/>
        <w:rPr>
          <w:rFonts w:eastAsia="Calibri"/>
          <w:sz w:val="20"/>
          <w:szCs w:val="20"/>
        </w:rPr>
      </w:pPr>
      <w:r w:rsidRPr="00A12104">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A12104" w:rsidRPr="00A12104" w:rsidRDefault="00A12104" w:rsidP="00A12104">
      <w:pPr>
        <w:shd w:val="clear" w:color="auto" w:fill="FFFFFF"/>
        <w:tabs>
          <w:tab w:val="left" w:pos="888"/>
        </w:tabs>
        <w:ind w:firstLine="709"/>
        <w:jc w:val="both"/>
        <w:rPr>
          <w:rFonts w:eastAsia="Calibri"/>
          <w:sz w:val="20"/>
          <w:szCs w:val="20"/>
        </w:rPr>
      </w:pPr>
      <w:r w:rsidRPr="00A12104">
        <w:rPr>
          <w:rFonts w:eastAsia="Calibri"/>
          <w:sz w:val="20"/>
          <w:szCs w:val="20"/>
        </w:rPr>
        <w:t>-</w:t>
      </w:r>
      <w:r w:rsidRPr="00A12104">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12104" w:rsidRPr="00A12104" w:rsidRDefault="00A12104" w:rsidP="00A12104">
      <w:pPr>
        <w:ind w:firstLine="709"/>
        <w:jc w:val="both"/>
        <w:rPr>
          <w:rFonts w:eastAsia="Calibri"/>
          <w:sz w:val="20"/>
          <w:szCs w:val="20"/>
        </w:rPr>
      </w:pPr>
      <w:r w:rsidRPr="00A12104">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12104" w:rsidRPr="00A12104" w:rsidRDefault="00A12104" w:rsidP="00A12104">
      <w:pPr>
        <w:ind w:firstLine="709"/>
        <w:jc w:val="both"/>
        <w:rPr>
          <w:rFonts w:eastAsia="Calibri"/>
          <w:sz w:val="20"/>
          <w:szCs w:val="20"/>
        </w:rPr>
      </w:pPr>
      <w:r w:rsidRPr="00A12104">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12104" w:rsidRPr="00A12104" w:rsidRDefault="00A12104" w:rsidP="00A12104">
      <w:pPr>
        <w:ind w:firstLine="709"/>
        <w:jc w:val="both"/>
        <w:rPr>
          <w:rFonts w:eastAsia="Calibri"/>
          <w:sz w:val="20"/>
          <w:szCs w:val="20"/>
        </w:rPr>
      </w:pPr>
      <w:r w:rsidRPr="00A12104">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12104" w:rsidRPr="00A12104" w:rsidRDefault="00A12104" w:rsidP="00A12104">
      <w:pPr>
        <w:ind w:firstLine="709"/>
        <w:jc w:val="both"/>
        <w:rPr>
          <w:rFonts w:eastAsia="Calibri"/>
          <w:sz w:val="20"/>
          <w:szCs w:val="20"/>
        </w:rPr>
      </w:pPr>
      <w:r w:rsidRPr="00A12104">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12104" w:rsidRPr="00A12104" w:rsidRDefault="00A12104" w:rsidP="00A12104">
      <w:pPr>
        <w:ind w:firstLine="709"/>
        <w:jc w:val="both"/>
        <w:rPr>
          <w:rFonts w:eastAsia="Calibri"/>
          <w:sz w:val="20"/>
          <w:szCs w:val="20"/>
        </w:rPr>
      </w:pPr>
      <w:r w:rsidRPr="00A12104">
        <w:rPr>
          <w:rFonts w:eastAsia="Calibri"/>
          <w:sz w:val="20"/>
          <w:szCs w:val="20"/>
        </w:rPr>
        <w:t>- продолжительность сдачи экзамена, проводимого в письменной форме, - не более чем на 90 минут;</w:t>
      </w:r>
    </w:p>
    <w:p w:rsidR="00A12104" w:rsidRPr="00A12104" w:rsidRDefault="00A12104" w:rsidP="00A12104">
      <w:pPr>
        <w:ind w:firstLine="709"/>
        <w:jc w:val="both"/>
        <w:rPr>
          <w:rFonts w:eastAsia="Calibri"/>
          <w:sz w:val="20"/>
          <w:szCs w:val="20"/>
        </w:rPr>
      </w:pPr>
      <w:r w:rsidRPr="00A12104">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A12104" w:rsidRPr="00A12104" w:rsidRDefault="00A12104" w:rsidP="00A12104">
      <w:pPr>
        <w:ind w:firstLine="709"/>
        <w:jc w:val="both"/>
        <w:rPr>
          <w:rFonts w:eastAsia="Calibri"/>
          <w:sz w:val="20"/>
          <w:szCs w:val="20"/>
        </w:rPr>
      </w:pPr>
      <w:r w:rsidRPr="00A12104">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12104" w:rsidRPr="00A12104" w:rsidRDefault="00A12104" w:rsidP="00A12104">
      <w:pPr>
        <w:ind w:firstLine="709"/>
        <w:jc w:val="both"/>
        <w:rPr>
          <w:rFonts w:eastAsia="Calibri"/>
          <w:sz w:val="20"/>
          <w:szCs w:val="20"/>
        </w:rPr>
      </w:pPr>
      <w:r w:rsidRPr="00A12104">
        <w:rPr>
          <w:rFonts w:eastAsia="Calibri"/>
          <w:sz w:val="20"/>
          <w:szCs w:val="20"/>
        </w:rPr>
        <w:t>а) для слепых:</w:t>
      </w:r>
    </w:p>
    <w:p w:rsidR="00A12104" w:rsidRPr="00A12104" w:rsidRDefault="00A12104" w:rsidP="00A12104">
      <w:pPr>
        <w:shd w:val="clear" w:color="auto" w:fill="FFFFFF"/>
        <w:tabs>
          <w:tab w:val="left" w:pos="955"/>
        </w:tabs>
        <w:ind w:firstLine="709"/>
        <w:jc w:val="both"/>
        <w:rPr>
          <w:rFonts w:eastAsia="Calibri"/>
          <w:sz w:val="20"/>
          <w:szCs w:val="20"/>
        </w:rPr>
      </w:pPr>
      <w:r w:rsidRPr="00A12104">
        <w:rPr>
          <w:rFonts w:eastAsia="Calibri"/>
          <w:sz w:val="20"/>
          <w:szCs w:val="20"/>
        </w:rPr>
        <w:t>-</w:t>
      </w:r>
      <w:r w:rsidRPr="00A12104">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12104" w:rsidRPr="00A12104" w:rsidRDefault="00A12104" w:rsidP="00A12104">
      <w:pPr>
        <w:ind w:firstLine="709"/>
        <w:jc w:val="both"/>
        <w:rPr>
          <w:rFonts w:eastAsia="Calibri"/>
          <w:sz w:val="20"/>
          <w:szCs w:val="20"/>
        </w:rPr>
      </w:pPr>
      <w:r w:rsidRPr="00A12104">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A12104">
        <w:rPr>
          <w:rFonts w:eastAsia="Calibri"/>
          <w:sz w:val="20"/>
          <w:szCs w:val="20"/>
        </w:rPr>
        <w:t>надиктовываются</w:t>
      </w:r>
      <w:proofErr w:type="spellEnd"/>
      <w:r w:rsidRPr="00A12104">
        <w:rPr>
          <w:rFonts w:eastAsia="Calibri"/>
          <w:sz w:val="20"/>
          <w:szCs w:val="20"/>
        </w:rPr>
        <w:t xml:space="preserve"> ассистенту;</w:t>
      </w:r>
    </w:p>
    <w:p w:rsidR="00A12104" w:rsidRPr="00A12104" w:rsidRDefault="00A12104" w:rsidP="00A12104">
      <w:pPr>
        <w:ind w:firstLine="709"/>
        <w:jc w:val="both"/>
        <w:rPr>
          <w:rFonts w:eastAsia="Calibri"/>
          <w:sz w:val="20"/>
          <w:szCs w:val="20"/>
        </w:rPr>
      </w:pPr>
      <w:r w:rsidRPr="00A12104">
        <w:rPr>
          <w:rFonts w:eastAsia="Calibri"/>
          <w:sz w:val="20"/>
          <w:szCs w:val="20"/>
        </w:rPr>
        <w:t>б) для слабовидящих:</w:t>
      </w:r>
    </w:p>
    <w:p w:rsidR="00A12104" w:rsidRPr="00A12104" w:rsidRDefault="00A12104" w:rsidP="00A12104">
      <w:pPr>
        <w:ind w:firstLine="709"/>
        <w:jc w:val="both"/>
        <w:rPr>
          <w:rFonts w:eastAsia="Calibri"/>
          <w:sz w:val="20"/>
          <w:szCs w:val="20"/>
        </w:rPr>
      </w:pPr>
      <w:r w:rsidRPr="00A12104">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12104">
        <w:rPr>
          <w:rFonts w:eastAsia="Calibri"/>
          <w:sz w:val="20"/>
          <w:szCs w:val="20"/>
        </w:rPr>
        <w:t>Jaws</w:t>
      </w:r>
      <w:proofErr w:type="spellEnd"/>
      <w:r w:rsidRPr="00A12104">
        <w:rPr>
          <w:rFonts w:eastAsia="Calibri"/>
          <w:sz w:val="20"/>
          <w:szCs w:val="20"/>
        </w:rPr>
        <w:t>;</w:t>
      </w:r>
    </w:p>
    <w:p w:rsidR="00A12104" w:rsidRPr="00A12104" w:rsidRDefault="00A12104" w:rsidP="00A12104">
      <w:pPr>
        <w:ind w:firstLine="709"/>
        <w:jc w:val="both"/>
        <w:rPr>
          <w:rFonts w:eastAsia="Calibri"/>
          <w:sz w:val="20"/>
          <w:szCs w:val="20"/>
        </w:rPr>
      </w:pPr>
      <w:r w:rsidRPr="00A12104">
        <w:rPr>
          <w:rFonts w:eastAsia="Calibri"/>
          <w:sz w:val="20"/>
          <w:szCs w:val="20"/>
        </w:rPr>
        <w:lastRenderedPageBreak/>
        <w:t>- обеспечивается индивидуальное равномерное освещение не менее 300 люкс;</w:t>
      </w:r>
    </w:p>
    <w:p w:rsidR="00A12104" w:rsidRPr="00A12104" w:rsidRDefault="00A12104" w:rsidP="00A12104">
      <w:pPr>
        <w:ind w:firstLine="709"/>
        <w:jc w:val="both"/>
        <w:rPr>
          <w:rFonts w:eastAsia="Calibri"/>
          <w:sz w:val="20"/>
          <w:szCs w:val="20"/>
        </w:rPr>
      </w:pPr>
      <w:r w:rsidRPr="00A12104">
        <w:rPr>
          <w:rFonts w:eastAsia="Calibri"/>
          <w:sz w:val="20"/>
          <w:szCs w:val="20"/>
        </w:rPr>
        <w:t xml:space="preserve">- при необходимости обучающимся предоставляется увеличивающее </w:t>
      </w:r>
      <w:proofErr w:type="spellStart"/>
      <w:r w:rsidRPr="00A12104">
        <w:rPr>
          <w:rFonts w:eastAsia="Calibri"/>
          <w:sz w:val="20"/>
          <w:szCs w:val="20"/>
        </w:rPr>
        <w:t>устройство,допускается</w:t>
      </w:r>
      <w:proofErr w:type="spellEnd"/>
      <w:r w:rsidRPr="00A12104">
        <w:rPr>
          <w:rFonts w:eastAsia="Calibri"/>
          <w:sz w:val="20"/>
          <w:szCs w:val="20"/>
        </w:rPr>
        <w:t xml:space="preserve"> использование увеличивающих устройств, имеющихся у обучающихся;</w:t>
      </w:r>
    </w:p>
    <w:p w:rsidR="00A12104" w:rsidRPr="00A12104" w:rsidRDefault="00A12104" w:rsidP="00A12104">
      <w:pPr>
        <w:ind w:firstLine="709"/>
        <w:jc w:val="both"/>
        <w:rPr>
          <w:rFonts w:eastAsia="Calibri"/>
          <w:sz w:val="20"/>
          <w:szCs w:val="20"/>
        </w:rPr>
      </w:pPr>
      <w:r w:rsidRPr="00A12104">
        <w:rPr>
          <w:rFonts w:eastAsia="Calibri"/>
          <w:sz w:val="20"/>
          <w:szCs w:val="20"/>
        </w:rPr>
        <w:t>в) для глухих и слабослышащих, с тяжелыми нарушениями речи:</w:t>
      </w:r>
    </w:p>
    <w:p w:rsidR="00A12104" w:rsidRPr="00A12104" w:rsidRDefault="00A12104" w:rsidP="00A12104">
      <w:pPr>
        <w:ind w:firstLine="709"/>
        <w:jc w:val="both"/>
        <w:rPr>
          <w:rFonts w:eastAsia="Calibri"/>
          <w:sz w:val="20"/>
          <w:szCs w:val="20"/>
        </w:rPr>
      </w:pPr>
      <w:r w:rsidRPr="00A12104">
        <w:rPr>
          <w:rFonts w:eastAsia="Calibri"/>
          <w:sz w:val="20"/>
          <w:szCs w:val="20"/>
        </w:rPr>
        <w:t>- имеется в наличии информационная система "Исток" для слабослышащих коллективного пользования;</w:t>
      </w:r>
    </w:p>
    <w:p w:rsidR="00A12104" w:rsidRPr="00A12104" w:rsidRDefault="00A12104" w:rsidP="00A12104">
      <w:pPr>
        <w:ind w:firstLine="709"/>
        <w:jc w:val="both"/>
        <w:rPr>
          <w:rFonts w:eastAsia="Calibri"/>
          <w:sz w:val="20"/>
          <w:szCs w:val="20"/>
        </w:rPr>
      </w:pPr>
      <w:r w:rsidRPr="00A12104">
        <w:rPr>
          <w:rFonts w:eastAsia="Calibri"/>
          <w:sz w:val="20"/>
          <w:szCs w:val="20"/>
        </w:rPr>
        <w:t>- по их желанию испытания проводятся в электронной или письменной форме;</w:t>
      </w:r>
    </w:p>
    <w:p w:rsidR="00A12104" w:rsidRPr="00A12104" w:rsidRDefault="00A12104" w:rsidP="00A12104">
      <w:pPr>
        <w:ind w:firstLine="709"/>
        <w:jc w:val="both"/>
        <w:rPr>
          <w:rFonts w:eastAsia="Calibri"/>
          <w:sz w:val="20"/>
          <w:szCs w:val="20"/>
        </w:rPr>
      </w:pPr>
      <w:r w:rsidRPr="00A12104">
        <w:rPr>
          <w:rFonts w:eastAsia="Calibri"/>
          <w:sz w:val="20"/>
          <w:szCs w:val="20"/>
        </w:rPr>
        <w:t>г) для лиц с нарушениями опорно-двигательного аппарата:</w:t>
      </w:r>
    </w:p>
    <w:p w:rsidR="00A12104" w:rsidRPr="00A12104" w:rsidRDefault="00A12104" w:rsidP="00A12104">
      <w:pPr>
        <w:ind w:firstLine="709"/>
        <w:jc w:val="both"/>
        <w:rPr>
          <w:rFonts w:eastAsia="Calibri"/>
          <w:sz w:val="20"/>
          <w:szCs w:val="20"/>
        </w:rPr>
      </w:pPr>
      <w:r w:rsidRPr="00A12104">
        <w:rPr>
          <w:rFonts w:eastAsia="Calibri"/>
          <w:sz w:val="20"/>
          <w:szCs w:val="20"/>
        </w:rPr>
        <w:t xml:space="preserve">- тестовые и </w:t>
      </w:r>
      <w:proofErr w:type="spellStart"/>
      <w:r w:rsidRPr="00A12104">
        <w:rPr>
          <w:rFonts w:eastAsia="Calibri"/>
          <w:sz w:val="20"/>
          <w:szCs w:val="20"/>
        </w:rPr>
        <w:t>тренинговые</w:t>
      </w:r>
      <w:proofErr w:type="spellEnd"/>
      <w:r w:rsidRPr="00A12104">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12104" w:rsidRPr="00A12104" w:rsidRDefault="00A12104" w:rsidP="00A12104">
      <w:pPr>
        <w:ind w:firstLine="709"/>
        <w:jc w:val="both"/>
        <w:rPr>
          <w:rFonts w:eastAsia="Calibri"/>
          <w:sz w:val="20"/>
          <w:szCs w:val="20"/>
        </w:rPr>
      </w:pPr>
      <w:r w:rsidRPr="00A12104">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12104" w:rsidRPr="00A12104" w:rsidRDefault="00A12104" w:rsidP="00A12104">
      <w:pPr>
        <w:ind w:firstLine="709"/>
        <w:jc w:val="both"/>
        <w:rPr>
          <w:rFonts w:eastAsia="Calibri"/>
          <w:sz w:val="20"/>
          <w:szCs w:val="20"/>
        </w:rPr>
      </w:pPr>
      <w:r w:rsidRPr="00A12104">
        <w:rPr>
          <w:rFonts w:eastAsia="Calibri"/>
          <w:sz w:val="20"/>
          <w:szCs w:val="20"/>
        </w:rPr>
        <w:t>- по их желанию испытания проводятся в устной форме.</w:t>
      </w:r>
    </w:p>
    <w:p w:rsidR="00A12104" w:rsidRPr="00A12104" w:rsidRDefault="00A12104" w:rsidP="00A12104">
      <w:pPr>
        <w:ind w:firstLine="709"/>
        <w:jc w:val="both"/>
        <w:rPr>
          <w:rFonts w:eastAsia="Calibri"/>
          <w:sz w:val="20"/>
          <w:szCs w:val="20"/>
        </w:rPr>
      </w:pPr>
      <w:r w:rsidRPr="00A12104">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3589A" w:rsidRPr="003D14DD" w:rsidRDefault="0063589A" w:rsidP="0063589A">
      <w:pPr>
        <w:ind w:firstLine="709"/>
        <w:rPr>
          <w:b/>
          <w:sz w:val="20"/>
          <w:szCs w:val="20"/>
        </w:rPr>
      </w:pPr>
    </w:p>
    <w:p w:rsidR="0063589A" w:rsidRPr="003D14DD" w:rsidRDefault="0063589A" w:rsidP="0063589A">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63589A" w:rsidRPr="003D14DD" w:rsidRDefault="0063589A" w:rsidP="0063589A">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3589A" w:rsidRPr="003D14DD" w:rsidRDefault="0063589A" w:rsidP="0063589A">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63589A" w:rsidRPr="003D14DD" w:rsidRDefault="0063589A" w:rsidP="0063589A">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63589A" w:rsidRPr="003D14DD" w:rsidRDefault="0063589A" w:rsidP="0063589A">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63589A" w:rsidRPr="003D14DD" w:rsidRDefault="0063589A" w:rsidP="0063589A">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63589A" w:rsidRPr="003D14DD" w:rsidRDefault="0063589A" w:rsidP="0063589A">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3589A" w:rsidRPr="003D14DD" w:rsidRDefault="0063589A" w:rsidP="0063589A">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63589A" w:rsidRPr="003D14DD" w:rsidRDefault="0063589A" w:rsidP="0063589A">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63589A" w:rsidRPr="003D14DD" w:rsidRDefault="0063589A" w:rsidP="0063589A">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3589A" w:rsidRPr="003D14DD" w:rsidRDefault="0063589A" w:rsidP="0063589A">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63589A" w:rsidRPr="003D14DD" w:rsidRDefault="0063589A" w:rsidP="0063589A">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3589A" w:rsidRPr="003D14DD" w:rsidRDefault="0063589A" w:rsidP="0063589A">
      <w:pPr>
        <w:shd w:val="clear" w:color="auto" w:fill="FFFFFF"/>
        <w:ind w:firstLine="709"/>
        <w:jc w:val="both"/>
        <w:rPr>
          <w:sz w:val="20"/>
          <w:szCs w:val="20"/>
        </w:rPr>
      </w:pPr>
      <w:r w:rsidRPr="003D14DD">
        <w:rPr>
          <w:sz w:val="20"/>
          <w:szCs w:val="20"/>
        </w:rPr>
        <w:t>Самостоятельная работа должна:</w:t>
      </w:r>
    </w:p>
    <w:p w:rsidR="0063589A" w:rsidRPr="003D14DD" w:rsidRDefault="0063589A" w:rsidP="0063589A">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63589A" w:rsidRPr="003D14DD" w:rsidRDefault="0063589A" w:rsidP="0063589A">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63589A" w:rsidRPr="003D14DD" w:rsidRDefault="0063589A" w:rsidP="0063589A">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63589A" w:rsidRPr="003D14DD" w:rsidRDefault="0063589A" w:rsidP="0063589A">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63589A" w:rsidRPr="003D14DD" w:rsidRDefault="0063589A" w:rsidP="0063589A">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63589A" w:rsidRPr="003D14DD" w:rsidRDefault="0063589A" w:rsidP="0063589A">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63589A" w:rsidRPr="003D14DD" w:rsidRDefault="0063589A" w:rsidP="0063589A">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3589A" w:rsidRPr="003D14DD" w:rsidRDefault="0063589A" w:rsidP="0063589A">
      <w:pPr>
        <w:shd w:val="clear" w:color="auto" w:fill="FFFFFF"/>
        <w:tabs>
          <w:tab w:val="left" w:pos="984"/>
          <w:tab w:val="left" w:pos="5770"/>
        </w:tabs>
        <w:ind w:firstLine="709"/>
        <w:jc w:val="both"/>
        <w:rPr>
          <w:sz w:val="20"/>
          <w:szCs w:val="20"/>
        </w:rPr>
      </w:pPr>
    </w:p>
    <w:p w:rsidR="0063589A" w:rsidRPr="003D14DD" w:rsidRDefault="0063589A" w:rsidP="0063589A">
      <w:pPr>
        <w:suppressAutoHyphens/>
        <w:ind w:firstLine="709"/>
        <w:jc w:val="both"/>
        <w:outlineLvl w:val="0"/>
        <w:rPr>
          <w:b/>
          <w:sz w:val="20"/>
          <w:szCs w:val="20"/>
        </w:rPr>
      </w:pPr>
      <w:r w:rsidRPr="003D14DD">
        <w:rPr>
          <w:b/>
          <w:sz w:val="20"/>
          <w:szCs w:val="20"/>
        </w:rPr>
        <w:t xml:space="preserve">6.4.1 Формы самостоятельной работы обучающихся по разделам дисциплины </w:t>
      </w:r>
    </w:p>
    <w:p w:rsidR="0063589A" w:rsidRPr="003D14DD" w:rsidRDefault="0063589A" w:rsidP="0063589A">
      <w:pPr>
        <w:tabs>
          <w:tab w:val="left" w:pos="851"/>
        </w:tabs>
        <w:suppressAutoHyphens/>
        <w:ind w:firstLine="709"/>
        <w:jc w:val="both"/>
        <w:rPr>
          <w:b/>
          <w:sz w:val="20"/>
          <w:szCs w:val="20"/>
        </w:rPr>
      </w:pPr>
      <w:r w:rsidRPr="003D14DD">
        <w:rPr>
          <w:b/>
          <w:sz w:val="20"/>
          <w:szCs w:val="20"/>
        </w:rPr>
        <w:t>Раздел 1 «Основы построения телекоммуникационных сетей»</w:t>
      </w:r>
    </w:p>
    <w:p w:rsidR="0063589A" w:rsidRPr="003D14DD" w:rsidRDefault="0063589A" w:rsidP="0063589A">
      <w:pPr>
        <w:tabs>
          <w:tab w:val="left" w:pos="851"/>
          <w:tab w:val="left" w:pos="1080"/>
        </w:tabs>
        <w:ind w:firstLine="709"/>
        <w:jc w:val="both"/>
        <w:rPr>
          <w:b/>
          <w:sz w:val="20"/>
          <w:szCs w:val="20"/>
        </w:rPr>
      </w:pPr>
      <w:r w:rsidRPr="003D14DD">
        <w:rPr>
          <w:b/>
          <w:sz w:val="20"/>
          <w:szCs w:val="20"/>
        </w:rPr>
        <w:t>Темы устного доклада</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Психолого-педагогические и технологические тенденции в области образования.</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Педагогические инновации в мировой педагогике.</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lastRenderedPageBreak/>
        <w:t>Система открытого образования. Информационные и коммуникационные технологии в построении открытой системы образования.</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Дидактические свойства и функции компьютерных телекоммуникаций.</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Структура  и принципы функционирования Интернета.</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Дидактические возможности и  условия использования информационно-образовательных ресурсов и услуг  Интернета, мультимедийных средств в образовательном процессе.</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Психологические аспекты информатизации образовательной системы.</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Информационные образовательные ресурсы учебного назначения: их классификация и дидактические функции.</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Сетевые и локальные образовательные электронные ресурсы.</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Мировые информационные образовательные ресурсы.</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Электронные библиотеки. Цель создания, свойства, функции.</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Образовательные порталы. Цель создания, свойства, функции.</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Образовательные информационные технологии и среда их реализации.</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Аппаратные средства поддержки электронных учебных ресурсов.</w:t>
      </w:r>
    </w:p>
    <w:p w:rsidR="0063589A" w:rsidRPr="003D14DD" w:rsidRDefault="0063589A" w:rsidP="0063589A">
      <w:pPr>
        <w:numPr>
          <w:ilvl w:val="0"/>
          <w:numId w:val="29"/>
        </w:numPr>
        <w:tabs>
          <w:tab w:val="clear" w:pos="720"/>
          <w:tab w:val="left" w:pos="360"/>
        </w:tabs>
        <w:ind w:hanging="720"/>
        <w:jc w:val="both"/>
        <w:rPr>
          <w:sz w:val="20"/>
          <w:szCs w:val="20"/>
        </w:rPr>
      </w:pPr>
      <w:r w:rsidRPr="003D14DD">
        <w:rPr>
          <w:sz w:val="20"/>
          <w:szCs w:val="20"/>
        </w:rPr>
        <w:t xml:space="preserve">Информационные и коммуникационные технологии в обучении. </w:t>
      </w:r>
    </w:p>
    <w:p w:rsidR="0063589A" w:rsidRPr="003D14DD" w:rsidRDefault="0063589A" w:rsidP="0063589A">
      <w:pPr>
        <w:jc w:val="both"/>
        <w:rPr>
          <w:sz w:val="20"/>
          <w:szCs w:val="20"/>
        </w:rPr>
      </w:pPr>
    </w:p>
    <w:p w:rsidR="0063589A" w:rsidRPr="003D14DD" w:rsidRDefault="0063589A" w:rsidP="0063589A">
      <w:pPr>
        <w:tabs>
          <w:tab w:val="left" w:pos="851"/>
        </w:tabs>
        <w:suppressAutoHyphens/>
        <w:ind w:firstLine="709"/>
        <w:jc w:val="both"/>
        <w:rPr>
          <w:b/>
          <w:sz w:val="20"/>
          <w:szCs w:val="20"/>
        </w:rPr>
      </w:pPr>
      <w:r w:rsidRPr="003D14DD">
        <w:rPr>
          <w:b/>
          <w:sz w:val="20"/>
          <w:szCs w:val="20"/>
        </w:rPr>
        <w:t>Раздел 2 «Построение волоконно-оптических систем передачи»</w:t>
      </w:r>
    </w:p>
    <w:p w:rsidR="0063589A" w:rsidRPr="003D14DD" w:rsidRDefault="0063589A" w:rsidP="0063589A">
      <w:pPr>
        <w:tabs>
          <w:tab w:val="left" w:pos="851"/>
          <w:tab w:val="left" w:pos="1080"/>
        </w:tabs>
        <w:ind w:firstLine="709"/>
        <w:jc w:val="both"/>
        <w:rPr>
          <w:b/>
          <w:bCs/>
          <w:iCs/>
          <w:sz w:val="20"/>
          <w:szCs w:val="20"/>
        </w:rPr>
      </w:pPr>
      <w:r w:rsidRPr="003D14DD">
        <w:rPr>
          <w:b/>
          <w:bCs/>
          <w:iCs/>
          <w:sz w:val="20"/>
          <w:szCs w:val="20"/>
        </w:rPr>
        <w:t xml:space="preserve">Вопросы для обсуждения на </w:t>
      </w:r>
      <w:proofErr w:type="spellStart"/>
      <w:r w:rsidRPr="003D14DD">
        <w:rPr>
          <w:b/>
          <w:bCs/>
          <w:iCs/>
          <w:sz w:val="20"/>
          <w:szCs w:val="20"/>
        </w:rPr>
        <w:t>вебинаре</w:t>
      </w:r>
      <w:proofErr w:type="spellEnd"/>
    </w:p>
    <w:p w:rsidR="0063589A" w:rsidRPr="003D14DD" w:rsidRDefault="0063589A" w:rsidP="0063589A">
      <w:pPr>
        <w:pStyle w:val="afffff1"/>
        <w:numPr>
          <w:ilvl w:val="0"/>
          <w:numId w:val="30"/>
        </w:numPr>
        <w:tabs>
          <w:tab w:val="clear" w:pos="720"/>
          <w:tab w:val="left" w:pos="360"/>
        </w:tabs>
        <w:ind w:hanging="720"/>
        <w:rPr>
          <w:sz w:val="20"/>
          <w:szCs w:val="20"/>
        </w:rPr>
      </w:pPr>
      <w:r w:rsidRPr="003D14DD">
        <w:rPr>
          <w:sz w:val="20"/>
          <w:szCs w:val="20"/>
        </w:rPr>
        <w:t>Обсудите следующую проблему: дидактические особенности электронных средств учебного назначения.</w:t>
      </w:r>
    </w:p>
    <w:p w:rsidR="0063589A" w:rsidRPr="003D14DD" w:rsidRDefault="0063589A" w:rsidP="0063589A">
      <w:pPr>
        <w:numPr>
          <w:ilvl w:val="0"/>
          <w:numId w:val="30"/>
        </w:numPr>
        <w:tabs>
          <w:tab w:val="clear" w:pos="720"/>
          <w:tab w:val="left" w:pos="360"/>
        </w:tabs>
        <w:spacing w:line="220" w:lineRule="auto"/>
        <w:ind w:left="360"/>
        <w:jc w:val="both"/>
        <w:rPr>
          <w:sz w:val="20"/>
          <w:szCs w:val="20"/>
        </w:rPr>
      </w:pPr>
      <w:r w:rsidRPr="003D14DD">
        <w:rPr>
          <w:sz w:val="20"/>
          <w:szCs w:val="20"/>
        </w:rPr>
        <w:t>В чем Вы видите достоинства и недостатки применения гипертекстовой технологии при создании информационных ресурсов учебного назначения?</w:t>
      </w:r>
    </w:p>
    <w:p w:rsidR="0063589A" w:rsidRPr="003D14DD" w:rsidRDefault="0063589A" w:rsidP="0063589A">
      <w:pPr>
        <w:numPr>
          <w:ilvl w:val="0"/>
          <w:numId w:val="30"/>
        </w:numPr>
        <w:tabs>
          <w:tab w:val="clear" w:pos="720"/>
          <w:tab w:val="left" w:pos="360"/>
        </w:tabs>
        <w:ind w:left="360"/>
        <w:jc w:val="both"/>
        <w:rPr>
          <w:sz w:val="20"/>
          <w:szCs w:val="20"/>
        </w:rPr>
      </w:pPr>
      <w:r w:rsidRPr="003D14DD">
        <w:rPr>
          <w:sz w:val="20"/>
          <w:szCs w:val="20"/>
        </w:rPr>
        <w:t>Каковы особенности гипертекстовых мультимедийных курсов? В чем состоит их сходство и различие с электронными учебниками?</w:t>
      </w:r>
    </w:p>
    <w:p w:rsidR="0063589A" w:rsidRPr="003D14DD" w:rsidRDefault="0063589A" w:rsidP="0063589A">
      <w:pPr>
        <w:numPr>
          <w:ilvl w:val="0"/>
          <w:numId w:val="30"/>
        </w:numPr>
        <w:tabs>
          <w:tab w:val="clear" w:pos="720"/>
          <w:tab w:val="left" w:pos="360"/>
        </w:tabs>
        <w:ind w:hanging="720"/>
        <w:jc w:val="both"/>
        <w:rPr>
          <w:sz w:val="20"/>
          <w:szCs w:val="20"/>
        </w:rPr>
      </w:pPr>
      <w:r w:rsidRPr="003D14DD">
        <w:rPr>
          <w:sz w:val="20"/>
          <w:szCs w:val="20"/>
        </w:rPr>
        <w:t>Каким образом оценивается качество электронных средств учебного назначения?</w:t>
      </w:r>
    </w:p>
    <w:p w:rsidR="0063589A" w:rsidRPr="003D14DD" w:rsidRDefault="0063589A" w:rsidP="0063589A">
      <w:pPr>
        <w:numPr>
          <w:ilvl w:val="0"/>
          <w:numId w:val="30"/>
        </w:numPr>
        <w:tabs>
          <w:tab w:val="clear" w:pos="720"/>
          <w:tab w:val="left" w:pos="360"/>
        </w:tabs>
        <w:ind w:left="360"/>
        <w:jc w:val="both"/>
        <w:rPr>
          <w:sz w:val="20"/>
          <w:szCs w:val="20"/>
        </w:rPr>
      </w:pPr>
      <w:r w:rsidRPr="003D14DD">
        <w:rPr>
          <w:sz w:val="20"/>
          <w:szCs w:val="20"/>
        </w:rPr>
        <w:t xml:space="preserve">В чем Вы видите достоинства и недостатки применения информационных и коммуникационных технологий в процессе контроля учебной деятельности обучающихся? </w:t>
      </w:r>
    </w:p>
    <w:p w:rsidR="0063589A" w:rsidRPr="003D14DD" w:rsidRDefault="0063589A" w:rsidP="0063589A">
      <w:pPr>
        <w:numPr>
          <w:ilvl w:val="0"/>
          <w:numId w:val="30"/>
        </w:numPr>
        <w:tabs>
          <w:tab w:val="clear" w:pos="720"/>
          <w:tab w:val="left" w:pos="360"/>
        </w:tabs>
        <w:spacing w:line="260" w:lineRule="auto"/>
        <w:ind w:hanging="720"/>
        <w:jc w:val="both"/>
        <w:rPr>
          <w:sz w:val="20"/>
          <w:szCs w:val="20"/>
        </w:rPr>
      </w:pPr>
      <w:r w:rsidRPr="003D14DD">
        <w:rPr>
          <w:sz w:val="20"/>
          <w:szCs w:val="20"/>
        </w:rPr>
        <w:t>Обсудите концептуальные и методические вопросы создания электронных учебников.</w:t>
      </w:r>
    </w:p>
    <w:p w:rsidR="0063589A" w:rsidRPr="003D14DD" w:rsidRDefault="0063589A" w:rsidP="0063589A">
      <w:pPr>
        <w:pStyle w:val="24"/>
        <w:numPr>
          <w:ilvl w:val="0"/>
          <w:numId w:val="30"/>
        </w:numPr>
        <w:tabs>
          <w:tab w:val="clear" w:pos="720"/>
          <w:tab w:val="left" w:pos="360"/>
        </w:tabs>
        <w:suppressAutoHyphens/>
        <w:ind w:hanging="720"/>
        <w:rPr>
          <w:sz w:val="20"/>
          <w:szCs w:val="20"/>
        </w:rPr>
      </w:pPr>
      <w:r w:rsidRPr="003D14DD">
        <w:rPr>
          <w:sz w:val="20"/>
          <w:szCs w:val="20"/>
        </w:rPr>
        <w:t>Какова должна быть структура электронного учебника?</w:t>
      </w:r>
    </w:p>
    <w:p w:rsidR="0063589A" w:rsidRPr="003D14DD" w:rsidRDefault="0063589A" w:rsidP="0063589A">
      <w:pPr>
        <w:pStyle w:val="24"/>
        <w:numPr>
          <w:ilvl w:val="0"/>
          <w:numId w:val="30"/>
        </w:numPr>
        <w:tabs>
          <w:tab w:val="clear" w:pos="720"/>
          <w:tab w:val="left" w:pos="360"/>
        </w:tabs>
        <w:suppressAutoHyphens/>
        <w:ind w:hanging="720"/>
        <w:rPr>
          <w:sz w:val="20"/>
          <w:szCs w:val="20"/>
        </w:rPr>
      </w:pPr>
      <w:r w:rsidRPr="003D14DD">
        <w:rPr>
          <w:sz w:val="20"/>
          <w:szCs w:val="20"/>
        </w:rPr>
        <w:t>Обсудите возможные модели электронного учебного курса.</w:t>
      </w:r>
    </w:p>
    <w:p w:rsidR="0063589A" w:rsidRPr="003D14DD" w:rsidRDefault="0063589A" w:rsidP="0063589A">
      <w:pPr>
        <w:numPr>
          <w:ilvl w:val="0"/>
          <w:numId w:val="30"/>
        </w:numPr>
        <w:tabs>
          <w:tab w:val="clear" w:pos="720"/>
          <w:tab w:val="left" w:pos="360"/>
        </w:tabs>
        <w:spacing w:line="220" w:lineRule="auto"/>
        <w:ind w:hanging="720"/>
        <w:jc w:val="both"/>
        <w:rPr>
          <w:sz w:val="20"/>
          <w:szCs w:val="20"/>
        </w:rPr>
      </w:pPr>
      <w:r w:rsidRPr="003D14DD">
        <w:rPr>
          <w:sz w:val="20"/>
          <w:szCs w:val="20"/>
        </w:rPr>
        <w:t>Каковы основные проблемы педагогического проектирования электронных средств учебного назначения?</w:t>
      </w:r>
    </w:p>
    <w:p w:rsidR="0063589A" w:rsidRPr="003D14DD" w:rsidRDefault="0063589A" w:rsidP="0063589A">
      <w:pPr>
        <w:numPr>
          <w:ilvl w:val="0"/>
          <w:numId w:val="30"/>
        </w:numPr>
        <w:tabs>
          <w:tab w:val="clear" w:pos="720"/>
          <w:tab w:val="left" w:pos="360"/>
        </w:tabs>
        <w:spacing w:line="220" w:lineRule="auto"/>
        <w:ind w:hanging="720"/>
        <w:jc w:val="both"/>
        <w:rPr>
          <w:sz w:val="20"/>
          <w:szCs w:val="20"/>
        </w:rPr>
      </w:pPr>
      <w:r w:rsidRPr="003D14DD">
        <w:rPr>
          <w:sz w:val="20"/>
          <w:szCs w:val="20"/>
        </w:rPr>
        <w:t>В чем различия электронных средств учебного и информационного назначения?</w:t>
      </w:r>
    </w:p>
    <w:p w:rsidR="0063589A" w:rsidRPr="003D14DD" w:rsidRDefault="0063589A" w:rsidP="0063589A">
      <w:pPr>
        <w:numPr>
          <w:ilvl w:val="0"/>
          <w:numId w:val="30"/>
        </w:numPr>
        <w:tabs>
          <w:tab w:val="clear" w:pos="720"/>
          <w:tab w:val="left" w:pos="360"/>
        </w:tabs>
        <w:spacing w:line="220" w:lineRule="auto"/>
        <w:ind w:left="360"/>
        <w:jc w:val="both"/>
        <w:rPr>
          <w:sz w:val="20"/>
          <w:szCs w:val="20"/>
        </w:rPr>
      </w:pPr>
      <w:r w:rsidRPr="003D14DD">
        <w:rPr>
          <w:sz w:val="20"/>
          <w:szCs w:val="20"/>
        </w:rPr>
        <w:t>Каким образом изменяется характер деятельности педагога в условиях применения новых информационных технологий?</w:t>
      </w:r>
    </w:p>
    <w:p w:rsidR="0063589A" w:rsidRPr="003D14DD" w:rsidRDefault="0063589A" w:rsidP="0063589A">
      <w:pPr>
        <w:numPr>
          <w:ilvl w:val="0"/>
          <w:numId w:val="30"/>
        </w:numPr>
        <w:tabs>
          <w:tab w:val="clear" w:pos="720"/>
          <w:tab w:val="left" w:pos="360"/>
        </w:tabs>
        <w:spacing w:line="220" w:lineRule="auto"/>
        <w:ind w:left="360"/>
        <w:jc w:val="both"/>
        <w:rPr>
          <w:sz w:val="20"/>
          <w:szCs w:val="20"/>
        </w:rPr>
      </w:pPr>
      <w:r w:rsidRPr="003D14DD">
        <w:rPr>
          <w:sz w:val="20"/>
          <w:szCs w:val="20"/>
        </w:rPr>
        <w:t>Каким образом изменяется характер деятельности обучаемого в условиях применения новых информационных технологий?</w:t>
      </w:r>
    </w:p>
    <w:p w:rsidR="0063589A" w:rsidRPr="003D14DD" w:rsidRDefault="0063589A" w:rsidP="0063589A">
      <w:pPr>
        <w:numPr>
          <w:ilvl w:val="0"/>
          <w:numId w:val="30"/>
        </w:numPr>
        <w:tabs>
          <w:tab w:val="clear" w:pos="720"/>
          <w:tab w:val="left" w:pos="360"/>
        </w:tabs>
        <w:spacing w:line="220" w:lineRule="auto"/>
        <w:ind w:left="360"/>
        <w:jc w:val="both"/>
        <w:rPr>
          <w:sz w:val="20"/>
          <w:szCs w:val="20"/>
        </w:rPr>
      </w:pPr>
      <w:r w:rsidRPr="003D14DD">
        <w:rPr>
          <w:sz w:val="20"/>
          <w:szCs w:val="20"/>
        </w:rPr>
        <w:t>Какие существуют модели и способы интеграции информационных технологий обучения в учебно-воспитательный процесс?</w:t>
      </w:r>
    </w:p>
    <w:p w:rsidR="0063589A" w:rsidRPr="003D14DD" w:rsidRDefault="0063589A" w:rsidP="0063589A">
      <w:pPr>
        <w:numPr>
          <w:ilvl w:val="0"/>
          <w:numId w:val="30"/>
        </w:numPr>
        <w:tabs>
          <w:tab w:val="clear" w:pos="720"/>
          <w:tab w:val="left" w:pos="360"/>
        </w:tabs>
        <w:spacing w:line="220" w:lineRule="auto"/>
        <w:ind w:hanging="720"/>
        <w:jc w:val="both"/>
        <w:rPr>
          <w:sz w:val="20"/>
          <w:szCs w:val="20"/>
        </w:rPr>
      </w:pPr>
      <w:r w:rsidRPr="003D14DD">
        <w:rPr>
          <w:sz w:val="20"/>
          <w:szCs w:val="20"/>
        </w:rPr>
        <w:t>Обсудите возможности применения образовательных сайтов в процессе обучения и воспитания.</w:t>
      </w:r>
    </w:p>
    <w:p w:rsidR="0063589A" w:rsidRPr="003D14DD" w:rsidRDefault="0063589A" w:rsidP="0063589A">
      <w:pPr>
        <w:numPr>
          <w:ilvl w:val="0"/>
          <w:numId w:val="30"/>
        </w:numPr>
        <w:tabs>
          <w:tab w:val="clear" w:pos="720"/>
          <w:tab w:val="left" w:pos="360"/>
        </w:tabs>
        <w:spacing w:line="220" w:lineRule="auto"/>
        <w:ind w:hanging="720"/>
        <w:jc w:val="both"/>
        <w:rPr>
          <w:sz w:val="20"/>
          <w:szCs w:val="20"/>
        </w:rPr>
      </w:pPr>
      <w:r w:rsidRPr="003D14DD">
        <w:rPr>
          <w:sz w:val="20"/>
          <w:szCs w:val="20"/>
        </w:rPr>
        <w:t>Какие особенности образовательных сайтов необходимо учитывать при их разработке?</w:t>
      </w:r>
    </w:p>
    <w:p w:rsidR="0063589A" w:rsidRPr="003D14DD" w:rsidRDefault="0063589A" w:rsidP="0063589A">
      <w:pPr>
        <w:numPr>
          <w:ilvl w:val="0"/>
          <w:numId w:val="30"/>
        </w:numPr>
        <w:tabs>
          <w:tab w:val="clear" w:pos="720"/>
          <w:tab w:val="left" w:pos="360"/>
        </w:tabs>
        <w:spacing w:line="220" w:lineRule="auto"/>
        <w:ind w:left="360"/>
        <w:jc w:val="both"/>
        <w:rPr>
          <w:sz w:val="20"/>
          <w:szCs w:val="20"/>
        </w:rPr>
      </w:pPr>
      <w:r w:rsidRPr="003D14DD">
        <w:rPr>
          <w:sz w:val="20"/>
          <w:szCs w:val="20"/>
        </w:rPr>
        <w:t>Обсудите способы повышения мотивации обучаемых к применению информационных образовательных технологий.</w:t>
      </w:r>
    </w:p>
    <w:p w:rsidR="0063589A" w:rsidRPr="003D14DD" w:rsidRDefault="0063589A" w:rsidP="0063589A">
      <w:pPr>
        <w:numPr>
          <w:ilvl w:val="0"/>
          <w:numId w:val="30"/>
        </w:numPr>
        <w:tabs>
          <w:tab w:val="clear" w:pos="720"/>
          <w:tab w:val="left" w:pos="360"/>
        </w:tabs>
        <w:spacing w:line="220" w:lineRule="auto"/>
        <w:ind w:left="360"/>
        <w:jc w:val="both"/>
        <w:rPr>
          <w:sz w:val="20"/>
          <w:szCs w:val="20"/>
        </w:rPr>
      </w:pPr>
      <w:r w:rsidRPr="003D14DD">
        <w:rPr>
          <w:sz w:val="20"/>
          <w:szCs w:val="20"/>
        </w:rPr>
        <w:t>Какие методические приемы в самостоятельной работе обучаемых с применением новых информационных технологий Вам известны? Охарактеризуйте их.</w:t>
      </w:r>
    </w:p>
    <w:p w:rsidR="0063589A" w:rsidRPr="003D14DD" w:rsidRDefault="0063589A" w:rsidP="0063589A">
      <w:pPr>
        <w:numPr>
          <w:ilvl w:val="0"/>
          <w:numId w:val="30"/>
        </w:numPr>
        <w:tabs>
          <w:tab w:val="clear" w:pos="720"/>
          <w:tab w:val="left" w:pos="360"/>
        </w:tabs>
        <w:spacing w:line="220" w:lineRule="auto"/>
        <w:ind w:hanging="720"/>
        <w:jc w:val="both"/>
        <w:rPr>
          <w:sz w:val="20"/>
          <w:szCs w:val="20"/>
        </w:rPr>
      </w:pPr>
      <w:r w:rsidRPr="003D14DD">
        <w:rPr>
          <w:sz w:val="20"/>
          <w:szCs w:val="20"/>
        </w:rPr>
        <w:t xml:space="preserve">В чем заключаются особенности оценивания качества обучения с </w:t>
      </w:r>
      <w:r w:rsidRPr="003D14DD">
        <w:rPr>
          <w:bCs/>
          <w:iCs/>
          <w:sz w:val="20"/>
          <w:szCs w:val="20"/>
        </w:rPr>
        <w:t>применением ИКТ?</w:t>
      </w:r>
    </w:p>
    <w:p w:rsidR="0063589A" w:rsidRPr="003D14DD" w:rsidRDefault="0063589A" w:rsidP="0063589A">
      <w:pPr>
        <w:numPr>
          <w:ilvl w:val="0"/>
          <w:numId w:val="30"/>
        </w:numPr>
        <w:tabs>
          <w:tab w:val="clear" w:pos="720"/>
          <w:tab w:val="left" w:pos="360"/>
        </w:tabs>
        <w:spacing w:line="220" w:lineRule="auto"/>
        <w:ind w:left="360"/>
        <w:jc w:val="both"/>
        <w:rPr>
          <w:b/>
          <w:bCs/>
          <w:iCs/>
          <w:sz w:val="20"/>
          <w:szCs w:val="20"/>
        </w:rPr>
      </w:pPr>
      <w:r w:rsidRPr="003D14DD">
        <w:rPr>
          <w:sz w:val="20"/>
          <w:szCs w:val="20"/>
        </w:rPr>
        <w:t xml:space="preserve">Обсудите преимущества и недостатки применения </w:t>
      </w:r>
      <w:r w:rsidRPr="003D14DD">
        <w:rPr>
          <w:bCs/>
          <w:iCs/>
          <w:sz w:val="20"/>
          <w:szCs w:val="20"/>
        </w:rPr>
        <w:t>ИКТ</w:t>
      </w:r>
      <w:r w:rsidRPr="003D14DD">
        <w:rPr>
          <w:sz w:val="20"/>
          <w:szCs w:val="20"/>
        </w:rPr>
        <w:t xml:space="preserve"> для развития творческого мышления обучающегося.</w:t>
      </w:r>
    </w:p>
    <w:p w:rsidR="0063589A" w:rsidRPr="003D14DD" w:rsidRDefault="0063589A" w:rsidP="0063589A">
      <w:pPr>
        <w:numPr>
          <w:ilvl w:val="0"/>
          <w:numId w:val="30"/>
        </w:numPr>
        <w:tabs>
          <w:tab w:val="clear" w:pos="720"/>
          <w:tab w:val="left" w:pos="360"/>
        </w:tabs>
        <w:spacing w:line="220" w:lineRule="auto"/>
        <w:ind w:left="360"/>
        <w:jc w:val="both"/>
        <w:rPr>
          <w:b/>
          <w:bCs/>
          <w:iCs/>
          <w:sz w:val="20"/>
          <w:szCs w:val="20"/>
        </w:rPr>
      </w:pPr>
      <w:r w:rsidRPr="003D14DD">
        <w:rPr>
          <w:sz w:val="20"/>
          <w:szCs w:val="20"/>
        </w:rPr>
        <w:t xml:space="preserve">Существуют ли границы в использовании </w:t>
      </w:r>
      <w:proofErr w:type="spellStart"/>
      <w:r w:rsidRPr="003D14DD">
        <w:rPr>
          <w:sz w:val="20"/>
          <w:szCs w:val="20"/>
        </w:rPr>
        <w:t>мультимедиатехнологий</w:t>
      </w:r>
      <w:proofErr w:type="spellEnd"/>
      <w:r w:rsidRPr="003D14DD">
        <w:rPr>
          <w:sz w:val="20"/>
          <w:szCs w:val="20"/>
        </w:rPr>
        <w:t>?</w:t>
      </w:r>
    </w:p>
    <w:p w:rsidR="0063589A" w:rsidRPr="003D14DD" w:rsidRDefault="0063589A" w:rsidP="0063589A">
      <w:pPr>
        <w:jc w:val="both"/>
        <w:rPr>
          <w:b/>
          <w:bCs/>
          <w:sz w:val="20"/>
          <w:szCs w:val="20"/>
        </w:rPr>
      </w:pPr>
    </w:p>
    <w:p w:rsidR="0063589A" w:rsidRPr="003D14DD" w:rsidRDefault="002E7CB9" w:rsidP="0063589A">
      <w:pPr>
        <w:suppressAutoHyphens/>
        <w:overflowPunct w:val="0"/>
        <w:autoSpaceDE w:val="0"/>
        <w:autoSpaceDN w:val="0"/>
        <w:adjustRightInd w:val="0"/>
        <w:ind w:firstLine="709"/>
        <w:jc w:val="both"/>
        <w:rPr>
          <w:b/>
          <w:sz w:val="20"/>
          <w:szCs w:val="20"/>
        </w:rPr>
      </w:pPr>
      <w:r>
        <w:rPr>
          <w:b/>
          <w:bCs/>
          <w:sz w:val="20"/>
          <w:szCs w:val="20"/>
        </w:rPr>
        <w:t>7</w:t>
      </w:r>
      <w:r w:rsidR="0063589A" w:rsidRPr="003D14DD">
        <w:rPr>
          <w:b/>
          <w:sz w:val="20"/>
          <w:szCs w:val="20"/>
        </w:rPr>
        <w:t xml:space="preserve">. Учебно-методическое и информационное обеспечение дисциплины </w:t>
      </w:r>
    </w:p>
    <w:p w:rsidR="0063589A" w:rsidRPr="003D14DD" w:rsidRDefault="002E7CB9" w:rsidP="0063589A">
      <w:pPr>
        <w:ind w:firstLine="709"/>
        <w:jc w:val="both"/>
        <w:rPr>
          <w:b/>
          <w:sz w:val="20"/>
          <w:szCs w:val="20"/>
        </w:rPr>
      </w:pPr>
      <w:r>
        <w:rPr>
          <w:b/>
          <w:sz w:val="20"/>
          <w:szCs w:val="20"/>
        </w:rPr>
        <w:t>7</w:t>
      </w:r>
      <w:r w:rsidR="0063589A" w:rsidRPr="003D14DD">
        <w:rPr>
          <w:b/>
          <w:sz w:val="20"/>
          <w:szCs w:val="20"/>
        </w:rPr>
        <w:t xml:space="preserve">.1 Рекомендуемая литература </w:t>
      </w:r>
    </w:p>
    <w:p w:rsidR="0063589A" w:rsidRPr="003D14DD" w:rsidRDefault="0063589A" w:rsidP="0063589A">
      <w:pPr>
        <w:suppressAutoHyphens/>
        <w:ind w:firstLine="709"/>
        <w:jc w:val="both"/>
        <w:rPr>
          <w:b/>
          <w:sz w:val="20"/>
          <w:szCs w:val="20"/>
        </w:rPr>
      </w:pPr>
    </w:p>
    <w:p w:rsidR="0063589A" w:rsidRPr="003D14DD" w:rsidRDefault="0063589A" w:rsidP="0063589A">
      <w:pPr>
        <w:suppressAutoHyphens/>
        <w:ind w:firstLine="709"/>
        <w:jc w:val="both"/>
        <w:rPr>
          <w:b/>
          <w:sz w:val="20"/>
          <w:szCs w:val="20"/>
        </w:rPr>
      </w:pPr>
      <w:r w:rsidRPr="003D14DD">
        <w:rPr>
          <w:b/>
          <w:sz w:val="20"/>
          <w:szCs w:val="20"/>
        </w:rPr>
        <w:t>Основная учебная и научная литература</w:t>
      </w:r>
    </w:p>
    <w:p w:rsidR="008E6752" w:rsidRPr="008E6752" w:rsidRDefault="008E6752" w:rsidP="008E6752">
      <w:pPr>
        <w:pStyle w:val="afffc"/>
        <w:numPr>
          <w:ilvl w:val="0"/>
          <w:numId w:val="48"/>
        </w:numPr>
        <w:rPr>
          <w:sz w:val="20"/>
          <w:szCs w:val="20"/>
        </w:rPr>
      </w:pPr>
      <w:r w:rsidRPr="008E6752">
        <w:rPr>
          <w:sz w:val="20"/>
          <w:szCs w:val="20"/>
        </w:rPr>
        <w:t>Самостоятельная работа обучающихся: инновационные образовательные технологии : учебно-методическое пособие / составители Е. А. Крапивина. — Саратов : Ай Пи Эр Медиа, 2019. — 68 c. — ISBN 978-5-4486-0714-1. — Текст : электронный // Электронно-библиотечная система IPR BOOKS : [сайт]. — URL: http://www.iprbookshop.ru/83274.html</w:t>
      </w:r>
    </w:p>
    <w:p w:rsidR="008E6752" w:rsidRPr="008E6752" w:rsidRDefault="008E6752" w:rsidP="008E6752">
      <w:pPr>
        <w:pStyle w:val="afffc"/>
        <w:numPr>
          <w:ilvl w:val="0"/>
          <w:numId w:val="48"/>
        </w:numPr>
        <w:rPr>
          <w:sz w:val="20"/>
          <w:szCs w:val="20"/>
        </w:rPr>
      </w:pPr>
      <w:r w:rsidRPr="008E6752">
        <w:rPr>
          <w:sz w:val="20"/>
          <w:szCs w:val="20"/>
        </w:rPr>
        <w:t>Соснин, В. В. Облачные вычисления в образовании / В. В. Соснин. — 3-е изд. — Москва : Интернет-Университет Информационных Технологий (ИНТУИТ), Ай Пи Эр Медиа, 2019. — 109 c. — ISBN 978-5-4486-0512-3. — Текст : электронный // Цифровой образовательный ресурс IPR SMART : [сайт]. — URL: https://www.iprbookshop.ru/79705.html</w:t>
      </w:r>
    </w:p>
    <w:p w:rsidR="0063589A" w:rsidRPr="003D14DD" w:rsidRDefault="0063589A" w:rsidP="0063589A">
      <w:pPr>
        <w:suppressAutoHyphens/>
        <w:ind w:firstLine="709"/>
        <w:jc w:val="both"/>
        <w:rPr>
          <w:b/>
          <w:sz w:val="20"/>
          <w:szCs w:val="20"/>
        </w:rPr>
      </w:pPr>
    </w:p>
    <w:p w:rsidR="0063589A" w:rsidRPr="003D14DD" w:rsidRDefault="0063589A" w:rsidP="0063589A">
      <w:pPr>
        <w:suppressAutoHyphens/>
        <w:ind w:firstLine="709"/>
        <w:jc w:val="both"/>
        <w:rPr>
          <w:b/>
          <w:sz w:val="20"/>
          <w:szCs w:val="20"/>
        </w:rPr>
      </w:pPr>
      <w:r w:rsidRPr="003D14DD">
        <w:rPr>
          <w:b/>
          <w:sz w:val="20"/>
          <w:szCs w:val="20"/>
        </w:rPr>
        <w:t>Дополнительная литература</w:t>
      </w:r>
    </w:p>
    <w:p w:rsidR="008E6752" w:rsidRPr="008E6752" w:rsidRDefault="008E6752" w:rsidP="008E6752">
      <w:pPr>
        <w:pStyle w:val="afffc"/>
        <w:numPr>
          <w:ilvl w:val="0"/>
          <w:numId w:val="49"/>
        </w:numPr>
        <w:rPr>
          <w:sz w:val="20"/>
          <w:szCs w:val="20"/>
        </w:rPr>
      </w:pPr>
      <w:r w:rsidRPr="008E6752">
        <w:rPr>
          <w:sz w:val="20"/>
          <w:szCs w:val="20"/>
        </w:rPr>
        <w:lastRenderedPageBreak/>
        <w:t>Минин А.Я. Информационные технологии в образовании [Электронный ресурс] : учебное пособие / А.Я. Минин. — Электрон. текстовые данные. — М. : Московский педагогический государственный университет, 2016. — 148 c. — 978-5-4263-0464-2. — Режим доступа: http://www.iprbookshop.ru/72493</w:t>
      </w:r>
    </w:p>
    <w:p w:rsidR="008E6752" w:rsidRPr="008E6752" w:rsidRDefault="008E6752" w:rsidP="008E6752">
      <w:pPr>
        <w:pStyle w:val="afffc"/>
        <w:numPr>
          <w:ilvl w:val="0"/>
          <w:numId w:val="49"/>
        </w:numPr>
        <w:rPr>
          <w:color w:val="000000"/>
          <w:sz w:val="20"/>
          <w:szCs w:val="20"/>
        </w:rPr>
      </w:pPr>
      <w:proofErr w:type="spellStart"/>
      <w:r w:rsidRPr="008E6752">
        <w:rPr>
          <w:color w:val="000000"/>
          <w:sz w:val="20"/>
          <w:szCs w:val="20"/>
        </w:rPr>
        <w:t>Узунов</w:t>
      </w:r>
      <w:proofErr w:type="spellEnd"/>
      <w:r w:rsidRPr="008E6752">
        <w:rPr>
          <w:color w:val="000000"/>
          <w:sz w:val="20"/>
          <w:szCs w:val="20"/>
        </w:rPr>
        <w:t xml:space="preserve"> Ф.В. Современные образовательные технологии [Электронный ресурс] : учебное пособие / Ф.В. </w:t>
      </w:r>
      <w:proofErr w:type="spellStart"/>
      <w:r w:rsidRPr="008E6752">
        <w:rPr>
          <w:color w:val="000000"/>
          <w:sz w:val="20"/>
          <w:szCs w:val="20"/>
        </w:rPr>
        <w:t>Узунов</w:t>
      </w:r>
      <w:proofErr w:type="spellEnd"/>
      <w:r w:rsidRPr="008E6752">
        <w:rPr>
          <w:color w:val="000000"/>
          <w:sz w:val="20"/>
          <w:szCs w:val="20"/>
        </w:rPr>
        <w:t xml:space="preserve">, В.В. </w:t>
      </w:r>
      <w:proofErr w:type="spellStart"/>
      <w:r w:rsidRPr="008E6752">
        <w:rPr>
          <w:color w:val="000000"/>
          <w:sz w:val="20"/>
          <w:szCs w:val="20"/>
        </w:rPr>
        <w:t>Узунов</w:t>
      </w:r>
      <w:proofErr w:type="spellEnd"/>
      <w:r w:rsidRPr="008E6752">
        <w:rPr>
          <w:color w:val="000000"/>
          <w:sz w:val="20"/>
          <w:szCs w:val="20"/>
        </w:rPr>
        <w:t xml:space="preserve">, Н.С. </w:t>
      </w:r>
      <w:proofErr w:type="spellStart"/>
      <w:r w:rsidRPr="008E6752">
        <w:rPr>
          <w:color w:val="000000"/>
          <w:sz w:val="20"/>
          <w:szCs w:val="20"/>
        </w:rPr>
        <w:t>Узунова</w:t>
      </w:r>
      <w:proofErr w:type="spellEnd"/>
      <w:r w:rsidRPr="008E6752">
        <w:rPr>
          <w:color w:val="000000"/>
          <w:sz w:val="20"/>
          <w:szCs w:val="20"/>
        </w:rPr>
        <w:t>. — Электрон. текстовые данные. — Симферополь: Университет экономики и управления, 2016. — 113 c. — 2227-8397. — Режим доступа: http://www.iprbookshop.ru/54717</w:t>
      </w:r>
    </w:p>
    <w:p w:rsidR="008E6752" w:rsidRPr="008E6752" w:rsidRDefault="008E6752" w:rsidP="008E6752">
      <w:pPr>
        <w:pStyle w:val="afffc"/>
        <w:numPr>
          <w:ilvl w:val="0"/>
          <w:numId w:val="49"/>
        </w:numPr>
        <w:rPr>
          <w:sz w:val="20"/>
          <w:szCs w:val="20"/>
        </w:rPr>
      </w:pPr>
      <w:proofErr w:type="spellStart"/>
      <w:r w:rsidRPr="008E6752">
        <w:rPr>
          <w:sz w:val="20"/>
          <w:szCs w:val="20"/>
        </w:rPr>
        <w:t>Телеобучение</w:t>
      </w:r>
      <w:proofErr w:type="spellEnd"/>
      <w:r w:rsidRPr="008E6752">
        <w:rPr>
          <w:sz w:val="20"/>
          <w:szCs w:val="20"/>
        </w:rPr>
        <w:t xml:space="preserve">. Часть 1. </w:t>
      </w:r>
      <w:proofErr w:type="spellStart"/>
      <w:r w:rsidRPr="008E6752">
        <w:rPr>
          <w:sz w:val="20"/>
          <w:szCs w:val="20"/>
        </w:rPr>
        <w:t>Дидакто</w:t>
      </w:r>
      <w:proofErr w:type="spellEnd"/>
      <w:r w:rsidRPr="008E6752">
        <w:rPr>
          <w:sz w:val="20"/>
          <w:szCs w:val="20"/>
        </w:rPr>
        <w:t>-технологическая среда: Монография / Под</w:t>
      </w:r>
      <w:r w:rsidRPr="008E6752">
        <w:rPr>
          <w:sz w:val="20"/>
          <w:szCs w:val="20"/>
        </w:rPr>
        <w:br/>
        <w:t xml:space="preserve">ред. М.П. Карпенко. М.: Изд-во СГУ, 2017. 287 с. - http://library.roweb.online  </w:t>
      </w:r>
    </w:p>
    <w:p w:rsidR="008E6752" w:rsidRPr="008E6752" w:rsidRDefault="008E6752" w:rsidP="008E6752">
      <w:pPr>
        <w:pStyle w:val="afffc"/>
        <w:numPr>
          <w:ilvl w:val="0"/>
          <w:numId w:val="49"/>
        </w:numPr>
        <w:rPr>
          <w:color w:val="000000"/>
          <w:sz w:val="20"/>
          <w:szCs w:val="20"/>
        </w:rPr>
      </w:pPr>
      <w:proofErr w:type="spellStart"/>
      <w:r w:rsidRPr="008E6752">
        <w:rPr>
          <w:color w:val="000000"/>
          <w:sz w:val="20"/>
          <w:szCs w:val="20"/>
        </w:rPr>
        <w:t>Силаенков</w:t>
      </w:r>
      <w:proofErr w:type="spellEnd"/>
      <w:r w:rsidRPr="008E6752">
        <w:rPr>
          <w:color w:val="000000"/>
          <w:sz w:val="20"/>
          <w:szCs w:val="20"/>
        </w:rPr>
        <w:t xml:space="preserve"> А.Н. Информационное обеспечение и компьютерные технологии в научной и образовательной деятельности [Электронный ресурс] : учебное пособие / А.Н. </w:t>
      </w:r>
      <w:proofErr w:type="spellStart"/>
      <w:r w:rsidRPr="008E6752">
        <w:rPr>
          <w:color w:val="000000"/>
          <w:sz w:val="20"/>
          <w:szCs w:val="20"/>
        </w:rPr>
        <w:t>Силаенков</w:t>
      </w:r>
      <w:proofErr w:type="spellEnd"/>
      <w:r w:rsidRPr="008E6752">
        <w:rPr>
          <w:color w:val="000000"/>
          <w:sz w:val="20"/>
          <w:szCs w:val="20"/>
        </w:rPr>
        <w:t>. — Электрон. текстовые данные. — Омск: Омский государственный институт сервиса, Омский государственный технический университет, 2014. — 115 c. — 978-5-93252-305-6. — Режим доступа: http://www.iprbookshop.ru/26682</w:t>
      </w:r>
    </w:p>
    <w:p w:rsidR="008E6752" w:rsidRPr="008E6752" w:rsidRDefault="008E6752" w:rsidP="008E6752">
      <w:pPr>
        <w:pStyle w:val="afffc"/>
        <w:numPr>
          <w:ilvl w:val="0"/>
          <w:numId w:val="49"/>
        </w:numPr>
        <w:rPr>
          <w:sz w:val="20"/>
          <w:szCs w:val="20"/>
        </w:rPr>
      </w:pPr>
      <w:r w:rsidRPr="008E6752">
        <w:rPr>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8E6752">
        <w:rPr>
          <w:sz w:val="20"/>
          <w:szCs w:val="20"/>
        </w:rPr>
        <w:br/>
        <w:t>2017. 528 с. - http://library.roweb.online</w:t>
      </w:r>
    </w:p>
    <w:p w:rsidR="0063589A" w:rsidRPr="003D14DD" w:rsidRDefault="0063589A" w:rsidP="0063589A">
      <w:pPr>
        <w:suppressAutoHyphens/>
        <w:ind w:firstLine="709"/>
        <w:jc w:val="both"/>
        <w:rPr>
          <w:b/>
          <w:sz w:val="20"/>
          <w:szCs w:val="20"/>
        </w:rPr>
      </w:pPr>
    </w:p>
    <w:p w:rsidR="0063589A" w:rsidRPr="003D14DD" w:rsidRDefault="002E7CB9" w:rsidP="0063589A">
      <w:pPr>
        <w:suppressAutoHyphens/>
        <w:ind w:firstLine="709"/>
        <w:jc w:val="both"/>
        <w:rPr>
          <w:b/>
          <w:sz w:val="20"/>
          <w:szCs w:val="20"/>
        </w:rPr>
      </w:pPr>
      <w:r>
        <w:rPr>
          <w:b/>
          <w:sz w:val="20"/>
          <w:szCs w:val="20"/>
        </w:rPr>
        <w:t>7</w:t>
      </w:r>
      <w:r w:rsidR="0063589A" w:rsidRPr="003D14DD">
        <w:rPr>
          <w:b/>
          <w:sz w:val="20"/>
          <w:szCs w:val="20"/>
        </w:rPr>
        <w:t xml:space="preserve">.2 Ресурсы информационно-телекоммуникационной сети «Интернет» </w:t>
      </w:r>
    </w:p>
    <w:p w:rsidR="0063589A" w:rsidRPr="003D14DD" w:rsidRDefault="0063589A" w:rsidP="0063589A">
      <w:pPr>
        <w:tabs>
          <w:tab w:val="left" w:pos="360"/>
          <w:tab w:val="left" w:pos="900"/>
          <w:tab w:val="left" w:pos="1134"/>
        </w:tabs>
        <w:suppressAutoHyphens/>
        <w:ind w:firstLine="709"/>
        <w:jc w:val="both"/>
        <w:rPr>
          <w:sz w:val="20"/>
          <w:szCs w:val="20"/>
        </w:rPr>
      </w:pPr>
      <w:r w:rsidRPr="003D14DD">
        <w:rPr>
          <w:sz w:val="20"/>
          <w:szCs w:val="20"/>
        </w:rPr>
        <w:t>Единое окно доступа к образовательным ресурсам: http://window.edu.ru/</w:t>
      </w:r>
    </w:p>
    <w:p w:rsidR="0063589A" w:rsidRPr="003D14DD" w:rsidRDefault="0063589A" w:rsidP="0063589A">
      <w:pPr>
        <w:tabs>
          <w:tab w:val="left" w:pos="360"/>
          <w:tab w:val="left" w:pos="900"/>
          <w:tab w:val="left" w:pos="1134"/>
        </w:tabs>
        <w:suppressAutoHyphens/>
        <w:ind w:firstLine="709"/>
        <w:jc w:val="both"/>
        <w:rPr>
          <w:sz w:val="20"/>
          <w:szCs w:val="20"/>
        </w:rPr>
      </w:pPr>
      <w:r w:rsidRPr="003D14DD">
        <w:rPr>
          <w:sz w:val="20"/>
          <w:szCs w:val="20"/>
        </w:rPr>
        <w:t>Федеральный институт развития образования: https://firo.ranepa.ru/</w:t>
      </w:r>
    </w:p>
    <w:p w:rsidR="0063589A" w:rsidRPr="003D14DD" w:rsidRDefault="0063589A" w:rsidP="0063589A">
      <w:pPr>
        <w:tabs>
          <w:tab w:val="left" w:pos="360"/>
          <w:tab w:val="left" w:pos="900"/>
          <w:tab w:val="left" w:pos="1134"/>
        </w:tabs>
        <w:suppressAutoHyphens/>
        <w:ind w:firstLine="709"/>
        <w:jc w:val="both"/>
        <w:rPr>
          <w:sz w:val="20"/>
          <w:szCs w:val="20"/>
        </w:rPr>
      </w:pPr>
      <w:r w:rsidRPr="003D14DD">
        <w:rPr>
          <w:sz w:val="20"/>
          <w:szCs w:val="20"/>
        </w:rPr>
        <w:t>Российское образование. Федеральный портал: http://www.edu.ru/</w:t>
      </w:r>
    </w:p>
    <w:p w:rsidR="0063589A" w:rsidRPr="003D14DD" w:rsidRDefault="0063589A" w:rsidP="0063589A">
      <w:pPr>
        <w:tabs>
          <w:tab w:val="left" w:pos="360"/>
          <w:tab w:val="left" w:pos="900"/>
          <w:tab w:val="left" w:pos="1134"/>
        </w:tabs>
        <w:suppressAutoHyphens/>
        <w:ind w:firstLine="709"/>
        <w:jc w:val="both"/>
        <w:rPr>
          <w:sz w:val="20"/>
          <w:szCs w:val="20"/>
        </w:rPr>
      </w:pPr>
      <w:r w:rsidRPr="003D14DD">
        <w:rPr>
          <w:sz w:val="20"/>
          <w:szCs w:val="20"/>
        </w:rPr>
        <w:t xml:space="preserve">Информатика и информационные технологии в образовании: </w:t>
      </w:r>
      <w:hyperlink r:id="rId6" w:history="1">
        <w:r w:rsidRPr="003D14DD">
          <w:rPr>
            <w:sz w:val="20"/>
            <w:szCs w:val="20"/>
          </w:rPr>
          <w:t>http://www.rusedu.info/</w:t>
        </w:r>
      </w:hyperlink>
    </w:p>
    <w:p w:rsidR="0063589A" w:rsidRPr="003D14DD" w:rsidRDefault="0063589A" w:rsidP="0063589A">
      <w:pPr>
        <w:tabs>
          <w:tab w:val="left" w:pos="360"/>
          <w:tab w:val="left" w:pos="900"/>
          <w:tab w:val="left" w:pos="1134"/>
        </w:tabs>
        <w:suppressAutoHyphens/>
        <w:ind w:firstLine="709"/>
        <w:jc w:val="both"/>
        <w:rPr>
          <w:sz w:val="20"/>
          <w:szCs w:val="20"/>
        </w:rPr>
      </w:pPr>
      <w:r w:rsidRPr="003D14DD">
        <w:rPr>
          <w:sz w:val="20"/>
          <w:szCs w:val="20"/>
        </w:rPr>
        <w:t xml:space="preserve">Компьютерные инструменты в образовании: </w:t>
      </w:r>
      <w:hyperlink r:id="rId7" w:tgtFrame="_new" w:history="1">
        <w:r w:rsidRPr="003D14DD">
          <w:rPr>
            <w:sz w:val="20"/>
            <w:szCs w:val="20"/>
          </w:rPr>
          <w:t>http://ipo.spb.ru/journal/</w:t>
        </w:r>
      </w:hyperlink>
      <w:r w:rsidRPr="003D14DD">
        <w:rPr>
          <w:sz w:val="20"/>
          <w:szCs w:val="20"/>
        </w:rPr>
        <w:t> </w:t>
      </w:r>
    </w:p>
    <w:p w:rsidR="0063589A" w:rsidRPr="003D14DD" w:rsidRDefault="0063589A" w:rsidP="0063589A">
      <w:pPr>
        <w:tabs>
          <w:tab w:val="left" w:pos="360"/>
          <w:tab w:val="left" w:pos="900"/>
          <w:tab w:val="left" w:pos="1134"/>
        </w:tabs>
        <w:suppressAutoHyphens/>
        <w:ind w:firstLine="709"/>
        <w:jc w:val="both"/>
        <w:rPr>
          <w:sz w:val="20"/>
          <w:szCs w:val="20"/>
        </w:rPr>
      </w:pPr>
      <w:r w:rsidRPr="003D14DD">
        <w:rPr>
          <w:sz w:val="20"/>
          <w:szCs w:val="20"/>
        </w:rPr>
        <w:t xml:space="preserve">Интернет-университет Информационных Технологий (ИНТУИТ): </w:t>
      </w:r>
      <w:hyperlink r:id="rId8" w:tgtFrame="_new" w:history="1">
        <w:r w:rsidRPr="003D14DD">
          <w:rPr>
            <w:sz w:val="20"/>
            <w:szCs w:val="20"/>
          </w:rPr>
          <w:t>http://www.intuit.ru/</w:t>
        </w:r>
      </w:hyperlink>
    </w:p>
    <w:p w:rsidR="0063589A" w:rsidRPr="003D14DD" w:rsidRDefault="0063589A" w:rsidP="0063589A">
      <w:pPr>
        <w:tabs>
          <w:tab w:val="left" w:pos="1134"/>
        </w:tabs>
        <w:suppressAutoHyphens/>
        <w:ind w:firstLine="709"/>
        <w:jc w:val="both"/>
        <w:rPr>
          <w:b/>
          <w:sz w:val="20"/>
          <w:szCs w:val="20"/>
        </w:rPr>
      </w:pPr>
    </w:p>
    <w:p w:rsidR="007237D7" w:rsidRDefault="002E7CB9" w:rsidP="007237D7">
      <w:pPr>
        <w:ind w:firstLine="567"/>
        <w:jc w:val="both"/>
        <w:rPr>
          <w:b/>
          <w:sz w:val="20"/>
          <w:szCs w:val="20"/>
        </w:rPr>
      </w:pPr>
      <w:r>
        <w:rPr>
          <w:b/>
          <w:sz w:val="20"/>
          <w:szCs w:val="20"/>
        </w:rPr>
        <w:t>8</w:t>
      </w:r>
      <w:r w:rsidR="007237D7">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237D7" w:rsidRDefault="007237D7" w:rsidP="007237D7">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7237D7" w:rsidRDefault="007237D7" w:rsidP="007237D7">
      <w:pPr>
        <w:ind w:firstLine="567"/>
        <w:jc w:val="both"/>
        <w:rPr>
          <w:sz w:val="20"/>
          <w:szCs w:val="20"/>
        </w:rPr>
      </w:pPr>
      <w:r>
        <w:rPr>
          <w:sz w:val="20"/>
          <w:szCs w:val="20"/>
        </w:rPr>
        <w:t xml:space="preserve">- </w:t>
      </w:r>
      <w:r w:rsidR="0059776E" w:rsidRPr="0059776E">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237D7" w:rsidRDefault="007237D7" w:rsidP="007237D7">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237D7" w:rsidRDefault="007237D7" w:rsidP="007237D7">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63589A" w:rsidRPr="003D14DD" w:rsidRDefault="0063589A" w:rsidP="0063589A">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63589A" w:rsidRPr="003D14DD" w:rsidRDefault="0063589A" w:rsidP="0063589A">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63589A" w:rsidRPr="003D14DD" w:rsidRDefault="0063589A" w:rsidP="0063589A">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63589A" w:rsidRPr="003D14DD" w:rsidRDefault="0063589A" w:rsidP="0063589A">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63589A" w:rsidRPr="003D14DD" w:rsidRDefault="0063589A" w:rsidP="0063589A">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63589A" w:rsidRPr="003D14DD" w:rsidRDefault="0063589A" w:rsidP="0063589A">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63589A" w:rsidRPr="003D14DD" w:rsidRDefault="0063589A" w:rsidP="0063589A">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3589A" w:rsidRPr="003D14DD" w:rsidRDefault="0063589A" w:rsidP="0063589A">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3589A" w:rsidRPr="003D14DD" w:rsidRDefault="0063589A" w:rsidP="0063589A">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63589A" w:rsidRPr="003D14DD" w:rsidRDefault="0063589A" w:rsidP="0063589A">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63589A" w:rsidRPr="003D14DD" w:rsidRDefault="0063589A" w:rsidP="0063589A">
      <w:pPr>
        <w:ind w:firstLine="709"/>
        <w:jc w:val="both"/>
        <w:rPr>
          <w:sz w:val="20"/>
          <w:szCs w:val="20"/>
        </w:rPr>
      </w:pPr>
      <w:r w:rsidRPr="003D14DD">
        <w:rPr>
          <w:sz w:val="20"/>
          <w:szCs w:val="20"/>
        </w:rPr>
        <w:t>Мой Офис Веб-редакторы https://edit.myoffice.ru (отечественное ПО)</w:t>
      </w:r>
    </w:p>
    <w:p w:rsidR="0063589A" w:rsidRPr="003D14DD" w:rsidRDefault="0063589A" w:rsidP="0063589A">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63589A" w:rsidRPr="003D14DD" w:rsidRDefault="00057E28" w:rsidP="0063589A">
      <w:pPr>
        <w:ind w:firstLine="709"/>
        <w:jc w:val="both"/>
        <w:rPr>
          <w:sz w:val="20"/>
          <w:szCs w:val="20"/>
          <w:lang w:val="en-US"/>
        </w:rPr>
      </w:pPr>
      <w:hyperlink r:id="rId9" w:history="1">
        <w:r w:rsidR="0063589A" w:rsidRPr="003D14DD">
          <w:rPr>
            <w:sz w:val="20"/>
            <w:szCs w:val="20"/>
            <w:lang w:val="en-US"/>
          </w:rPr>
          <w:t>http://qsp.su/tools/onlinehelp/about_license_gpl_russian.html</w:t>
        </w:r>
      </w:hyperlink>
      <w:r w:rsidR="0063589A" w:rsidRPr="003D14DD">
        <w:rPr>
          <w:sz w:val="20"/>
          <w:szCs w:val="20"/>
          <w:lang w:val="en-US"/>
        </w:rPr>
        <w:t xml:space="preserve"> </w:t>
      </w:r>
    </w:p>
    <w:p w:rsidR="0063589A" w:rsidRPr="003D14DD" w:rsidRDefault="0063589A" w:rsidP="0063589A">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63589A" w:rsidRPr="003D14DD" w:rsidRDefault="00057E28" w:rsidP="0063589A">
      <w:pPr>
        <w:ind w:firstLine="709"/>
        <w:jc w:val="both"/>
        <w:rPr>
          <w:sz w:val="20"/>
          <w:szCs w:val="20"/>
        </w:rPr>
      </w:pPr>
      <w:hyperlink r:id="rId10" w:history="1">
        <w:r w:rsidR="0063589A" w:rsidRPr="003D14DD">
          <w:rPr>
            <w:sz w:val="20"/>
            <w:szCs w:val="20"/>
          </w:rPr>
          <w:t>http://qsp.su/tools/onlinehelp/about_license_gpl_russian.html</w:t>
        </w:r>
      </w:hyperlink>
    </w:p>
    <w:p w:rsidR="0063589A" w:rsidRPr="003D14DD" w:rsidRDefault="0063589A" w:rsidP="0063589A">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63589A" w:rsidRPr="003D14DD" w:rsidRDefault="00057E28" w:rsidP="0063589A">
      <w:pPr>
        <w:ind w:firstLine="709"/>
        <w:jc w:val="both"/>
        <w:rPr>
          <w:sz w:val="20"/>
          <w:szCs w:val="20"/>
          <w:lang w:val="en-US"/>
        </w:rPr>
      </w:pPr>
      <w:hyperlink r:id="rId11" w:history="1">
        <w:r w:rsidR="0063589A" w:rsidRPr="003D14DD">
          <w:rPr>
            <w:sz w:val="20"/>
            <w:szCs w:val="20"/>
            <w:lang w:val="en-US"/>
          </w:rPr>
          <w:t>http://qsp.su/tools/onlinehelp/about_license_gpl_russian.html</w:t>
        </w:r>
      </w:hyperlink>
      <w:r w:rsidR="0063589A" w:rsidRPr="003D14DD">
        <w:rPr>
          <w:sz w:val="20"/>
          <w:szCs w:val="20"/>
          <w:lang w:val="en-US"/>
        </w:rPr>
        <w:t xml:space="preserve"> </w:t>
      </w:r>
    </w:p>
    <w:p w:rsidR="0063589A" w:rsidRPr="003D14DD" w:rsidRDefault="0063589A" w:rsidP="0063589A">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63589A" w:rsidRPr="003D14DD" w:rsidRDefault="00057E28" w:rsidP="0063589A">
      <w:pPr>
        <w:ind w:firstLine="709"/>
        <w:jc w:val="both"/>
        <w:rPr>
          <w:sz w:val="20"/>
          <w:szCs w:val="20"/>
          <w:lang w:val="en-US"/>
        </w:rPr>
      </w:pPr>
      <w:hyperlink r:id="rId12" w:history="1">
        <w:r w:rsidR="0063589A" w:rsidRPr="003D14DD">
          <w:rPr>
            <w:sz w:val="20"/>
            <w:szCs w:val="20"/>
            <w:lang w:val="en-US"/>
          </w:rPr>
          <w:t>http://qsp.su/tools/onlinehelp/about_license_gpl_russian.html</w:t>
        </w:r>
      </w:hyperlink>
    </w:p>
    <w:p w:rsidR="0063589A" w:rsidRPr="003D14DD" w:rsidRDefault="0063589A" w:rsidP="0063589A">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63589A" w:rsidRPr="003D14DD" w:rsidRDefault="00057E28" w:rsidP="0063589A">
      <w:pPr>
        <w:ind w:firstLine="709"/>
        <w:jc w:val="both"/>
        <w:rPr>
          <w:sz w:val="20"/>
          <w:szCs w:val="20"/>
          <w:lang w:val="en-US"/>
        </w:rPr>
      </w:pPr>
      <w:hyperlink r:id="rId13" w:history="1">
        <w:r w:rsidR="0063589A" w:rsidRPr="003D14DD">
          <w:rPr>
            <w:sz w:val="20"/>
            <w:szCs w:val="20"/>
            <w:lang w:val="en-US"/>
          </w:rPr>
          <w:t>http://qsp.su/tools/onlinehelp/about_license_gpl_russian.html</w:t>
        </w:r>
      </w:hyperlink>
    </w:p>
    <w:p w:rsidR="0063589A" w:rsidRPr="003D14DD" w:rsidRDefault="0063589A" w:rsidP="0063589A">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63589A" w:rsidRPr="003D14DD" w:rsidRDefault="0063589A" w:rsidP="0063589A">
      <w:pPr>
        <w:ind w:firstLine="709"/>
        <w:jc w:val="both"/>
        <w:rPr>
          <w:sz w:val="20"/>
          <w:szCs w:val="20"/>
        </w:rPr>
      </w:pPr>
      <w:r w:rsidRPr="003D14DD">
        <w:rPr>
          <w:sz w:val="20"/>
          <w:szCs w:val="20"/>
        </w:rPr>
        <w:t xml:space="preserve">предназначенное для работы с текстами;  </w:t>
      </w:r>
    </w:p>
    <w:p w:rsidR="0063589A" w:rsidRPr="003D14DD" w:rsidRDefault="0063589A" w:rsidP="0063589A">
      <w:pPr>
        <w:tabs>
          <w:tab w:val="left" w:pos="360"/>
          <w:tab w:val="left" w:pos="900"/>
          <w:tab w:val="left" w:pos="993"/>
          <w:tab w:val="left" w:pos="1134"/>
        </w:tabs>
        <w:suppressAutoHyphens/>
        <w:ind w:firstLine="709"/>
        <w:jc w:val="both"/>
        <w:rPr>
          <w:i/>
          <w:sz w:val="20"/>
          <w:szCs w:val="20"/>
        </w:rPr>
      </w:pPr>
      <w:r w:rsidRPr="003D14DD">
        <w:rPr>
          <w:i/>
          <w:sz w:val="20"/>
          <w:szCs w:val="20"/>
        </w:rPr>
        <w:lastRenderedPageBreak/>
        <w:t>Современные профессиональные базы данных:</w:t>
      </w:r>
    </w:p>
    <w:p w:rsidR="0063589A" w:rsidRPr="003D14DD" w:rsidRDefault="0063589A" w:rsidP="0063589A">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63589A" w:rsidRPr="003D14DD" w:rsidRDefault="0063589A" w:rsidP="0063589A">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63589A" w:rsidRPr="003D14DD" w:rsidRDefault="0063589A" w:rsidP="0063589A">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63589A" w:rsidRPr="003D14DD" w:rsidRDefault="0063589A" w:rsidP="0063589A">
      <w:pPr>
        <w:ind w:firstLine="709"/>
        <w:jc w:val="both"/>
        <w:rPr>
          <w:sz w:val="20"/>
          <w:szCs w:val="20"/>
        </w:rPr>
      </w:pPr>
      <w:r w:rsidRPr="003D14DD">
        <w:rPr>
          <w:sz w:val="20"/>
          <w:szCs w:val="20"/>
        </w:rPr>
        <w:t>Научная электронная библиотека http://elibrary.ru</w:t>
      </w:r>
    </w:p>
    <w:p w:rsidR="0063589A" w:rsidRPr="003D14DD" w:rsidRDefault="0063589A" w:rsidP="0063589A">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63589A" w:rsidRPr="003D14DD" w:rsidRDefault="0063589A" w:rsidP="0063589A">
      <w:pPr>
        <w:ind w:firstLine="709"/>
        <w:jc w:val="both"/>
        <w:rPr>
          <w:sz w:val="20"/>
          <w:szCs w:val="20"/>
        </w:rPr>
      </w:pPr>
      <w:r w:rsidRPr="003D14DD">
        <w:rPr>
          <w:sz w:val="20"/>
          <w:szCs w:val="20"/>
        </w:rPr>
        <w:t>электронная библиотека по всем отраслям знаний</w:t>
      </w:r>
    </w:p>
    <w:p w:rsidR="0063589A" w:rsidRPr="003D14DD" w:rsidRDefault="0063589A" w:rsidP="0063589A">
      <w:pPr>
        <w:ind w:firstLine="709"/>
        <w:jc w:val="both"/>
        <w:rPr>
          <w:sz w:val="20"/>
          <w:szCs w:val="20"/>
        </w:rPr>
      </w:pPr>
      <w:r w:rsidRPr="003D14DD">
        <w:rPr>
          <w:sz w:val="20"/>
          <w:szCs w:val="20"/>
        </w:rPr>
        <w:t>http://www.iprbookshop.ru</w:t>
      </w:r>
    </w:p>
    <w:p w:rsidR="0063589A" w:rsidRPr="003D14DD" w:rsidRDefault="0063589A" w:rsidP="0063589A">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B5395E" w:rsidRPr="00B5395E" w:rsidRDefault="00B5395E" w:rsidP="00B5395E">
      <w:pPr>
        <w:rPr>
          <w:sz w:val="20"/>
          <w:szCs w:val="20"/>
        </w:rPr>
      </w:pPr>
      <w:r w:rsidRPr="00B5395E">
        <w:rPr>
          <w:sz w:val="20"/>
          <w:szCs w:val="20"/>
        </w:rPr>
        <w:t xml:space="preserve">Справочно-правовая система «Гарант»; </w:t>
      </w:r>
    </w:p>
    <w:p w:rsidR="00335312" w:rsidRDefault="00B5395E" w:rsidP="00B5395E">
      <w:r w:rsidRPr="00B5395E">
        <w:rPr>
          <w:sz w:val="20"/>
          <w:szCs w:val="20"/>
        </w:rPr>
        <w:t>Справочно-правовая система «Консультант Плюс».</w:t>
      </w:r>
    </w:p>
    <w:sectPr w:rsidR="00335312" w:rsidSect="00D165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409EE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5D68A8"/>
    <w:multiLevelType w:val="multilevel"/>
    <w:tmpl w:val="025D68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B82269D"/>
    <w:multiLevelType w:val="multilevel"/>
    <w:tmpl w:val="0B82269D"/>
    <w:lvl w:ilvl="0">
      <w:start w:val="1"/>
      <w:numFmt w:val="decimal"/>
      <w:lvlText w:val="%1."/>
      <w:lvlJc w:val="left"/>
      <w:pPr>
        <w:tabs>
          <w:tab w:val="num" w:pos="1429"/>
        </w:tabs>
        <w:ind w:left="1429" w:hanging="360"/>
      </w:p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8" w15:restartNumberingAfterBreak="0">
    <w:nsid w:val="0C152081"/>
    <w:multiLevelType w:val="multilevel"/>
    <w:tmpl w:val="0DD609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DD60966"/>
    <w:multiLevelType w:val="multilevel"/>
    <w:tmpl w:val="0DD609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8830598"/>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6" w15:restartNumberingAfterBreak="0">
    <w:nsid w:val="19451919"/>
    <w:multiLevelType w:val="multilevel"/>
    <w:tmpl w:val="19451919"/>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ABB35D6"/>
    <w:multiLevelType w:val="multilevel"/>
    <w:tmpl w:val="1ABB35D6"/>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8" w15:restartNumberingAfterBreak="0">
    <w:nsid w:val="1B9A2BC0"/>
    <w:multiLevelType w:val="hybridMultilevel"/>
    <w:tmpl w:val="64F6A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F774B6D"/>
    <w:multiLevelType w:val="multilevel"/>
    <w:tmpl w:val="1F774B6D"/>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1"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C672CA0"/>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3" w15:restartNumberingAfterBreak="0">
    <w:nsid w:val="342C3842"/>
    <w:multiLevelType w:val="multilevel"/>
    <w:tmpl w:val="342C3842"/>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4"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5" w15:restartNumberingAfterBreak="0">
    <w:nsid w:val="34BB25F8"/>
    <w:multiLevelType w:val="multilevel"/>
    <w:tmpl w:val="34BB25F8"/>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Symbol" w:hAnsi="Symbol" w:hint="default"/>
        <w:color w:val="auto"/>
        <w:sz w:val="20"/>
        <w:szCs w:val="20"/>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91B082F"/>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9" w15:restartNumberingAfterBreak="0">
    <w:nsid w:val="3AB32EF7"/>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0" w15:restartNumberingAfterBreak="0">
    <w:nsid w:val="3CBD669B"/>
    <w:multiLevelType w:val="multilevel"/>
    <w:tmpl w:val="3CBD669B"/>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1"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3DA51FA8"/>
    <w:multiLevelType w:val="multilevel"/>
    <w:tmpl w:val="3DA51F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0971FE3"/>
    <w:multiLevelType w:val="multilevel"/>
    <w:tmpl w:val="40971FE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1505242"/>
    <w:multiLevelType w:val="multilevel"/>
    <w:tmpl w:val="0DD609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1D830AA"/>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6"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40" w15:restartNumberingAfterBreak="0">
    <w:nsid w:val="553F258A"/>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41" w15:restartNumberingAfterBreak="0">
    <w:nsid w:val="5BF50712"/>
    <w:multiLevelType w:val="multilevel"/>
    <w:tmpl w:val="5BF507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3" w15:restartNumberingAfterBreak="0">
    <w:nsid w:val="5E2D2D47"/>
    <w:multiLevelType w:val="hybridMultilevel"/>
    <w:tmpl w:val="64F6A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434B4E"/>
    <w:multiLevelType w:val="multilevel"/>
    <w:tmpl w:val="6A434B4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DBD4815"/>
    <w:multiLevelType w:val="multilevel"/>
    <w:tmpl w:val="6DBD4815"/>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F9388E"/>
    <w:multiLevelType w:val="multilevel"/>
    <w:tmpl w:val="78F9388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A736E88"/>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num w:numId="1">
    <w:abstractNumId w:val="0"/>
  </w:num>
  <w:num w:numId="2">
    <w:abstractNumId w:val="38"/>
  </w:num>
  <w:num w:numId="3">
    <w:abstractNumId w:val="1"/>
    <w:lvlOverride w:ilvl="0">
      <w:startOverride w:val="1"/>
    </w:lvlOverride>
  </w:num>
  <w:num w:numId="4">
    <w:abstractNumId w:val="47"/>
  </w:num>
  <w:num w:numId="5">
    <w:abstractNumId w:val="3"/>
  </w:num>
  <w:num w:numId="6">
    <w:abstractNumId w:val="27"/>
  </w:num>
  <w:num w:numId="7">
    <w:abstractNumId w:val="6"/>
  </w:num>
  <w:num w:numId="8">
    <w:abstractNumId w:val="36"/>
  </w:num>
  <w:num w:numId="9">
    <w:abstractNumId w:val="21"/>
  </w:num>
  <w:num w:numId="10">
    <w:abstractNumId w:val="2"/>
  </w:num>
  <w:num w:numId="11">
    <w:abstractNumId w:val="12"/>
  </w:num>
  <w:num w:numId="12">
    <w:abstractNumId w:val="39"/>
  </w:num>
  <w:num w:numId="13">
    <w:abstractNumId w:val="13"/>
  </w:num>
  <w:num w:numId="14">
    <w:abstractNumId w:val="24"/>
  </w:num>
  <w:num w:numId="15">
    <w:abstractNumId w:val="10"/>
  </w:num>
  <w:num w:numId="16">
    <w:abstractNumId w:val="11"/>
  </w:num>
  <w:num w:numId="17">
    <w:abstractNumId w:val="31"/>
  </w:num>
  <w:num w:numId="18">
    <w:abstractNumId w:val="14"/>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6"/>
  </w:num>
  <w:num w:numId="21">
    <w:abstractNumId w:val="7"/>
  </w:num>
  <w:num w:numId="22">
    <w:abstractNumId w:val="16"/>
  </w:num>
  <w:num w:numId="23">
    <w:abstractNumId w:val="30"/>
  </w:num>
  <w:num w:numId="24">
    <w:abstractNumId w:val="23"/>
  </w:num>
  <w:num w:numId="25">
    <w:abstractNumId w:val="5"/>
  </w:num>
  <w:num w:numId="26">
    <w:abstractNumId w:val="20"/>
  </w:num>
  <w:num w:numId="27">
    <w:abstractNumId w:val="17"/>
  </w:num>
  <w:num w:numId="28">
    <w:abstractNumId w:val="45"/>
  </w:num>
  <w:num w:numId="29">
    <w:abstractNumId w:val="32"/>
  </w:num>
  <w:num w:numId="30">
    <w:abstractNumId w:val="48"/>
  </w:num>
  <w:num w:numId="31">
    <w:abstractNumId w:val="44"/>
  </w:num>
  <w:num w:numId="32">
    <w:abstractNumId w:val="33"/>
  </w:num>
  <w:num w:numId="33">
    <w:abstractNumId w:val="40"/>
  </w:num>
  <w:num w:numId="34">
    <w:abstractNumId w:val="9"/>
  </w:num>
  <w:num w:numId="35">
    <w:abstractNumId w:val="41"/>
  </w:num>
  <w:num w:numId="36">
    <w:abstractNumId w:val="42"/>
  </w:num>
  <w:num w:numId="37">
    <w:abstractNumId w:val="35"/>
  </w:num>
  <w:num w:numId="38">
    <w:abstractNumId w:val="22"/>
  </w:num>
  <w:num w:numId="39">
    <w:abstractNumId w:val="29"/>
  </w:num>
  <w:num w:numId="40">
    <w:abstractNumId w:val="15"/>
  </w:num>
  <w:num w:numId="41">
    <w:abstractNumId w:val="28"/>
  </w:num>
  <w:num w:numId="42">
    <w:abstractNumId w:val="49"/>
  </w:num>
  <w:num w:numId="43">
    <w:abstractNumId w:val="19"/>
  </w:num>
  <w:num w:numId="44">
    <w:abstractNumId w:val="37"/>
  </w:num>
  <w:num w:numId="45">
    <w:abstractNumId w:val="26"/>
  </w:num>
  <w:num w:numId="46">
    <w:abstractNumId w:val="8"/>
  </w:num>
  <w:num w:numId="47">
    <w:abstractNumId w:val="34"/>
  </w:num>
  <w:num w:numId="48">
    <w:abstractNumId w:val="18"/>
  </w:num>
  <w:num w:numId="49">
    <w:abstractNumId w:val="43"/>
  </w:num>
  <w:num w:numId="50">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E98"/>
    <w:rsid w:val="00057E28"/>
    <w:rsid w:val="00232B7D"/>
    <w:rsid w:val="00264E98"/>
    <w:rsid w:val="002E7CB9"/>
    <w:rsid w:val="002F51E3"/>
    <w:rsid w:val="003054B2"/>
    <w:rsid w:val="00405A03"/>
    <w:rsid w:val="005471B8"/>
    <w:rsid w:val="0059776E"/>
    <w:rsid w:val="0063589A"/>
    <w:rsid w:val="007237D7"/>
    <w:rsid w:val="007F7C79"/>
    <w:rsid w:val="00812058"/>
    <w:rsid w:val="008E6752"/>
    <w:rsid w:val="0092165A"/>
    <w:rsid w:val="00A12104"/>
    <w:rsid w:val="00A21752"/>
    <w:rsid w:val="00AE6EAA"/>
    <w:rsid w:val="00B5395E"/>
    <w:rsid w:val="00BE4D8F"/>
    <w:rsid w:val="00C36E10"/>
    <w:rsid w:val="00C761AA"/>
    <w:rsid w:val="00D16583"/>
    <w:rsid w:val="00E172B5"/>
    <w:rsid w:val="00E8553D"/>
    <w:rsid w:val="00EE3D4D"/>
    <w:rsid w:val="00EF58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26F81"/>
  <w15:docId w15:val="{49BD4106-BCB6-4CD5-A0CC-B3FB8B1D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3589A"/>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63589A"/>
    <w:pPr>
      <w:ind w:firstLine="454"/>
      <w:outlineLvl w:val="0"/>
    </w:pPr>
    <w:rPr>
      <w:b/>
      <w:caps/>
    </w:rPr>
  </w:style>
  <w:style w:type="paragraph" w:styleId="21">
    <w:name w:val="heading 2"/>
    <w:basedOn w:val="a3"/>
    <w:next w:val="a3"/>
    <w:link w:val="23"/>
    <w:qFormat/>
    <w:rsid w:val="0063589A"/>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63589A"/>
    <w:pPr>
      <w:spacing w:before="100" w:beforeAutospacing="1" w:after="100" w:afterAutospacing="1"/>
      <w:outlineLvl w:val="2"/>
    </w:pPr>
    <w:rPr>
      <w:b/>
      <w:bCs/>
      <w:sz w:val="27"/>
      <w:szCs w:val="27"/>
    </w:rPr>
  </w:style>
  <w:style w:type="paragraph" w:styleId="41">
    <w:name w:val="heading 4"/>
    <w:basedOn w:val="a3"/>
    <w:next w:val="a3"/>
    <w:link w:val="42"/>
    <w:qFormat/>
    <w:rsid w:val="0063589A"/>
    <w:pPr>
      <w:keepNext/>
      <w:spacing w:before="240" w:after="60"/>
      <w:outlineLvl w:val="3"/>
    </w:pPr>
    <w:rPr>
      <w:b/>
      <w:bCs/>
      <w:sz w:val="28"/>
      <w:szCs w:val="28"/>
    </w:rPr>
  </w:style>
  <w:style w:type="paragraph" w:styleId="50">
    <w:name w:val="heading 5"/>
    <w:basedOn w:val="a3"/>
    <w:next w:val="a3"/>
    <w:link w:val="51"/>
    <w:qFormat/>
    <w:rsid w:val="0063589A"/>
    <w:pPr>
      <w:spacing w:before="240" w:after="60"/>
      <w:outlineLvl w:val="4"/>
    </w:pPr>
    <w:rPr>
      <w:b/>
      <w:bCs/>
      <w:i/>
      <w:iCs/>
      <w:sz w:val="26"/>
      <w:szCs w:val="26"/>
    </w:rPr>
  </w:style>
  <w:style w:type="paragraph" w:styleId="6">
    <w:name w:val="heading 6"/>
    <w:basedOn w:val="a3"/>
    <w:next w:val="a3"/>
    <w:link w:val="60"/>
    <w:qFormat/>
    <w:rsid w:val="0063589A"/>
    <w:pPr>
      <w:spacing w:before="240" w:after="60"/>
      <w:outlineLvl w:val="5"/>
    </w:pPr>
    <w:rPr>
      <w:rFonts w:ascii="Calibri" w:hAnsi="Calibri"/>
      <w:b/>
      <w:bCs/>
      <w:sz w:val="22"/>
      <w:szCs w:val="22"/>
    </w:rPr>
  </w:style>
  <w:style w:type="paragraph" w:styleId="7">
    <w:name w:val="heading 7"/>
    <w:basedOn w:val="a3"/>
    <w:next w:val="a3"/>
    <w:link w:val="70"/>
    <w:qFormat/>
    <w:rsid w:val="0063589A"/>
    <w:pPr>
      <w:spacing w:before="240" w:after="60"/>
      <w:outlineLvl w:val="6"/>
    </w:pPr>
    <w:rPr>
      <w:rFonts w:ascii="Calibri" w:hAnsi="Calibri"/>
    </w:rPr>
  </w:style>
  <w:style w:type="paragraph" w:styleId="80">
    <w:name w:val="heading 8"/>
    <w:basedOn w:val="a3"/>
    <w:next w:val="a3"/>
    <w:link w:val="81"/>
    <w:qFormat/>
    <w:rsid w:val="0063589A"/>
    <w:pPr>
      <w:spacing w:before="240" w:after="60"/>
      <w:outlineLvl w:val="7"/>
    </w:pPr>
    <w:rPr>
      <w:rFonts w:ascii="Calibri" w:hAnsi="Calibri"/>
      <w:i/>
      <w:iCs/>
      <w:lang w:eastAsia="en-US"/>
    </w:rPr>
  </w:style>
  <w:style w:type="paragraph" w:styleId="9">
    <w:name w:val="heading 9"/>
    <w:basedOn w:val="a3"/>
    <w:next w:val="a3"/>
    <w:link w:val="90"/>
    <w:qFormat/>
    <w:rsid w:val="0063589A"/>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63589A"/>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63589A"/>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63589A"/>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63589A"/>
    <w:rPr>
      <w:rFonts w:ascii="Times New Roman" w:eastAsia="Times New Roman" w:hAnsi="Times New Roman" w:cs="Times New Roman"/>
      <w:b/>
      <w:bCs/>
      <w:sz w:val="28"/>
      <w:szCs w:val="28"/>
    </w:rPr>
  </w:style>
  <w:style w:type="character" w:customStyle="1" w:styleId="51">
    <w:name w:val="Заголовок 5 Знак"/>
    <w:basedOn w:val="a4"/>
    <w:link w:val="50"/>
    <w:rsid w:val="0063589A"/>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63589A"/>
    <w:rPr>
      <w:rFonts w:ascii="Calibri" w:eastAsia="Times New Roman" w:hAnsi="Calibri" w:cs="Times New Roman"/>
      <w:b/>
      <w:bCs/>
    </w:rPr>
  </w:style>
  <w:style w:type="character" w:customStyle="1" w:styleId="70">
    <w:name w:val="Заголовок 7 Знак"/>
    <w:basedOn w:val="a4"/>
    <w:link w:val="7"/>
    <w:rsid w:val="0063589A"/>
    <w:rPr>
      <w:rFonts w:ascii="Calibri" w:eastAsia="Times New Roman" w:hAnsi="Calibri" w:cs="Times New Roman"/>
      <w:sz w:val="24"/>
      <w:szCs w:val="24"/>
    </w:rPr>
  </w:style>
  <w:style w:type="character" w:customStyle="1" w:styleId="81">
    <w:name w:val="Заголовок 8 Знак"/>
    <w:basedOn w:val="a4"/>
    <w:link w:val="80"/>
    <w:rsid w:val="0063589A"/>
    <w:rPr>
      <w:rFonts w:ascii="Calibri" w:eastAsia="Times New Roman" w:hAnsi="Calibri" w:cs="Times New Roman"/>
      <w:i/>
      <w:iCs/>
      <w:sz w:val="24"/>
      <w:szCs w:val="24"/>
    </w:rPr>
  </w:style>
  <w:style w:type="character" w:customStyle="1" w:styleId="90">
    <w:name w:val="Заголовок 9 Знак"/>
    <w:basedOn w:val="a4"/>
    <w:link w:val="9"/>
    <w:rsid w:val="0063589A"/>
    <w:rPr>
      <w:rFonts w:ascii="Cambria" w:eastAsia="Times New Roman" w:hAnsi="Cambria" w:cs="Times New Roman"/>
    </w:rPr>
  </w:style>
  <w:style w:type="character" w:customStyle="1" w:styleId="14">
    <w:name w:val="Заголовок 1 Знак4"/>
    <w:link w:val="11"/>
    <w:locked/>
    <w:rsid w:val="0063589A"/>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63589A"/>
    <w:rPr>
      <w:rFonts w:ascii="Arial" w:eastAsia="Times New Roman" w:hAnsi="Arial" w:cs="Arial"/>
      <w:b/>
      <w:bCs/>
      <w:i/>
      <w:iCs/>
      <w:sz w:val="28"/>
      <w:szCs w:val="28"/>
    </w:rPr>
  </w:style>
  <w:style w:type="character" w:customStyle="1" w:styleId="320">
    <w:name w:val="Заголовок 3 Знак2"/>
    <w:link w:val="32"/>
    <w:locked/>
    <w:rsid w:val="0063589A"/>
    <w:rPr>
      <w:rFonts w:ascii="Times New Roman" w:eastAsia="Times New Roman" w:hAnsi="Times New Roman" w:cs="Times New Roman"/>
      <w:b/>
      <w:bCs/>
      <w:sz w:val="27"/>
      <w:szCs w:val="27"/>
      <w:lang w:eastAsia="ru-RU"/>
    </w:rPr>
  </w:style>
  <w:style w:type="character" w:styleId="HTML">
    <w:name w:val="HTML Sample"/>
    <w:rsid w:val="0063589A"/>
    <w:rPr>
      <w:rFonts w:ascii="Courier New" w:eastAsia="Times New Roman" w:hAnsi="Courier New" w:cs="Courier New"/>
    </w:rPr>
  </w:style>
  <w:style w:type="character" w:styleId="a7">
    <w:name w:val="FollowedHyperlink"/>
    <w:rsid w:val="0063589A"/>
    <w:rPr>
      <w:color w:val="800080"/>
      <w:u w:val="single"/>
    </w:rPr>
  </w:style>
  <w:style w:type="character" w:styleId="a8">
    <w:name w:val="footnote reference"/>
    <w:unhideWhenUsed/>
    <w:rsid w:val="0063589A"/>
    <w:rPr>
      <w:vertAlign w:val="superscript"/>
    </w:rPr>
  </w:style>
  <w:style w:type="character" w:styleId="a9">
    <w:name w:val="annotation reference"/>
    <w:rsid w:val="0063589A"/>
    <w:rPr>
      <w:sz w:val="16"/>
      <w:szCs w:val="16"/>
    </w:rPr>
  </w:style>
  <w:style w:type="character" w:styleId="aa">
    <w:name w:val="endnote reference"/>
    <w:unhideWhenUsed/>
    <w:rsid w:val="0063589A"/>
    <w:rPr>
      <w:vertAlign w:val="superscript"/>
    </w:rPr>
  </w:style>
  <w:style w:type="character" w:styleId="HTML0">
    <w:name w:val="HTML Acronym"/>
    <w:rsid w:val="0063589A"/>
  </w:style>
  <w:style w:type="character" w:styleId="ab">
    <w:name w:val="Emphasis"/>
    <w:qFormat/>
    <w:rsid w:val="0063589A"/>
    <w:rPr>
      <w:i/>
      <w:iCs/>
    </w:rPr>
  </w:style>
  <w:style w:type="character" w:styleId="ac">
    <w:name w:val="Hyperlink"/>
    <w:uiPriority w:val="99"/>
    <w:rsid w:val="0063589A"/>
    <w:rPr>
      <w:color w:val="000000"/>
      <w:u w:val="single"/>
    </w:rPr>
  </w:style>
  <w:style w:type="character" w:styleId="HTML1">
    <w:name w:val="HTML Code"/>
    <w:rsid w:val="0063589A"/>
    <w:rPr>
      <w:rFonts w:ascii="Courier New" w:eastAsia="Times New Roman" w:hAnsi="Courier New" w:cs="Courier New"/>
      <w:sz w:val="20"/>
      <w:szCs w:val="20"/>
    </w:rPr>
  </w:style>
  <w:style w:type="character" w:styleId="ad">
    <w:name w:val="page number"/>
    <w:rsid w:val="0063589A"/>
  </w:style>
  <w:style w:type="character" w:styleId="ae">
    <w:name w:val="line number"/>
    <w:unhideWhenUsed/>
    <w:rsid w:val="0063589A"/>
  </w:style>
  <w:style w:type="character" w:styleId="HTML2">
    <w:name w:val="HTML Definition"/>
    <w:rsid w:val="0063589A"/>
    <w:rPr>
      <w:i/>
      <w:iCs/>
    </w:rPr>
  </w:style>
  <w:style w:type="character" w:styleId="HTML3">
    <w:name w:val="HTML Variable"/>
    <w:rsid w:val="0063589A"/>
    <w:rPr>
      <w:i/>
      <w:iCs/>
    </w:rPr>
  </w:style>
  <w:style w:type="character" w:styleId="HTML4">
    <w:name w:val="HTML Typewriter"/>
    <w:rsid w:val="0063589A"/>
    <w:rPr>
      <w:rFonts w:ascii="Courier New" w:eastAsia="Times New Roman" w:hAnsi="Courier New" w:cs="Courier New"/>
      <w:sz w:val="20"/>
      <w:szCs w:val="20"/>
    </w:rPr>
  </w:style>
  <w:style w:type="character" w:styleId="af">
    <w:name w:val="Strong"/>
    <w:uiPriority w:val="22"/>
    <w:qFormat/>
    <w:rsid w:val="0063589A"/>
    <w:rPr>
      <w:b/>
      <w:bCs/>
    </w:rPr>
  </w:style>
  <w:style w:type="character" w:styleId="HTML5">
    <w:name w:val="HTML Cite"/>
    <w:unhideWhenUsed/>
    <w:rsid w:val="0063589A"/>
    <w:rPr>
      <w:i/>
      <w:iCs/>
    </w:rPr>
  </w:style>
  <w:style w:type="paragraph" w:styleId="af0">
    <w:name w:val="Balloon Text"/>
    <w:basedOn w:val="a3"/>
    <w:link w:val="af1"/>
    <w:rsid w:val="0063589A"/>
    <w:rPr>
      <w:rFonts w:ascii="Tahoma" w:hAnsi="Tahoma"/>
      <w:sz w:val="16"/>
      <w:szCs w:val="16"/>
    </w:rPr>
  </w:style>
  <w:style w:type="character" w:customStyle="1" w:styleId="af1">
    <w:name w:val="Текст выноски Знак"/>
    <w:basedOn w:val="a4"/>
    <w:link w:val="af0"/>
    <w:rsid w:val="0063589A"/>
    <w:rPr>
      <w:rFonts w:ascii="Tahoma" w:eastAsia="Times New Roman" w:hAnsi="Tahoma" w:cs="Times New Roman"/>
      <w:sz w:val="16"/>
      <w:szCs w:val="16"/>
    </w:rPr>
  </w:style>
  <w:style w:type="paragraph" w:styleId="24">
    <w:name w:val="Body Text 2"/>
    <w:basedOn w:val="a3"/>
    <w:link w:val="25"/>
    <w:rsid w:val="0063589A"/>
    <w:pPr>
      <w:jc w:val="both"/>
    </w:pPr>
    <w:rPr>
      <w:color w:val="000000"/>
      <w:sz w:val="28"/>
    </w:rPr>
  </w:style>
  <w:style w:type="character" w:customStyle="1" w:styleId="25">
    <w:name w:val="Основной текст 2 Знак"/>
    <w:basedOn w:val="a4"/>
    <w:link w:val="24"/>
    <w:rsid w:val="0063589A"/>
    <w:rPr>
      <w:rFonts w:ascii="Times New Roman" w:eastAsia="Times New Roman" w:hAnsi="Times New Roman" w:cs="Times New Roman"/>
      <w:color w:val="000000"/>
      <w:sz w:val="28"/>
      <w:szCs w:val="24"/>
      <w:lang w:eastAsia="ru-RU"/>
    </w:rPr>
  </w:style>
  <w:style w:type="paragraph" w:styleId="5">
    <w:name w:val="List Number 5"/>
    <w:basedOn w:val="a3"/>
    <w:rsid w:val="0063589A"/>
    <w:pPr>
      <w:numPr>
        <w:numId w:val="1"/>
      </w:numPr>
      <w:tabs>
        <w:tab w:val="left" w:pos="1492"/>
      </w:tabs>
    </w:pPr>
  </w:style>
  <w:style w:type="paragraph" w:styleId="af2">
    <w:name w:val="Normal Indent"/>
    <w:basedOn w:val="a3"/>
    <w:rsid w:val="0063589A"/>
    <w:pPr>
      <w:ind w:firstLine="720"/>
      <w:jc w:val="both"/>
    </w:pPr>
    <w:rPr>
      <w:sz w:val="28"/>
      <w:szCs w:val="20"/>
    </w:rPr>
  </w:style>
  <w:style w:type="paragraph" w:styleId="af3">
    <w:name w:val="Plain Text"/>
    <w:basedOn w:val="a3"/>
    <w:link w:val="af4"/>
    <w:rsid w:val="0063589A"/>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63589A"/>
    <w:rPr>
      <w:rFonts w:ascii="Courier New" w:eastAsia="Times New Roman" w:hAnsi="Courier New" w:cs="Courier New"/>
      <w:sz w:val="20"/>
      <w:szCs w:val="20"/>
      <w:lang w:eastAsia="ru-RU"/>
    </w:rPr>
  </w:style>
  <w:style w:type="paragraph" w:styleId="34">
    <w:name w:val="Body Text Indent 3"/>
    <w:basedOn w:val="a3"/>
    <w:link w:val="330"/>
    <w:rsid w:val="0063589A"/>
    <w:pPr>
      <w:spacing w:after="120"/>
      <w:ind w:left="283"/>
    </w:pPr>
    <w:rPr>
      <w:sz w:val="16"/>
      <w:szCs w:val="16"/>
    </w:rPr>
  </w:style>
  <w:style w:type="character" w:customStyle="1" w:styleId="35">
    <w:name w:val="Основной текст с отступом 3 Знак"/>
    <w:basedOn w:val="a4"/>
    <w:rsid w:val="0063589A"/>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63589A"/>
    <w:rPr>
      <w:rFonts w:ascii="Times New Roman" w:eastAsia="Times New Roman" w:hAnsi="Times New Roman" w:cs="Times New Roman"/>
      <w:sz w:val="16"/>
      <w:szCs w:val="16"/>
      <w:lang w:eastAsia="ru-RU"/>
    </w:rPr>
  </w:style>
  <w:style w:type="paragraph" w:styleId="af5">
    <w:name w:val="endnote text"/>
    <w:basedOn w:val="a3"/>
    <w:link w:val="af6"/>
    <w:unhideWhenUsed/>
    <w:rsid w:val="0063589A"/>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63589A"/>
    <w:rPr>
      <w:rFonts w:ascii="Times New Roman" w:eastAsia="Times New Roman" w:hAnsi="Times New Roman" w:cs="Times New Roman"/>
      <w:color w:val="000000"/>
      <w:sz w:val="28"/>
      <w:szCs w:val="24"/>
    </w:rPr>
  </w:style>
  <w:style w:type="paragraph" w:styleId="af7">
    <w:name w:val="caption"/>
    <w:basedOn w:val="a3"/>
    <w:next w:val="a3"/>
    <w:qFormat/>
    <w:rsid w:val="0063589A"/>
    <w:rPr>
      <w:b/>
      <w:bCs/>
      <w:sz w:val="20"/>
      <w:szCs w:val="20"/>
    </w:rPr>
  </w:style>
  <w:style w:type="paragraph" w:styleId="af8">
    <w:name w:val="annotation text"/>
    <w:basedOn w:val="a3"/>
    <w:link w:val="af9"/>
    <w:rsid w:val="0063589A"/>
    <w:rPr>
      <w:sz w:val="20"/>
      <w:szCs w:val="20"/>
    </w:rPr>
  </w:style>
  <w:style w:type="character" w:customStyle="1" w:styleId="af9">
    <w:name w:val="Текст примечания Знак"/>
    <w:basedOn w:val="a4"/>
    <w:link w:val="af8"/>
    <w:rsid w:val="0063589A"/>
    <w:rPr>
      <w:rFonts w:ascii="Times New Roman" w:eastAsia="Times New Roman" w:hAnsi="Times New Roman" w:cs="Times New Roman"/>
      <w:sz w:val="20"/>
      <w:szCs w:val="20"/>
      <w:lang w:eastAsia="ru-RU"/>
    </w:rPr>
  </w:style>
  <w:style w:type="paragraph" w:styleId="13">
    <w:name w:val="index 1"/>
    <w:basedOn w:val="a3"/>
    <w:next w:val="a3"/>
    <w:rsid w:val="0063589A"/>
    <w:pPr>
      <w:suppressAutoHyphens/>
      <w:ind w:left="240" w:hanging="240"/>
    </w:pPr>
    <w:rPr>
      <w:lang w:eastAsia="ar-SA"/>
    </w:rPr>
  </w:style>
  <w:style w:type="paragraph" w:styleId="afa">
    <w:name w:val="annotation subject"/>
    <w:basedOn w:val="af8"/>
    <w:next w:val="af8"/>
    <w:link w:val="afb"/>
    <w:rsid w:val="0063589A"/>
    <w:rPr>
      <w:b/>
      <w:bCs/>
    </w:rPr>
  </w:style>
  <w:style w:type="character" w:customStyle="1" w:styleId="afb">
    <w:name w:val="Тема примечания Знак"/>
    <w:basedOn w:val="af9"/>
    <w:link w:val="afa"/>
    <w:rsid w:val="0063589A"/>
    <w:rPr>
      <w:rFonts w:ascii="Times New Roman" w:eastAsia="Times New Roman" w:hAnsi="Times New Roman" w:cs="Times New Roman"/>
      <w:b/>
      <w:bCs/>
      <w:sz w:val="20"/>
      <w:szCs w:val="20"/>
      <w:lang w:eastAsia="ru-RU"/>
    </w:rPr>
  </w:style>
  <w:style w:type="paragraph" w:styleId="afc">
    <w:name w:val="Document Map"/>
    <w:basedOn w:val="a3"/>
    <w:link w:val="afd"/>
    <w:rsid w:val="0063589A"/>
    <w:pPr>
      <w:shd w:val="clear" w:color="auto" w:fill="000080"/>
    </w:pPr>
    <w:rPr>
      <w:rFonts w:ascii="Tahoma" w:hAnsi="Tahoma"/>
      <w:sz w:val="20"/>
      <w:szCs w:val="20"/>
    </w:rPr>
  </w:style>
  <w:style w:type="character" w:customStyle="1" w:styleId="afd">
    <w:name w:val="Схема документа Знак"/>
    <w:basedOn w:val="a4"/>
    <w:link w:val="afc"/>
    <w:rsid w:val="0063589A"/>
    <w:rPr>
      <w:rFonts w:ascii="Tahoma" w:eastAsia="Times New Roman" w:hAnsi="Tahoma" w:cs="Times New Roman"/>
      <w:sz w:val="20"/>
      <w:szCs w:val="20"/>
      <w:shd w:val="clear" w:color="auto" w:fill="000080"/>
    </w:rPr>
  </w:style>
  <w:style w:type="paragraph" w:styleId="afe">
    <w:name w:val="footnote text"/>
    <w:basedOn w:val="a3"/>
    <w:link w:val="aff"/>
    <w:rsid w:val="0063589A"/>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63589A"/>
    <w:rPr>
      <w:rFonts w:ascii="Courier New" w:eastAsia="Courier New" w:hAnsi="Courier New" w:cs="Courier New"/>
      <w:color w:val="000000"/>
      <w:sz w:val="28"/>
      <w:szCs w:val="24"/>
      <w:lang w:eastAsia="ru-RU"/>
    </w:rPr>
  </w:style>
  <w:style w:type="paragraph" w:styleId="8">
    <w:name w:val="toc 8"/>
    <w:basedOn w:val="a3"/>
    <w:next w:val="a3"/>
    <w:rsid w:val="0063589A"/>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63589A"/>
    <w:pPr>
      <w:numPr>
        <w:numId w:val="3"/>
      </w:numPr>
      <w:tabs>
        <w:tab w:val="left" w:pos="926"/>
      </w:tabs>
    </w:pPr>
  </w:style>
  <w:style w:type="paragraph" w:styleId="HTML6">
    <w:name w:val="HTML Address"/>
    <w:basedOn w:val="a3"/>
    <w:link w:val="HTML7"/>
    <w:unhideWhenUsed/>
    <w:rsid w:val="0063589A"/>
    <w:rPr>
      <w:sz w:val="16"/>
      <w:szCs w:val="16"/>
    </w:rPr>
  </w:style>
  <w:style w:type="character" w:customStyle="1" w:styleId="HTML7">
    <w:name w:val="Адрес HTML Знак"/>
    <w:basedOn w:val="a4"/>
    <w:link w:val="HTML6"/>
    <w:rsid w:val="0063589A"/>
    <w:rPr>
      <w:rFonts w:ascii="Times New Roman" w:eastAsia="Times New Roman" w:hAnsi="Times New Roman" w:cs="Times New Roman"/>
      <w:sz w:val="16"/>
      <w:szCs w:val="16"/>
      <w:lang w:val="ru-RU" w:eastAsia="ru-RU"/>
    </w:rPr>
  </w:style>
  <w:style w:type="paragraph" w:styleId="aff0">
    <w:name w:val="header"/>
    <w:basedOn w:val="a3"/>
    <w:link w:val="aff1"/>
    <w:rsid w:val="0063589A"/>
    <w:pPr>
      <w:tabs>
        <w:tab w:val="center" w:pos="4677"/>
        <w:tab w:val="right" w:pos="9355"/>
      </w:tabs>
    </w:pPr>
    <w:rPr>
      <w:b/>
      <w:caps/>
    </w:rPr>
  </w:style>
  <w:style w:type="character" w:customStyle="1" w:styleId="aff1">
    <w:name w:val="Верхний колонтитул Знак"/>
    <w:basedOn w:val="a4"/>
    <w:link w:val="aff0"/>
    <w:rsid w:val="0063589A"/>
    <w:rPr>
      <w:rFonts w:ascii="Times New Roman" w:eastAsia="Times New Roman" w:hAnsi="Times New Roman" w:cs="Times New Roman"/>
      <w:b/>
      <w:caps/>
      <w:sz w:val="24"/>
      <w:szCs w:val="24"/>
      <w:lang w:eastAsia="ru-RU"/>
    </w:rPr>
  </w:style>
  <w:style w:type="paragraph" w:styleId="91">
    <w:name w:val="toc 9"/>
    <w:basedOn w:val="a3"/>
    <w:next w:val="a3"/>
    <w:rsid w:val="0063589A"/>
    <w:pPr>
      <w:spacing w:after="100" w:line="276" w:lineRule="auto"/>
      <w:ind w:left="1760"/>
    </w:pPr>
    <w:rPr>
      <w:rFonts w:ascii="Calibri" w:hAnsi="Calibri"/>
      <w:sz w:val="22"/>
      <w:szCs w:val="22"/>
    </w:rPr>
  </w:style>
  <w:style w:type="paragraph" w:styleId="71">
    <w:name w:val="toc 7"/>
    <w:basedOn w:val="a3"/>
    <w:next w:val="a3"/>
    <w:rsid w:val="0063589A"/>
    <w:pPr>
      <w:spacing w:after="100" w:line="276" w:lineRule="auto"/>
      <w:ind w:left="1320"/>
    </w:pPr>
    <w:rPr>
      <w:rFonts w:ascii="Calibri" w:hAnsi="Calibri"/>
      <w:sz w:val="22"/>
      <w:szCs w:val="22"/>
    </w:rPr>
  </w:style>
  <w:style w:type="paragraph" w:styleId="aff2">
    <w:name w:val="Body Text"/>
    <w:basedOn w:val="a3"/>
    <w:link w:val="43"/>
    <w:rsid w:val="0063589A"/>
    <w:pPr>
      <w:spacing w:after="120"/>
    </w:pPr>
  </w:style>
  <w:style w:type="character" w:customStyle="1" w:styleId="aff3">
    <w:name w:val="Основной текст Знак"/>
    <w:basedOn w:val="a4"/>
    <w:rsid w:val="0063589A"/>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63589A"/>
    <w:rPr>
      <w:rFonts w:ascii="Times New Roman" w:eastAsia="Times New Roman" w:hAnsi="Times New Roman" w:cs="Times New Roman"/>
      <w:sz w:val="24"/>
      <w:szCs w:val="24"/>
      <w:lang w:eastAsia="ru-RU"/>
    </w:rPr>
  </w:style>
  <w:style w:type="paragraph" w:styleId="aff4">
    <w:name w:val="index heading"/>
    <w:basedOn w:val="a3"/>
    <w:rsid w:val="0063589A"/>
    <w:pPr>
      <w:suppressLineNumbers/>
      <w:suppressAutoHyphens/>
    </w:pPr>
    <w:rPr>
      <w:rFonts w:cs="Tahoma"/>
      <w:lang w:eastAsia="ar-SA"/>
    </w:rPr>
  </w:style>
  <w:style w:type="paragraph" w:styleId="15">
    <w:name w:val="toc 1"/>
    <w:basedOn w:val="a3"/>
    <w:next w:val="a3"/>
    <w:link w:val="16"/>
    <w:rsid w:val="0063589A"/>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63589A"/>
    <w:rPr>
      <w:rFonts w:ascii="Times New Roman" w:eastAsia="Times New Roman" w:hAnsi="Times New Roman" w:cs="Times New Roman"/>
      <w:color w:val="000000"/>
      <w:sz w:val="24"/>
      <w:szCs w:val="24"/>
      <w:lang w:eastAsia="ru-RU"/>
    </w:rPr>
  </w:style>
  <w:style w:type="paragraph" w:styleId="aff5">
    <w:name w:val="macro"/>
    <w:link w:val="aff6"/>
    <w:rsid w:val="0063589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63589A"/>
    <w:rPr>
      <w:rFonts w:ascii="Courier New" w:eastAsia="Times New Roman" w:hAnsi="Courier New" w:cs="Times New Roman"/>
      <w:sz w:val="20"/>
      <w:szCs w:val="20"/>
      <w:lang w:val="en-US" w:eastAsia="ru-RU"/>
    </w:rPr>
  </w:style>
  <w:style w:type="paragraph" w:styleId="61">
    <w:name w:val="toc 6"/>
    <w:basedOn w:val="a3"/>
    <w:next w:val="a3"/>
    <w:rsid w:val="0063589A"/>
    <w:pPr>
      <w:spacing w:after="100" w:line="276" w:lineRule="auto"/>
      <w:ind w:left="1100"/>
    </w:pPr>
    <w:rPr>
      <w:rFonts w:ascii="Calibri" w:hAnsi="Calibri"/>
      <w:sz w:val="22"/>
      <w:szCs w:val="22"/>
    </w:rPr>
  </w:style>
  <w:style w:type="paragraph" w:styleId="36">
    <w:name w:val="toc 3"/>
    <w:basedOn w:val="a3"/>
    <w:next w:val="a3"/>
    <w:rsid w:val="0063589A"/>
    <w:pPr>
      <w:widowControl w:val="0"/>
      <w:tabs>
        <w:tab w:val="left" w:pos="360"/>
      </w:tabs>
      <w:autoSpaceDE w:val="0"/>
      <w:autoSpaceDN w:val="0"/>
      <w:adjustRightInd w:val="0"/>
      <w:ind w:left="400"/>
    </w:pPr>
    <w:rPr>
      <w:szCs w:val="20"/>
    </w:rPr>
  </w:style>
  <w:style w:type="paragraph" w:styleId="26">
    <w:name w:val="toc 2"/>
    <w:basedOn w:val="a3"/>
    <w:next w:val="a3"/>
    <w:rsid w:val="0063589A"/>
    <w:pPr>
      <w:widowControl w:val="0"/>
      <w:tabs>
        <w:tab w:val="left" w:pos="360"/>
      </w:tabs>
      <w:autoSpaceDE w:val="0"/>
      <w:autoSpaceDN w:val="0"/>
      <w:adjustRightInd w:val="0"/>
      <w:ind w:left="200"/>
    </w:pPr>
    <w:rPr>
      <w:szCs w:val="20"/>
    </w:rPr>
  </w:style>
  <w:style w:type="paragraph" w:styleId="40">
    <w:name w:val="toc 4"/>
    <w:basedOn w:val="a3"/>
    <w:next w:val="a3"/>
    <w:rsid w:val="0063589A"/>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63589A"/>
    <w:pPr>
      <w:spacing w:after="100" w:line="276" w:lineRule="auto"/>
      <w:ind w:left="880"/>
    </w:pPr>
    <w:rPr>
      <w:rFonts w:ascii="Calibri" w:hAnsi="Calibri"/>
      <w:sz w:val="22"/>
      <w:szCs w:val="22"/>
    </w:rPr>
  </w:style>
  <w:style w:type="paragraph" w:styleId="53">
    <w:name w:val="List Bullet 5"/>
    <w:basedOn w:val="a3"/>
    <w:rsid w:val="0063589A"/>
    <w:pPr>
      <w:ind w:left="1132" w:hanging="283"/>
    </w:pPr>
    <w:rPr>
      <w:color w:val="00000A"/>
    </w:rPr>
  </w:style>
  <w:style w:type="paragraph" w:styleId="aff7">
    <w:name w:val="Body Text First Indent"/>
    <w:basedOn w:val="aff2"/>
    <w:link w:val="aff8"/>
    <w:rsid w:val="0063589A"/>
    <w:pPr>
      <w:ind w:firstLine="210"/>
    </w:pPr>
    <w:rPr>
      <w:b/>
      <w:bCs/>
      <w:sz w:val="27"/>
      <w:szCs w:val="27"/>
    </w:rPr>
  </w:style>
  <w:style w:type="character" w:customStyle="1" w:styleId="aff8">
    <w:name w:val="Красная строка Знак"/>
    <w:basedOn w:val="aff3"/>
    <w:link w:val="aff7"/>
    <w:rsid w:val="0063589A"/>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63589A"/>
    <w:pPr>
      <w:spacing w:after="120"/>
      <w:ind w:left="283"/>
    </w:pPr>
  </w:style>
  <w:style w:type="character" w:customStyle="1" w:styleId="affa">
    <w:name w:val="Основной текст с отступом Знак"/>
    <w:basedOn w:val="a4"/>
    <w:link w:val="aff9"/>
    <w:semiHidden/>
    <w:rsid w:val="0063589A"/>
    <w:rPr>
      <w:rFonts w:ascii="Times New Roman" w:eastAsia="Times New Roman" w:hAnsi="Times New Roman" w:cs="Times New Roman"/>
      <w:sz w:val="24"/>
      <w:szCs w:val="24"/>
      <w:lang w:eastAsia="ru-RU"/>
    </w:rPr>
  </w:style>
  <w:style w:type="paragraph" w:styleId="27">
    <w:name w:val="Body Text First Indent 2"/>
    <w:basedOn w:val="aff9"/>
    <w:link w:val="28"/>
    <w:rsid w:val="0063589A"/>
    <w:pPr>
      <w:ind w:firstLine="210"/>
    </w:pPr>
  </w:style>
  <w:style w:type="character" w:customStyle="1" w:styleId="28">
    <w:name w:val="Красная строка 2 Знак"/>
    <w:basedOn w:val="affa"/>
    <w:link w:val="27"/>
    <w:rsid w:val="0063589A"/>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63589A"/>
    <w:rPr>
      <w:sz w:val="24"/>
      <w:szCs w:val="24"/>
      <w:lang w:val="ru-RU" w:eastAsia="ru-RU" w:bidi="ar-SA"/>
    </w:rPr>
  </w:style>
  <w:style w:type="paragraph" w:styleId="44">
    <w:name w:val="List Bullet 4"/>
    <w:basedOn w:val="a3"/>
    <w:rsid w:val="0063589A"/>
    <w:pPr>
      <w:ind w:left="849" w:hanging="283"/>
    </w:pPr>
    <w:rPr>
      <w:color w:val="00000A"/>
    </w:rPr>
  </w:style>
  <w:style w:type="paragraph" w:styleId="affb">
    <w:name w:val="List Bullet"/>
    <w:basedOn w:val="a3"/>
    <w:rsid w:val="0063589A"/>
    <w:pPr>
      <w:tabs>
        <w:tab w:val="left" w:pos="643"/>
      </w:tabs>
      <w:ind w:left="643" w:hanging="360"/>
      <w:contextualSpacing/>
    </w:pPr>
  </w:style>
  <w:style w:type="paragraph" w:styleId="2">
    <w:name w:val="List Bullet 2"/>
    <w:basedOn w:val="a3"/>
    <w:rsid w:val="0063589A"/>
    <w:pPr>
      <w:numPr>
        <w:numId w:val="5"/>
      </w:numPr>
      <w:tabs>
        <w:tab w:val="left" w:pos="643"/>
      </w:tabs>
    </w:pPr>
  </w:style>
  <w:style w:type="paragraph" w:styleId="37">
    <w:name w:val="List Bullet 3"/>
    <w:basedOn w:val="a3"/>
    <w:rsid w:val="0063589A"/>
    <w:pPr>
      <w:tabs>
        <w:tab w:val="left" w:pos="926"/>
      </w:tabs>
      <w:ind w:left="926" w:hanging="360"/>
    </w:pPr>
  </w:style>
  <w:style w:type="paragraph" w:customStyle="1" w:styleId="affc">
    <w:basedOn w:val="a3"/>
    <w:next w:val="affd"/>
    <w:qFormat/>
    <w:rsid w:val="0063589A"/>
    <w:pPr>
      <w:suppressAutoHyphens/>
      <w:jc w:val="center"/>
    </w:pPr>
    <w:rPr>
      <w:sz w:val="28"/>
      <w:lang w:val="en-US" w:eastAsia="ar-SA"/>
    </w:rPr>
  </w:style>
  <w:style w:type="character" w:customStyle="1" w:styleId="54">
    <w:name w:val="Заголовок Знак5"/>
    <w:link w:val="affe"/>
    <w:rsid w:val="0063589A"/>
    <w:rPr>
      <w:sz w:val="28"/>
      <w:szCs w:val="24"/>
      <w:lang w:val="en-US" w:eastAsia="ar-SA" w:bidi="ar-SA"/>
    </w:rPr>
  </w:style>
  <w:style w:type="paragraph" w:styleId="affd">
    <w:name w:val="Subtitle"/>
    <w:basedOn w:val="a3"/>
    <w:link w:val="afff"/>
    <w:qFormat/>
    <w:rsid w:val="0063589A"/>
    <w:pPr>
      <w:jc w:val="center"/>
    </w:pPr>
    <w:rPr>
      <w:b/>
    </w:rPr>
  </w:style>
  <w:style w:type="character" w:customStyle="1" w:styleId="afff">
    <w:name w:val="Подзаголовок Знак"/>
    <w:basedOn w:val="a4"/>
    <w:link w:val="affd"/>
    <w:rsid w:val="0063589A"/>
    <w:rPr>
      <w:rFonts w:ascii="Times New Roman" w:eastAsia="Times New Roman" w:hAnsi="Times New Roman" w:cs="Times New Roman"/>
      <w:b/>
      <w:sz w:val="24"/>
      <w:szCs w:val="24"/>
    </w:rPr>
  </w:style>
  <w:style w:type="paragraph" w:styleId="afff0">
    <w:name w:val="footer"/>
    <w:basedOn w:val="a3"/>
    <w:link w:val="afff1"/>
    <w:rsid w:val="0063589A"/>
    <w:pPr>
      <w:tabs>
        <w:tab w:val="center" w:pos="4677"/>
        <w:tab w:val="right" w:pos="9355"/>
      </w:tabs>
    </w:pPr>
  </w:style>
  <w:style w:type="character" w:customStyle="1" w:styleId="afff1">
    <w:name w:val="Нижний колонтитул Знак"/>
    <w:basedOn w:val="a4"/>
    <w:link w:val="afff0"/>
    <w:rsid w:val="0063589A"/>
    <w:rPr>
      <w:rFonts w:ascii="Times New Roman" w:eastAsia="Times New Roman" w:hAnsi="Times New Roman" w:cs="Times New Roman"/>
      <w:sz w:val="24"/>
      <w:szCs w:val="24"/>
      <w:lang w:eastAsia="ru-RU"/>
    </w:rPr>
  </w:style>
  <w:style w:type="paragraph" w:styleId="a2">
    <w:name w:val="List Number"/>
    <w:basedOn w:val="a3"/>
    <w:rsid w:val="0063589A"/>
    <w:pPr>
      <w:numPr>
        <w:numId w:val="6"/>
      </w:numPr>
      <w:tabs>
        <w:tab w:val="left" w:pos="1354"/>
      </w:tabs>
      <w:contextualSpacing/>
    </w:pPr>
    <w:rPr>
      <w:sz w:val="20"/>
      <w:szCs w:val="20"/>
      <w:lang w:eastAsia="en-US"/>
    </w:rPr>
  </w:style>
  <w:style w:type="paragraph" w:styleId="2a">
    <w:name w:val="List Number 2"/>
    <w:basedOn w:val="a3"/>
    <w:rsid w:val="0063589A"/>
    <w:pPr>
      <w:widowControl w:val="0"/>
      <w:tabs>
        <w:tab w:val="left" w:pos="641"/>
      </w:tabs>
      <w:ind w:left="641" w:hanging="358"/>
    </w:pPr>
    <w:rPr>
      <w:rFonts w:ascii="Courier New" w:hAnsi="Courier New"/>
      <w:szCs w:val="20"/>
    </w:rPr>
  </w:style>
  <w:style w:type="paragraph" w:styleId="afff2">
    <w:name w:val="List"/>
    <w:basedOn w:val="a3"/>
    <w:rsid w:val="0063589A"/>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63589A"/>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63589A"/>
    <w:rPr>
      <w:rFonts w:ascii="Times New Roman" w:eastAsia="Times New Roman" w:hAnsi="Times New Roman" w:cs="Times New Roman"/>
      <w:sz w:val="24"/>
      <w:szCs w:val="24"/>
      <w:lang w:eastAsia="ru-RU" w:bidi="hi-IN"/>
    </w:rPr>
  </w:style>
  <w:style w:type="paragraph" w:styleId="30">
    <w:name w:val="Body Text 3"/>
    <w:basedOn w:val="a3"/>
    <w:link w:val="321"/>
    <w:rsid w:val="0063589A"/>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63589A"/>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63589A"/>
    <w:rPr>
      <w:rFonts w:ascii="Times New Roman" w:eastAsia="Times New Roman" w:hAnsi="Times New Roman" w:cs="Times New Roman"/>
      <w:sz w:val="16"/>
      <w:szCs w:val="16"/>
    </w:rPr>
  </w:style>
  <w:style w:type="paragraph" w:styleId="2b">
    <w:name w:val="Body Text Indent 2"/>
    <w:basedOn w:val="a3"/>
    <w:link w:val="220"/>
    <w:rsid w:val="0063589A"/>
    <w:pPr>
      <w:spacing w:after="120" w:line="480" w:lineRule="auto"/>
      <w:ind w:left="283"/>
    </w:pPr>
  </w:style>
  <w:style w:type="character" w:customStyle="1" w:styleId="2c">
    <w:name w:val="Основной текст с отступом 2 Знак"/>
    <w:basedOn w:val="a4"/>
    <w:rsid w:val="0063589A"/>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63589A"/>
    <w:rPr>
      <w:rFonts w:ascii="Times New Roman" w:eastAsia="Times New Roman" w:hAnsi="Times New Roman" w:cs="Times New Roman"/>
      <w:sz w:val="24"/>
      <w:szCs w:val="24"/>
      <w:lang w:eastAsia="ru-RU"/>
    </w:rPr>
  </w:style>
  <w:style w:type="paragraph" w:styleId="2d">
    <w:name w:val="List Continue 2"/>
    <w:basedOn w:val="a3"/>
    <w:rsid w:val="0063589A"/>
    <w:pPr>
      <w:spacing w:after="120"/>
      <w:ind w:left="566"/>
      <w:jc w:val="both"/>
    </w:pPr>
    <w:rPr>
      <w:sz w:val="20"/>
      <w:szCs w:val="20"/>
    </w:rPr>
  </w:style>
  <w:style w:type="paragraph" w:styleId="2e">
    <w:name w:val="List 2"/>
    <w:basedOn w:val="a3"/>
    <w:rsid w:val="0063589A"/>
    <w:pPr>
      <w:ind w:left="566" w:hanging="283"/>
      <w:contextualSpacing/>
    </w:pPr>
  </w:style>
  <w:style w:type="paragraph" w:styleId="39">
    <w:name w:val="List 3"/>
    <w:basedOn w:val="a3"/>
    <w:rsid w:val="0063589A"/>
    <w:pPr>
      <w:ind w:left="849" w:hanging="283"/>
    </w:pPr>
  </w:style>
  <w:style w:type="paragraph" w:styleId="45">
    <w:name w:val="List 4"/>
    <w:basedOn w:val="a3"/>
    <w:rsid w:val="0063589A"/>
    <w:pPr>
      <w:ind w:left="1132" w:hanging="283"/>
      <w:contextualSpacing/>
    </w:pPr>
  </w:style>
  <w:style w:type="paragraph" w:styleId="HTML8">
    <w:name w:val="HTML Preformatted"/>
    <w:basedOn w:val="a3"/>
    <w:link w:val="HTML30"/>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63589A"/>
    <w:rPr>
      <w:rFonts w:ascii="Consolas" w:eastAsia="Times New Roman" w:hAnsi="Consolas" w:cs="Times New Roman"/>
      <w:sz w:val="20"/>
      <w:szCs w:val="20"/>
      <w:lang w:eastAsia="ru-RU"/>
    </w:rPr>
  </w:style>
  <w:style w:type="character" w:customStyle="1" w:styleId="HTML30">
    <w:name w:val="Стандартный HTML Знак3"/>
    <w:link w:val="HTML8"/>
    <w:rsid w:val="0063589A"/>
    <w:rPr>
      <w:rFonts w:ascii="Courier New" w:eastAsia="Times New Roman" w:hAnsi="Courier New" w:cs="Times New Roman"/>
      <w:sz w:val="20"/>
      <w:szCs w:val="20"/>
    </w:rPr>
  </w:style>
  <w:style w:type="paragraph" w:styleId="afff4">
    <w:name w:val="Block Text"/>
    <w:basedOn w:val="a3"/>
    <w:rsid w:val="0063589A"/>
    <w:pPr>
      <w:ind w:left="709" w:right="-908"/>
    </w:pPr>
    <w:rPr>
      <w:szCs w:val="20"/>
    </w:rPr>
  </w:style>
  <w:style w:type="table" w:styleId="18">
    <w:name w:val="Table Simple 1"/>
    <w:basedOn w:val="a5"/>
    <w:rsid w:val="0063589A"/>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63589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6358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63589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63589A"/>
    <w:rPr>
      <w:rFonts w:ascii="Times New Roman" w:hAnsi="Times New Roman" w:cs="Times New Roman"/>
      <w:b/>
      <w:bCs/>
      <w:sz w:val="26"/>
      <w:szCs w:val="26"/>
    </w:rPr>
  </w:style>
  <w:style w:type="paragraph" w:customStyle="1" w:styleId="afff7">
    <w:name w:val="Для таблиц"/>
    <w:basedOn w:val="a3"/>
    <w:uiPriority w:val="99"/>
    <w:rsid w:val="0063589A"/>
  </w:style>
  <w:style w:type="paragraph" w:customStyle="1" w:styleId="afff8">
    <w:name w:val="список с точками"/>
    <w:basedOn w:val="a3"/>
    <w:rsid w:val="0063589A"/>
    <w:pPr>
      <w:tabs>
        <w:tab w:val="left" w:pos="3330"/>
      </w:tabs>
      <w:spacing w:line="312" w:lineRule="auto"/>
      <w:ind w:left="3330" w:hanging="720"/>
      <w:jc w:val="both"/>
    </w:pPr>
  </w:style>
  <w:style w:type="paragraph" w:customStyle="1" w:styleId="Default">
    <w:name w:val="Default"/>
    <w:rsid w:val="006358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63589A"/>
    <w:rPr>
      <w:rFonts w:ascii="Times New Roman" w:hAnsi="Times New Roman" w:cs="Times New Roman"/>
      <w:b/>
      <w:bCs/>
      <w:sz w:val="24"/>
      <w:szCs w:val="24"/>
    </w:rPr>
  </w:style>
  <w:style w:type="character" w:customStyle="1" w:styleId="FontStyle12">
    <w:name w:val="Font Style12"/>
    <w:rsid w:val="0063589A"/>
    <w:rPr>
      <w:rFonts w:ascii="Times New Roman" w:hAnsi="Times New Roman" w:cs="Times New Roman"/>
      <w:sz w:val="24"/>
      <w:szCs w:val="24"/>
    </w:rPr>
  </w:style>
  <w:style w:type="paragraph" w:customStyle="1" w:styleId="Style2">
    <w:name w:val="Style2"/>
    <w:basedOn w:val="a3"/>
    <w:rsid w:val="0063589A"/>
    <w:pPr>
      <w:widowControl w:val="0"/>
      <w:autoSpaceDE w:val="0"/>
      <w:autoSpaceDN w:val="0"/>
      <w:adjustRightInd w:val="0"/>
    </w:pPr>
  </w:style>
  <w:style w:type="paragraph" w:customStyle="1" w:styleId="Style1">
    <w:name w:val="Style1"/>
    <w:basedOn w:val="a3"/>
    <w:rsid w:val="0063589A"/>
    <w:pPr>
      <w:widowControl w:val="0"/>
      <w:autoSpaceDE w:val="0"/>
      <w:autoSpaceDN w:val="0"/>
      <w:adjustRightInd w:val="0"/>
      <w:spacing w:line="309" w:lineRule="exact"/>
      <w:ind w:firstLine="686"/>
      <w:jc w:val="both"/>
    </w:pPr>
  </w:style>
  <w:style w:type="paragraph" w:customStyle="1" w:styleId="Style16">
    <w:name w:val="Style16"/>
    <w:basedOn w:val="a3"/>
    <w:rsid w:val="0063589A"/>
    <w:pPr>
      <w:widowControl w:val="0"/>
      <w:autoSpaceDE w:val="0"/>
      <w:autoSpaceDN w:val="0"/>
      <w:adjustRightInd w:val="0"/>
      <w:spacing w:line="480" w:lineRule="exact"/>
      <w:ind w:firstLine="715"/>
      <w:jc w:val="both"/>
    </w:pPr>
  </w:style>
  <w:style w:type="character" w:customStyle="1" w:styleId="FontStyle36">
    <w:name w:val="Font Style36"/>
    <w:rsid w:val="0063589A"/>
    <w:rPr>
      <w:rFonts w:ascii="Times New Roman" w:hAnsi="Times New Roman" w:cs="Times New Roman" w:hint="default"/>
      <w:sz w:val="26"/>
      <w:szCs w:val="26"/>
    </w:rPr>
  </w:style>
  <w:style w:type="character" w:customStyle="1" w:styleId="FontStyle51">
    <w:name w:val="Font Style51"/>
    <w:rsid w:val="0063589A"/>
    <w:rPr>
      <w:rFonts w:ascii="Times New Roman" w:hAnsi="Times New Roman" w:cs="Times New Roman"/>
      <w:sz w:val="24"/>
      <w:szCs w:val="24"/>
    </w:rPr>
  </w:style>
  <w:style w:type="character" w:customStyle="1" w:styleId="afffa">
    <w:name w:val="Тело ИАК Знак"/>
    <w:link w:val="afffb"/>
    <w:rsid w:val="0063589A"/>
    <w:rPr>
      <w:sz w:val="28"/>
      <w:szCs w:val="28"/>
    </w:rPr>
  </w:style>
  <w:style w:type="paragraph" w:customStyle="1" w:styleId="afffb">
    <w:name w:val="Тело ИАК"/>
    <w:basedOn w:val="a3"/>
    <w:link w:val="afffa"/>
    <w:rsid w:val="0063589A"/>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6358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63589A"/>
  </w:style>
  <w:style w:type="character" w:customStyle="1" w:styleId="150">
    <w:name w:val="Знак Знак15"/>
    <w:locked/>
    <w:rsid w:val="0063589A"/>
    <w:rPr>
      <w:b/>
      <w:caps/>
      <w:sz w:val="24"/>
      <w:szCs w:val="24"/>
      <w:lang w:val="ru-RU" w:eastAsia="ru-RU" w:bidi="ar-SA"/>
    </w:rPr>
  </w:style>
  <w:style w:type="character" w:customStyle="1" w:styleId="110">
    <w:name w:val="Знак Знак11"/>
    <w:locked/>
    <w:rsid w:val="0063589A"/>
    <w:rPr>
      <w:sz w:val="16"/>
      <w:szCs w:val="16"/>
      <w:lang w:val="ru-RU" w:eastAsia="ru-RU" w:bidi="ar-SA"/>
    </w:rPr>
  </w:style>
  <w:style w:type="character" w:customStyle="1" w:styleId="100">
    <w:name w:val="Знак Знак10"/>
    <w:rsid w:val="0063589A"/>
    <w:rPr>
      <w:sz w:val="16"/>
      <w:szCs w:val="16"/>
      <w:lang w:val="ru-RU" w:eastAsia="ru-RU" w:bidi="ar-SA"/>
    </w:rPr>
  </w:style>
  <w:style w:type="character" w:customStyle="1" w:styleId="140">
    <w:name w:val="Знак Знак14"/>
    <w:rsid w:val="0063589A"/>
    <w:rPr>
      <w:rFonts w:ascii="Arial" w:hAnsi="Arial" w:cs="Arial"/>
      <w:b/>
      <w:bCs/>
      <w:i/>
      <w:iCs/>
      <w:sz w:val="28"/>
      <w:szCs w:val="28"/>
      <w:lang w:val="ru-RU" w:eastAsia="en-US" w:bidi="ar-SA"/>
    </w:rPr>
  </w:style>
  <w:style w:type="character" w:customStyle="1" w:styleId="120">
    <w:name w:val="Знак Знак12"/>
    <w:rsid w:val="0063589A"/>
    <w:rPr>
      <w:rFonts w:ascii="Calibri" w:hAnsi="Calibri"/>
      <w:i/>
      <w:iCs/>
      <w:sz w:val="24"/>
      <w:szCs w:val="24"/>
      <w:lang w:val="ru-RU" w:eastAsia="en-US" w:bidi="ar-SA"/>
    </w:rPr>
  </w:style>
  <w:style w:type="character" w:customStyle="1" w:styleId="62">
    <w:name w:val="Знак Знак6"/>
    <w:rsid w:val="0063589A"/>
    <w:rPr>
      <w:sz w:val="24"/>
      <w:szCs w:val="24"/>
    </w:rPr>
  </w:style>
  <w:style w:type="paragraph" w:customStyle="1" w:styleId="Style5">
    <w:name w:val="Style5"/>
    <w:basedOn w:val="a3"/>
    <w:rsid w:val="0063589A"/>
    <w:pPr>
      <w:widowControl w:val="0"/>
      <w:autoSpaceDE w:val="0"/>
      <w:autoSpaceDN w:val="0"/>
      <w:adjustRightInd w:val="0"/>
      <w:spacing w:line="490" w:lineRule="exact"/>
      <w:jc w:val="center"/>
    </w:pPr>
  </w:style>
  <w:style w:type="paragraph" w:customStyle="1" w:styleId="FR3">
    <w:name w:val="FR3"/>
    <w:rsid w:val="0063589A"/>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63589A"/>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63589A"/>
    <w:rPr>
      <w:rFonts w:ascii="Times New Roman" w:hAnsi="Times New Roman" w:cs="Times New Roman" w:hint="default"/>
      <w:i/>
      <w:iCs/>
      <w:sz w:val="16"/>
      <w:szCs w:val="16"/>
    </w:rPr>
  </w:style>
  <w:style w:type="paragraph" w:customStyle="1" w:styleId="2f">
    <w:name w:val="Стиль2"/>
    <w:basedOn w:val="a3"/>
    <w:next w:val="a2"/>
    <w:rsid w:val="0063589A"/>
    <w:rPr>
      <w:b/>
      <w:sz w:val="20"/>
    </w:rPr>
  </w:style>
  <w:style w:type="paragraph" w:customStyle="1" w:styleId="FR4">
    <w:name w:val="FR4"/>
    <w:rsid w:val="0063589A"/>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63589A"/>
    <w:pPr>
      <w:spacing w:line="360" w:lineRule="auto"/>
      <w:jc w:val="both"/>
    </w:pPr>
    <w:rPr>
      <w:szCs w:val="20"/>
    </w:rPr>
  </w:style>
  <w:style w:type="paragraph" w:customStyle="1" w:styleId="1b">
    <w:name w:val="Текст1"/>
    <w:basedOn w:val="a3"/>
    <w:rsid w:val="0063589A"/>
    <w:rPr>
      <w:rFonts w:ascii="Courier New" w:hAnsi="Courier New"/>
      <w:sz w:val="20"/>
      <w:szCs w:val="20"/>
    </w:rPr>
  </w:style>
  <w:style w:type="paragraph" w:customStyle="1" w:styleId="1c">
    <w:name w:val="Абзац списка1"/>
    <w:basedOn w:val="a3"/>
    <w:link w:val="ListParagraphChar"/>
    <w:rsid w:val="0063589A"/>
    <w:pPr>
      <w:ind w:left="708"/>
    </w:pPr>
  </w:style>
  <w:style w:type="character" w:customStyle="1" w:styleId="ListParagraphChar">
    <w:name w:val="List Paragraph Char"/>
    <w:link w:val="1c"/>
    <w:locked/>
    <w:rsid w:val="0063589A"/>
    <w:rPr>
      <w:rFonts w:ascii="Times New Roman" w:eastAsia="Times New Roman" w:hAnsi="Times New Roman" w:cs="Times New Roman"/>
      <w:sz w:val="24"/>
      <w:szCs w:val="24"/>
      <w:lang w:eastAsia="ru-RU"/>
    </w:rPr>
  </w:style>
  <w:style w:type="character" w:customStyle="1" w:styleId="FontStyle600">
    <w:name w:val="Font Style600"/>
    <w:rsid w:val="0063589A"/>
    <w:rPr>
      <w:rFonts w:ascii="Times New Roman" w:hAnsi="Times New Roman" w:cs="Times New Roman"/>
      <w:sz w:val="22"/>
      <w:szCs w:val="22"/>
    </w:rPr>
  </w:style>
  <w:style w:type="character" w:customStyle="1" w:styleId="FontStyle184">
    <w:name w:val="Font Style184"/>
    <w:rsid w:val="0063589A"/>
    <w:rPr>
      <w:rFonts w:ascii="Times New Roman" w:hAnsi="Times New Roman" w:cs="Times New Roman"/>
      <w:sz w:val="20"/>
      <w:szCs w:val="20"/>
    </w:rPr>
  </w:style>
  <w:style w:type="character" w:customStyle="1" w:styleId="FontStyle624">
    <w:name w:val="Font Style624"/>
    <w:rsid w:val="0063589A"/>
    <w:rPr>
      <w:rFonts w:ascii="Times New Roman" w:hAnsi="Times New Roman" w:cs="Times New Roman"/>
      <w:b/>
      <w:bCs/>
      <w:i/>
      <w:iCs/>
      <w:sz w:val="22"/>
      <w:szCs w:val="22"/>
    </w:rPr>
  </w:style>
  <w:style w:type="character" w:customStyle="1" w:styleId="FontStyle187">
    <w:name w:val="Font Style187"/>
    <w:rsid w:val="0063589A"/>
    <w:rPr>
      <w:rFonts w:ascii="Times New Roman" w:hAnsi="Times New Roman" w:cs="Times New Roman"/>
      <w:i/>
      <w:iCs/>
      <w:sz w:val="20"/>
      <w:szCs w:val="20"/>
    </w:rPr>
  </w:style>
  <w:style w:type="character" w:customStyle="1" w:styleId="FontStyle572">
    <w:name w:val="Font Style572"/>
    <w:rsid w:val="0063589A"/>
    <w:rPr>
      <w:rFonts w:ascii="Times New Roman" w:hAnsi="Times New Roman" w:cs="Times New Roman"/>
      <w:sz w:val="16"/>
      <w:szCs w:val="16"/>
    </w:rPr>
  </w:style>
  <w:style w:type="character" w:customStyle="1" w:styleId="FontStyle568">
    <w:name w:val="Font Style568"/>
    <w:rsid w:val="0063589A"/>
    <w:rPr>
      <w:rFonts w:ascii="Times New Roman" w:hAnsi="Times New Roman" w:cs="Times New Roman"/>
      <w:i/>
      <w:iCs/>
      <w:sz w:val="16"/>
      <w:szCs w:val="16"/>
    </w:rPr>
  </w:style>
  <w:style w:type="paragraph" w:customStyle="1" w:styleId="Style241">
    <w:name w:val="Style241"/>
    <w:basedOn w:val="a3"/>
    <w:rsid w:val="0063589A"/>
    <w:pPr>
      <w:widowControl w:val="0"/>
      <w:autoSpaceDE w:val="0"/>
      <w:autoSpaceDN w:val="0"/>
      <w:adjustRightInd w:val="0"/>
      <w:spacing w:line="194" w:lineRule="exact"/>
      <w:ind w:hanging="2021"/>
    </w:pPr>
  </w:style>
  <w:style w:type="character" w:customStyle="1" w:styleId="FontStyle152">
    <w:name w:val="Font Style152"/>
    <w:rsid w:val="0063589A"/>
    <w:rPr>
      <w:rFonts w:ascii="Times New Roman" w:hAnsi="Times New Roman" w:cs="Times New Roman"/>
      <w:b/>
      <w:bCs/>
      <w:sz w:val="20"/>
      <w:szCs w:val="20"/>
    </w:rPr>
  </w:style>
  <w:style w:type="paragraph" w:customStyle="1" w:styleId="Style174">
    <w:name w:val="Style174"/>
    <w:basedOn w:val="a3"/>
    <w:rsid w:val="0063589A"/>
    <w:pPr>
      <w:widowControl w:val="0"/>
      <w:autoSpaceDE w:val="0"/>
      <w:autoSpaceDN w:val="0"/>
      <w:adjustRightInd w:val="0"/>
      <w:spacing w:line="254" w:lineRule="exact"/>
      <w:jc w:val="center"/>
    </w:pPr>
  </w:style>
  <w:style w:type="paragraph" w:customStyle="1" w:styleId="Style222">
    <w:name w:val="Style222"/>
    <w:basedOn w:val="a3"/>
    <w:rsid w:val="0063589A"/>
    <w:pPr>
      <w:widowControl w:val="0"/>
      <w:autoSpaceDE w:val="0"/>
      <w:autoSpaceDN w:val="0"/>
      <w:adjustRightInd w:val="0"/>
      <w:spacing w:line="174" w:lineRule="exact"/>
      <w:ind w:firstLine="374"/>
      <w:jc w:val="both"/>
    </w:pPr>
  </w:style>
  <w:style w:type="paragraph" w:customStyle="1" w:styleId="Style285">
    <w:name w:val="Style285"/>
    <w:basedOn w:val="a3"/>
    <w:rsid w:val="0063589A"/>
    <w:pPr>
      <w:widowControl w:val="0"/>
      <w:autoSpaceDE w:val="0"/>
      <w:autoSpaceDN w:val="0"/>
      <w:adjustRightInd w:val="0"/>
      <w:spacing w:line="379" w:lineRule="exact"/>
      <w:ind w:hanging="787"/>
    </w:pPr>
  </w:style>
  <w:style w:type="paragraph" w:customStyle="1" w:styleId="Style204">
    <w:name w:val="Style204"/>
    <w:basedOn w:val="a3"/>
    <w:rsid w:val="0063589A"/>
    <w:pPr>
      <w:widowControl w:val="0"/>
      <w:autoSpaceDE w:val="0"/>
      <w:autoSpaceDN w:val="0"/>
      <w:adjustRightInd w:val="0"/>
      <w:spacing w:line="229" w:lineRule="exact"/>
      <w:jc w:val="both"/>
    </w:pPr>
  </w:style>
  <w:style w:type="paragraph" w:customStyle="1" w:styleId="Style210">
    <w:name w:val="Style210"/>
    <w:basedOn w:val="a3"/>
    <w:rsid w:val="0063589A"/>
    <w:pPr>
      <w:widowControl w:val="0"/>
      <w:autoSpaceDE w:val="0"/>
      <w:autoSpaceDN w:val="0"/>
      <w:adjustRightInd w:val="0"/>
      <w:spacing w:line="221" w:lineRule="exact"/>
    </w:pPr>
  </w:style>
  <w:style w:type="character" w:customStyle="1" w:styleId="FontStyle575">
    <w:name w:val="Font Style575"/>
    <w:rsid w:val="0063589A"/>
    <w:rPr>
      <w:rFonts w:ascii="Courier New" w:hAnsi="Courier New" w:cs="Courier New"/>
      <w:b/>
      <w:bCs/>
      <w:sz w:val="24"/>
      <w:szCs w:val="24"/>
    </w:rPr>
  </w:style>
  <w:style w:type="character" w:customStyle="1" w:styleId="FontStyle668">
    <w:name w:val="Font Style668"/>
    <w:rsid w:val="0063589A"/>
    <w:rPr>
      <w:rFonts w:ascii="Times New Roman" w:hAnsi="Times New Roman" w:cs="Times New Roman"/>
      <w:b/>
      <w:bCs/>
      <w:i/>
      <w:iCs/>
      <w:spacing w:val="30"/>
      <w:sz w:val="20"/>
      <w:szCs w:val="20"/>
    </w:rPr>
  </w:style>
  <w:style w:type="character" w:customStyle="1" w:styleId="toctext">
    <w:name w:val="toctext"/>
    <w:rsid w:val="0063589A"/>
  </w:style>
  <w:style w:type="paragraph" w:customStyle="1" w:styleId="Style59">
    <w:name w:val="Style59"/>
    <w:basedOn w:val="a3"/>
    <w:rsid w:val="0063589A"/>
    <w:pPr>
      <w:widowControl w:val="0"/>
      <w:autoSpaceDE w:val="0"/>
      <w:autoSpaceDN w:val="0"/>
      <w:adjustRightInd w:val="0"/>
      <w:spacing w:line="221" w:lineRule="exact"/>
      <w:ind w:firstLine="950"/>
      <w:jc w:val="both"/>
    </w:pPr>
  </w:style>
  <w:style w:type="paragraph" w:customStyle="1" w:styleId="Style269">
    <w:name w:val="Style269"/>
    <w:basedOn w:val="a3"/>
    <w:rsid w:val="0063589A"/>
    <w:pPr>
      <w:widowControl w:val="0"/>
      <w:autoSpaceDE w:val="0"/>
      <w:autoSpaceDN w:val="0"/>
      <w:adjustRightInd w:val="0"/>
      <w:spacing w:line="331" w:lineRule="exact"/>
      <w:ind w:firstLine="2621"/>
    </w:pPr>
  </w:style>
  <w:style w:type="paragraph" w:customStyle="1" w:styleId="Style19">
    <w:name w:val="Style19"/>
    <w:basedOn w:val="a3"/>
    <w:rsid w:val="0063589A"/>
    <w:pPr>
      <w:widowControl w:val="0"/>
      <w:autoSpaceDE w:val="0"/>
      <w:autoSpaceDN w:val="0"/>
      <w:adjustRightInd w:val="0"/>
      <w:spacing w:line="456" w:lineRule="exact"/>
      <w:ind w:firstLine="667"/>
      <w:jc w:val="both"/>
    </w:pPr>
  </w:style>
  <w:style w:type="character" w:customStyle="1" w:styleId="FontStyle580">
    <w:name w:val="Font Style580"/>
    <w:rsid w:val="0063589A"/>
    <w:rPr>
      <w:rFonts w:ascii="Times New Roman" w:hAnsi="Times New Roman" w:cs="Times New Roman"/>
      <w:i/>
      <w:iCs/>
      <w:sz w:val="22"/>
      <w:szCs w:val="22"/>
    </w:rPr>
  </w:style>
  <w:style w:type="character" w:customStyle="1" w:styleId="FontStyle582">
    <w:name w:val="Font Style582"/>
    <w:rsid w:val="0063589A"/>
    <w:rPr>
      <w:rFonts w:ascii="Times New Roman" w:hAnsi="Times New Roman" w:cs="Times New Roman"/>
      <w:b/>
      <w:bCs/>
      <w:i/>
      <w:iCs/>
      <w:sz w:val="22"/>
      <w:szCs w:val="22"/>
    </w:rPr>
  </w:style>
  <w:style w:type="paragraph" w:customStyle="1" w:styleId="Style192">
    <w:name w:val="Style192"/>
    <w:basedOn w:val="a3"/>
    <w:rsid w:val="0063589A"/>
    <w:pPr>
      <w:widowControl w:val="0"/>
      <w:autoSpaceDE w:val="0"/>
      <w:autoSpaceDN w:val="0"/>
      <w:adjustRightInd w:val="0"/>
      <w:spacing w:line="226" w:lineRule="exact"/>
      <w:ind w:firstLine="346"/>
      <w:jc w:val="both"/>
    </w:pPr>
  </w:style>
  <w:style w:type="character" w:customStyle="1" w:styleId="FontStyle592">
    <w:name w:val="Font Style592"/>
    <w:rsid w:val="0063589A"/>
    <w:rPr>
      <w:rFonts w:ascii="Times New Roman" w:hAnsi="Times New Roman" w:cs="Times New Roman"/>
      <w:b/>
      <w:bCs/>
      <w:sz w:val="20"/>
      <w:szCs w:val="20"/>
    </w:rPr>
  </w:style>
  <w:style w:type="character" w:customStyle="1" w:styleId="FontStyle577">
    <w:name w:val="Font Style577"/>
    <w:rsid w:val="0063589A"/>
    <w:rPr>
      <w:rFonts w:ascii="Times New Roman" w:hAnsi="Times New Roman" w:cs="Times New Roman"/>
      <w:sz w:val="20"/>
      <w:szCs w:val="20"/>
    </w:rPr>
  </w:style>
  <w:style w:type="character" w:customStyle="1" w:styleId="FontStyle594">
    <w:name w:val="Font Style594"/>
    <w:rsid w:val="0063589A"/>
    <w:rPr>
      <w:rFonts w:ascii="Times New Roman" w:hAnsi="Times New Roman" w:cs="Times New Roman"/>
      <w:i/>
      <w:iCs/>
      <w:sz w:val="20"/>
      <w:szCs w:val="20"/>
    </w:rPr>
  </w:style>
  <w:style w:type="character" w:customStyle="1" w:styleId="FontStyle148">
    <w:name w:val="Font Style148"/>
    <w:rsid w:val="0063589A"/>
    <w:rPr>
      <w:rFonts w:ascii="Times New Roman" w:hAnsi="Times New Roman" w:cs="Times New Roman"/>
      <w:i/>
      <w:iCs/>
      <w:sz w:val="20"/>
      <w:szCs w:val="20"/>
    </w:rPr>
  </w:style>
  <w:style w:type="paragraph" w:customStyle="1" w:styleId="Style139">
    <w:name w:val="Style139"/>
    <w:basedOn w:val="a3"/>
    <w:rsid w:val="0063589A"/>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63589A"/>
    <w:rPr>
      <w:rFonts w:ascii="Times New Roman" w:hAnsi="Times New Roman" w:cs="Times New Roman"/>
      <w:b/>
      <w:bCs/>
      <w:i/>
      <w:iCs/>
      <w:spacing w:val="30"/>
      <w:sz w:val="22"/>
      <w:szCs w:val="22"/>
    </w:rPr>
  </w:style>
  <w:style w:type="paragraph" w:customStyle="1" w:styleId="Style161">
    <w:name w:val="Style161"/>
    <w:basedOn w:val="a3"/>
    <w:rsid w:val="0063589A"/>
    <w:pPr>
      <w:widowControl w:val="0"/>
      <w:autoSpaceDE w:val="0"/>
      <w:autoSpaceDN w:val="0"/>
      <w:adjustRightInd w:val="0"/>
      <w:spacing w:line="221" w:lineRule="exact"/>
      <w:ind w:firstLine="379"/>
      <w:jc w:val="both"/>
    </w:pPr>
  </w:style>
  <w:style w:type="character" w:customStyle="1" w:styleId="FontStyle562">
    <w:name w:val="Font Style562"/>
    <w:rsid w:val="0063589A"/>
    <w:rPr>
      <w:rFonts w:ascii="Times New Roman" w:hAnsi="Times New Roman" w:cs="Times New Roman"/>
      <w:b/>
      <w:bCs/>
      <w:spacing w:val="-10"/>
      <w:sz w:val="28"/>
      <w:szCs w:val="28"/>
    </w:rPr>
  </w:style>
  <w:style w:type="paragraph" w:customStyle="1" w:styleId="Style135">
    <w:name w:val="Style135"/>
    <w:basedOn w:val="a3"/>
    <w:rsid w:val="0063589A"/>
    <w:pPr>
      <w:widowControl w:val="0"/>
      <w:autoSpaceDE w:val="0"/>
      <w:autoSpaceDN w:val="0"/>
      <w:adjustRightInd w:val="0"/>
      <w:spacing w:line="302" w:lineRule="exact"/>
      <w:ind w:firstLine="355"/>
    </w:pPr>
  </w:style>
  <w:style w:type="character" w:customStyle="1" w:styleId="FontStyle188">
    <w:name w:val="Font Style188"/>
    <w:rsid w:val="0063589A"/>
    <w:rPr>
      <w:rFonts w:ascii="Times New Roman" w:hAnsi="Times New Roman" w:cs="Times New Roman"/>
      <w:b/>
      <w:bCs/>
      <w:sz w:val="20"/>
      <w:szCs w:val="20"/>
    </w:rPr>
  </w:style>
  <w:style w:type="character" w:customStyle="1" w:styleId="FontStyle581">
    <w:name w:val="Font Style581"/>
    <w:rsid w:val="0063589A"/>
    <w:rPr>
      <w:rFonts w:ascii="Courier New" w:hAnsi="Courier New" w:cs="Courier New"/>
      <w:b/>
      <w:bCs/>
      <w:sz w:val="26"/>
      <w:szCs w:val="26"/>
    </w:rPr>
  </w:style>
  <w:style w:type="character" w:customStyle="1" w:styleId="FontStyle653">
    <w:name w:val="Font Style653"/>
    <w:rsid w:val="0063589A"/>
    <w:rPr>
      <w:rFonts w:ascii="Book Antiqua" w:hAnsi="Book Antiqua" w:cs="Book Antiqua"/>
      <w:b/>
      <w:bCs/>
      <w:sz w:val="18"/>
      <w:szCs w:val="18"/>
    </w:rPr>
  </w:style>
  <w:style w:type="character" w:customStyle="1" w:styleId="FontStyle631">
    <w:name w:val="Font Style631"/>
    <w:rsid w:val="0063589A"/>
    <w:rPr>
      <w:rFonts w:ascii="Times New Roman" w:hAnsi="Times New Roman" w:cs="Times New Roman"/>
      <w:b/>
      <w:bCs/>
      <w:spacing w:val="20"/>
      <w:sz w:val="22"/>
      <w:szCs w:val="22"/>
    </w:rPr>
  </w:style>
  <w:style w:type="character" w:customStyle="1" w:styleId="FontStyle712">
    <w:name w:val="Font Style712"/>
    <w:rsid w:val="0063589A"/>
    <w:rPr>
      <w:rFonts w:ascii="Times New Roman" w:hAnsi="Times New Roman" w:cs="Times New Roman"/>
      <w:b/>
      <w:bCs/>
      <w:sz w:val="20"/>
      <w:szCs w:val="20"/>
    </w:rPr>
  </w:style>
  <w:style w:type="character" w:customStyle="1" w:styleId="FontStyle820">
    <w:name w:val="Font Style820"/>
    <w:rsid w:val="0063589A"/>
    <w:rPr>
      <w:rFonts w:ascii="Times New Roman" w:hAnsi="Times New Roman" w:cs="Times New Roman"/>
      <w:sz w:val="22"/>
      <w:szCs w:val="22"/>
    </w:rPr>
  </w:style>
  <w:style w:type="character" w:customStyle="1" w:styleId="FontStyle821">
    <w:name w:val="Font Style821"/>
    <w:rsid w:val="0063589A"/>
    <w:rPr>
      <w:rFonts w:ascii="Times New Roman" w:hAnsi="Times New Roman" w:cs="Times New Roman"/>
      <w:i/>
      <w:iCs/>
      <w:sz w:val="22"/>
      <w:szCs w:val="22"/>
    </w:rPr>
  </w:style>
  <w:style w:type="paragraph" w:customStyle="1" w:styleId="Style450">
    <w:name w:val="Style450"/>
    <w:basedOn w:val="a3"/>
    <w:rsid w:val="0063589A"/>
    <w:pPr>
      <w:widowControl w:val="0"/>
      <w:autoSpaceDE w:val="0"/>
      <w:autoSpaceDN w:val="0"/>
      <w:adjustRightInd w:val="0"/>
      <w:spacing w:line="336" w:lineRule="exact"/>
      <w:ind w:firstLine="331"/>
      <w:jc w:val="both"/>
    </w:pPr>
  </w:style>
  <w:style w:type="character" w:customStyle="1" w:styleId="z-">
    <w:name w:val="z-Начало формы Знак"/>
    <w:link w:val="z-0"/>
    <w:rsid w:val="0063589A"/>
    <w:rPr>
      <w:rFonts w:ascii="Arial" w:hAnsi="Arial"/>
      <w:b/>
      <w:bCs/>
      <w:kern w:val="32"/>
      <w:sz w:val="32"/>
      <w:szCs w:val="32"/>
    </w:rPr>
  </w:style>
  <w:style w:type="paragraph" w:styleId="z-0">
    <w:name w:val="HTML Top of Form"/>
    <w:basedOn w:val="a3"/>
    <w:next w:val="a3"/>
    <w:link w:val="z-"/>
    <w:unhideWhenUsed/>
    <w:rsid w:val="0063589A"/>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63589A"/>
    <w:rPr>
      <w:rFonts w:ascii="Arial" w:eastAsia="Times New Roman" w:hAnsi="Arial" w:cs="Arial"/>
      <w:vanish/>
      <w:sz w:val="16"/>
      <w:szCs w:val="16"/>
      <w:lang w:eastAsia="ru-RU"/>
    </w:rPr>
  </w:style>
  <w:style w:type="character" w:customStyle="1" w:styleId="Heading2Char">
    <w:name w:val="Heading 2 Char"/>
    <w:aliases w:val="Знак3 Знак Char"/>
    <w:locked/>
    <w:rsid w:val="0063589A"/>
    <w:rPr>
      <w:rFonts w:ascii="Arial" w:hAnsi="Arial" w:cs="Arial"/>
      <w:b/>
      <w:bCs/>
      <w:i/>
      <w:iCs/>
      <w:sz w:val="28"/>
      <w:szCs w:val="28"/>
    </w:rPr>
  </w:style>
  <w:style w:type="paragraph" w:customStyle="1" w:styleId="1d">
    <w:name w:val="Без интервала1"/>
    <w:basedOn w:val="a3"/>
    <w:link w:val="NoSpacingChar"/>
    <w:rsid w:val="0063589A"/>
  </w:style>
  <w:style w:type="character" w:customStyle="1" w:styleId="NoSpacingChar">
    <w:name w:val="No Spacing Char"/>
    <w:link w:val="1d"/>
    <w:locked/>
    <w:rsid w:val="0063589A"/>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63589A"/>
    <w:pPr>
      <w:ind w:left="708"/>
    </w:pPr>
  </w:style>
  <w:style w:type="character" w:customStyle="1" w:styleId="ListParagraphChar4">
    <w:name w:val="List Paragraph Char4"/>
    <w:link w:val="2f0"/>
    <w:locked/>
    <w:rsid w:val="0063589A"/>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63589A"/>
    <w:rPr>
      <w:i/>
      <w:iCs/>
      <w:color w:val="000000"/>
    </w:rPr>
  </w:style>
  <w:style w:type="character" w:customStyle="1" w:styleId="QuoteChar">
    <w:name w:val="Quote Char"/>
    <w:link w:val="210"/>
    <w:locked/>
    <w:rsid w:val="0063589A"/>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63589A"/>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63589A"/>
    <w:rPr>
      <w:rFonts w:ascii="Times New Roman" w:eastAsia="Times New Roman" w:hAnsi="Times New Roman" w:cs="Times New Roman"/>
      <w:b/>
      <w:bCs/>
      <w:i/>
      <w:iCs/>
      <w:color w:val="4F81BD"/>
      <w:sz w:val="24"/>
      <w:szCs w:val="24"/>
    </w:rPr>
  </w:style>
  <w:style w:type="character" w:customStyle="1" w:styleId="1f">
    <w:name w:val="Слабое выделение1"/>
    <w:rsid w:val="0063589A"/>
    <w:rPr>
      <w:rFonts w:cs="Times New Roman"/>
      <w:i/>
      <w:color w:val="808080"/>
    </w:rPr>
  </w:style>
  <w:style w:type="character" w:customStyle="1" w:styleId="1f0">
    <w:name w:val="Сильное выделение1"/>
    <w:rsid w:val="0063589A"/>
    <w:rPr>
      <w:rFonts w:cs="Times New Roman"/>
      <w:b/>
      <w:i/>
      <w:color w:val="4F81BD"/>
    </w:rPr>
  </w:style>
  <w:style w:type="character" w:customStyle="1" w:styleId="1f1">
    <w:name w:val="Слабая ссылка1"/>
    <w:rsid w:val="0063589A"/>
    <w:rPr>
      <w:rFonts w:cs="Times New Roman"/>
      <w:smallCaps/>
      <w:color w:val="C0504D"/>
      <w:u w:val="single"/>
    </w:rPr>
  </w:style>
  <w:style w:type="character" w:customStyle="1" w:styleId="1f2">
    <w:name w:val="Сильная ссылка1"/>
    <w:rsid w:val="0063589A"/>
    <w:rPr>
      <w:rFonts w:cs="Times New Roman"/>
      <w:b/>
      <w:smallCaps/>
      <w:color w:val="C0504D"/>
      <w:spacing w:val="5"/>
      <w:u w:val="single"/>
    </w:rPr>
  </w:style>
  <w:style w:type="character" w:customStyle="1" w:styleId="1f3">
    <w:name w:val="Название книги1"/>
    <w:rsid w:val="0063589A"/>
    <w:rPr>
      <w:rFonts w:cs="Times New Roman"/>
      <w:b/>
      <w:smallCaps/>
      <w:spacing w:val="5"/>
    </w:rPr>
  </w:style>
  <w:style w:type="paragraph" w:customStyle="1" w:styleId="1f4">
    <w:name w:val="Заголовок оглавления1"/>
    <w:basedOn w:val="11"/>
    <w:next w:val="a3"/>
    <w:rsid w:val="0063589A"/>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63589A"/>
    <w:pPr>
      <w:widowControl w:val="0"/>
      <w:spacing w:before="200" w:after="60" w:line="204" w:lineRule="auto"/>
      <w:jc w:val="center"/>
    </w:pPr>
    <w:rPr>
      <w:rFonts w:ascii="SchoolDL" w:hAnsi="SchoolDL"/>
      <w:b/>
      <w:caps/>
      <w:sz w:val="20"/>
      <w:szCs w:val="20"/>
    </w:rPr>
  </w:style>
  <w:style w:type="paragraph" w:customStyle="1" w:styleId="p">
    <w:name w:val="p"/>
    <w:basedOn w:val="a3"/>
    <w:rsid w:val="0063589A"/>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63589A"/>
    <w:rPr>
      <w:rFonts w:cs="Times New Roman"/>
    </w:rPr>
  </w:style>
  <w:style w:type="paragraph" w:customStyle="1" w:styleId="1f6">
    <w:name w:val="ЗАГОЛОВОК 1"/>
    <w:link w:val="1f7"/>
    <w:rsid w:val="0063589A"/>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63589A"/>
    <w:rPr>
      <w:rFonts w:ascii="Times New Roman" w:eastAsia="Times New Roman" w:hAnsi="Times New Roman" w:cs="Times New Roman"/>
      <w:b/>
      <w:caps/>
      <w:sz w:val="24"/>
      <w:szCs w:val="24"/>
      <w:lang w:eastAsia="ru-RU"/>
    </w:rPr>
  </w:style>
  <w:style w:type="paragraph" w:customStyle="1" w:styleId="1f8">
    <w:name w:val="Стиль1"/>
    <w:basedOn w:val="11"/>
    <w:link w:val="1f9"/>
    <w:rsid w:val="0063589A"/>
    <w:pPr>
      <w:keepNext/>
      <w:spacing w:line="312" w:lineRule="auto"/>
      <w:ind w:firstLine="0"/>
      <w:jc w:val="center"/>
    </w:pPr>
    <w:rPr>
      <w:bCs/>
      <w:kern w:val="32"/>
    </w:rPr>
  </w:style>
  <w:style w:type="character" w:customStyle="1" w:styleId="1f9">
    <w:name w:val="Стиль1 Знак"/>
    <w:link w:val="1f8"/>
    <w:locked/>
    <w:rsid w:val="0063589A"/>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63589A"/>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63589A"/>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63589A"/>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63589A"/>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63589A"/>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63589A"/>
    <w:pPr>
      <w:keepNext/>
      <w:numPr>
        <w:numId w:val="8"/>
      </w:numPr>
      <w:tabs>
        <w:tab w:val="left" w:pos="0"/>
      </w:tabs>
      <w:spacing w:before="240" w:after="60"/>
      <w:outlineLvl w:val="3"/>
    </w:pPr>
    <w:rPr>
      <w:bCs/>
      <w:i/>
      <w:sz w:val="28"/>
      <w:szCs w:val="28"/>
    </w:rPr>
  </w:style>
  <w:style w:type="paragraph" w:customStyle="1" w:styleId="1ff">
    <w:name w:val="Обычный1"/>
    <w:rsid w:val="0063589A"/>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63589A"/>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63589A"/>
    <w:rPr>
      <w:rFonts w:ascii="Cambria" w:hAnsi="Cambria" w:cs="Times New Roman"/>
      <w:b/>
      <w:bCs/>
      <w:color w:val="365F91"/>
      <w:sz w:val="28"/>
      <w:szCs w:val="28"/>
    </w:rPr>
  </w:style>
  <w:style w:type="character" w:customStyle="1" w:styleId="apple-converted-space">
    <w:name w:val="apple-converted-space"/>
    <w:rsid w:val="0063589A"/>
  </w:style>
  <w:style w:type="paragraph" w:styleId="afffc">
    <w:name w:val="List Paragraph"/>
    <w:basedOn w:val="a3"/>
    <w:link w:val="afffd"/>
    <w:uiPriority w:val="99"/>
    <w:qFormat/>
    <w:rsid w:val="0063589A"/>
    <w:pPr>
      <w:ind w:left="708"/>
    </w:pPr>
  </w:style>
  <w:style w:type="character" w:customStyle="1" w:styleId="afffd">
    <w:name w:val="Абзац списка Знак"/>
    <w:link w:val="afffc"/>
    <w:uiPriority w:val="99"/>
    <w:rsid w:val="0063589A"/>
    <w:rPr>
      <w:rFonts w:ascii="Times New Roman" w:eastAsia="Times New Roman" w:hAnsi="Times New Roman" w:cs="Times New Roman"/>
      <w:sz w:val="24"/>
      <w:szCs w:val="24"/>
    </w:rPr>
  </w:style>
  <w:style w:type="character" w:customStyle="1" w:styleId="211">
    <w:name w:val="Заголовок 2 Знак1"/>
    <w:uiPriority w:val="99"/>
    <w:rsid w:val="0063589A"/>
    <w:rPr>
      <w:rFonts w:ascii="Arial" w:hAnsi="Arial" w:cs="Arial"/>
      <w:b/>
      <w:bCs/>
      <w:i/>
      <w:iCs/>
      <w:sz w:val="28"/>
      <w:szCs w:val="28"/>
      <w:lang w:val="ru-RU" w:eastAsia="en-US" w:bidi="ar-SA"/>
    </w:rPr>
  </w:style>
  <w:style w:type="character" w:customStyle="1" w:styleId="apple-style-span">
    <w:name w:val="apple-style-span"/>
    <w:uiPriority w:val="99"/>
    <w:rsid w:val="0063589A"/>
  </w:style>
  <w:style w:type="paragraph" w:customStyle="1" w:styleId="1ff0">
    <w:name w:val="абзац1"/>
    <w:basedOn w:val="a3"/>
    <w:rsid w:val="0063589A"/>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63589A"/>
    <w:pPr>
      <w:jc w:val="both"/>
    </w:pPr>
    <w:rPr>
      <w:sz w:val="28"/>
      <w:szCs w:val="20"/>
    </w:rPr>
  </w:style>
  <w:style w:type="paragraph" w:customStyle="1" w:styleId="text">
    <w:name w:val="text"/>
    <w:basedOn w:val="a3"/>
    <w:rsid w:val="0063589A"/>
    <w:pPr>
      <w:spacing w:before="100" w:beforeAutospacing="1" w:after="100" w:afterAutospacing="1"/>
    </w:pPr>
  </w:style>
  <w:style w:type="character" w:customStyle="1" w:styleId="112">
    <w:name w:val="1 Заголовок 1 Знак"/>
    <w:link w:val="113"/>
    <w:locked/>
    <w:rsid w:val="0063589A"/>
    <w:rPr>
      <w:rFonts w:ascii="Arial" w:hAnsi="Arial"/>
      <w:b/>
      <w:sz w:val="32"/>
      <w:szCs w:val="32"/>
    </w:rPr>
  </w:style>
  <w:style w:type="paragraph" w:customStyle="1" w:styleId="113">
    <w:name w:val="1 Заголовок 1"/>
    <w:basedOn w:val="a3"/>
    <w:link w:val="112"/>
    <w:rsid w:val="0063589A"/>
    <w:pPr>
      <w:spacing w:before="240" w:after="60"/>
    </w:pPr>
    <w:rPr>
      <w:rFonts w:ascii="Arial" w:eastAsiaTheme="minorHAnsi" w:hAnsi="Arial" w:cstheme="minorBidi"/>
      <w:b/>
      <w:sz w:val="32"/>
      <w:szCs w:val="32"/>
      <w:lang w:eastAsia="en-US"/>
    </w:rPr>
  </w:style>
  <w:style w:type="paragraph" w:customStyle="1" w:styleId="Style14">
    <w:name w:val="Style14"/>
    <w:basedOn w:val="a3"/>
    <w:rsid w:val="0063589A"/>
    <w:pPr>
      <w:widowControl w:val="0"/>
      <w:autoSpaceDE w:val="0"/>
      <w:autoSpaceDN w:val="0"/>
      <w:adjustRightInd w:val="0"/>
    </w:pPr>
  </w:style>
  <w:style w:type="paragraph" w:customStyle="1" w:styleId="Style11">
    <w:name w:val="Style11"/>
    <w:basedOn w:val="a3"/>
    <w:rsid w:val="0063589A"/>
    <w:pPr>
      <w:widowControl w:val="0"/>
      <w:autoSpaceDE w:val="0"/>
      <w:autoSpaceDN w:val="0"/>
      <w:adjustRightInd w:val="0"/>
    </w:pPr>
  </w:style>
  <w:style w:type="paragraph" w:customStyle="1" w:styleId="FR1">
    <w:name w:val="FR1"/>
    <w:rsid w:val="0063589A"/>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63589A"/>
  </w:style>
  <w:style w:type="paragraph" w:customStyle="1" w:styleId="afffe">
    <w:name w:val="Обычный текст"/>
    <w:basedOn w:val="a3"/>
    <w:link w:val="affff"/>
    <w:rsid w:val="0063589A"/>
    <w:pPr>
      <w:ind w:firstLine="454"/>
      <w:jc w:val="both"/>
    </w:pPr>
    <w:rPr>
      <w:szCs w:val="20"/>
    </w:rPr>
  </w:style>
  <w:style w:type="character" w:customStyle="1" w:styleId="affff">
    <w:name w:val="Обычный текст Знак"/>
    <w:link w:val="afffe"/>
    <w:rsid w:val="0063589A"/>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63589A"/>
    <w:rPr>
      <w:bCs/>
      <w:kern w:val="32"/>
      <w:sz w:val="32"/>
      <w:lang w:val="ru-RU" w:eastAsia="en-US" w:bidi="ar-SA"/>
    </w:rPr>
  </w:style>
  <w:style w:type="character" w:customStyle="1" w:styleId="Heading3Char">
    <w:name w:val="Heading 3 Char"/>
    <w:aliases w:val="Знак2 Char"/>
    <w:locked/>
    <w:rsid w:val="0063589A"/>
    <w:rPr>
      <w:rFonts w:ascii="Arial" w:hAnsi="Arial" w:cs="Arial"/>
      <w:b/>
      <w:bCs/>
      <w:sz w:val="26"/>
      <w:szCs w:val="26"/>
      <w:lang w:val="ru-RU" w:eastAsia="en-US" w:bidi="ar-SA"/>
    </w:rPr>
  </w:style>
  <w:style w:type="character" w:customStyle="1" w:styleId="TitleChar">
    <w:name w:val="Title Char"/>
    <w:locked/>
    <w:rsid w:val="0063589A"/>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63589A"/>
    <w:rPr>
      <w:sz w:val="24"/>
      <w:lang w:val="en-US" w:eastAsia="en-US" w:bidi="ar-SA"/>
    </w:rPr>
  </w:style>
  <w:style w:type="paragraph" w:customStyle="1" w:styleId="l1">
    <w:name w:val="l1"/>
    <w:basedOn w:val="a3"/>
    <w:rsid w:val="0063589A"/>
    <w:pPr>
      <w:spacing w:before="100" w:beforeAutospacing="1" w:after="100" w:afterAutospacing="1"/>
    </w:pPr>
  </w:style>
  <w:style w:type="paragraph" w:customStyle="1" w:styleId="l2">
    <w:name w:val="l2"/>
    <w:basedOn w:val="a3"/>
    <w:rsid w:val="0063589A"/>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3589A"/>
    <w:rPr>
      <w:sz w:val="24"/>
      <w:szCs w:val="24"/>
      <w:lang w:val="ru-RU" w:eastAsia="ru-RU" w:bidi="ar-SA"/>
    </w:rPr>
  </w:style>
  <w:style w:type="character" w:customStyle="1" w:styleId="gapspan">
    <w:name w:val="gapspan"/>
    <w:rsid w:val="0063589A"/>
    <w:rPr>
      <w:rFonts w:cs="Times New Roman"/>
    </w:rPr>
  </w:style>
  <w:style w:type="paragraph" w:customStyle="1" w:styleId="TablLeft">
    <w:name w:val="Tabl Left"/>
    <w:basedOn w:val="a3"/>
    <w:semiHidden/>
    <w:rsid w:val="0063589A"/>
    <w:pPr>
      <w:overflowPunct w:val="0"/>
      <w:autoSpaceDE w:val="0"/>
      <w:autoSpaceDN w:val="0"/>
      <w:adjustRightInd w:val="0"/>
      <w:textAlignment w:val="baseline"/>
    </w:pPr>
    <w:rPr>
      <w:sz w:val="28"/>
      <w:szCs w:val="20"/>
    </w:rPr>
  </w:style>
  <w:style w:type="character" w:customStyle="1" w:styleId="citecrochet1">
    <w:name w:val="cite_crochet1"/>
    <w:rsid w:val="0063589A"/>
    <w:rPr>
      <w:vanish/>
    </w:rPr>
  </w:style>
  <w:style w:type="character" w:customStyle="1" w:styleId="nowrap1">
    <w:name w:val="nowrap1"/>
    <w:rsid w:val="0063589A"/>
  </w:style>
  <w:style w:type="paragraph" w:customStyle="1" w:styleId="style3">
    <w:name w:val="style3"/>
    <w:basedOn w:val="a3"/>
    <w:rsid w:val="0063589A"/>
    <w:pPr>
      <w:spacing w:before="100" w:beforeAutospacing="1" w:after="100" w:afterAutospacing="1"/>
    </w:pPr>
    <w:rPr>
      <w:rFonts w:ascii="Verdana" w:hAnsi="Verdana"/>
      <w:sz w:val="18"/>
      <w:szCs w:val="18"/>
    </w:rPr>
  </w:style>
  <w:style w:type="character" w:customStyle="1" w:styleId="zagl">
    <w:name w:val="zagl"/>
    <w:rsid w:val="0063589A"/>
  </w:style>
  <w:style w:type="character" w:customStyle="1" w:styleId="font4">
    <w:name w:val="font4"/>
    <w:rsid w:val="0063589A"/>
  </w:style>
  <w:style w:type="paragraph" w:customStyle="1" w:styleId="tekstob">
    <w:name w:val="tekstob"/>
    <w:basedOn w:val="a3"/>
    <w:rsid w:val="0063589A"/>
    <w:pPr>
      <w:spacing w:before="100" w:beforeAutospacing="1" w:after="100" w:afterAutospacing="1"/>
    </w:pPr>
  </w:style>
  <w:style w:type="character" w:customStyle="1" w:styleId="st1">
    <w:name w:val="st1"/>
    <w:rsid w:val="0063589A"/>
  </w:style>
  <w:style w:type="character" w:customStyle="1" w:styleId="p1">
    <w:name w:val="p1"/>
    <w:rsid w:val="0063589A"/>
    <w:rPr>
      <w:rFonts w:cs="Times New Roman"/>
    </w:rPr>
  </w:style>
  <w:style w:type="character" w:customStyle="1" w:styleId="accented">
    <w:name w:val="accented"/>
    <w:rsid w:val="0063589A"/>
  </w:style>
  <w:style w:type="character" w:customStyle="1" w:styleId="editsection">
    <w:name w:val="editsection"/>
    <w:rsid w:val="0063589A"/>
  </w:style>
  <w:style w:type="paragraph" w:customStyle="1" w:styleId="-1">
    <w:name w:val="Обычный-1"/>
    <w:basedOn w:val="a3"/>
    <w:rsid w:val="0063589A"/>
    <w:pPr>
      <w:widowControl w:val="0"/>
      <w:spacing w:line="360" w:lineRule="auto"/>
      <w:ind w:firstLine="720"/>
      <w:jc w:val="both"/>
    </w:pPr>
    <w:rPr>
      <w:szCs w:val="20"/>
    </w:rPr>
  </w:style>
  <w:style w:type="paragraph" w:customStyle="1" w:styleId="text-v">
    <w:name w:val="text-v"/>
    <w:basedOn w:val="a3"/>
    <w:rsid w:val="0063589A"/>
    <w:pPr>
      <w:spacing w:before="100" w:beforeAutospacing="1" w:after="100" w:afterAutospacing="1"/>
    </w:pPr>
  </w:style>
  <w:style w:type="paragraph" w:customStyle="1" w:styleId="normal5">
    <w:name w:val="normal5"/>
    <w:basedOn w:val="a3"/>
    <w:rsid w:val="0063589A"/>
    <w:pPr>
      <w:spacing w:before="100" w:beforeAutospacing="1" w:after="100" w:afterAutospacing="1"/>
    </w:pPr>
  </w:style>
  <w:style w:type="paragraph" w:styleId="affff0">
    <w:name w:val="No Spacing"/>
    <w:link w:val="affff1"/>
    <w:qFormat/>
    <w:rsid w:val="0063589A"/>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63589A"/>
    <w:rPr>
      <w:rFonts w:ascii="Times New Roman" w:eastAsia="Times New Roman" w:hAnsi="Times New Roman" w:cs="Times New Roman"/>
      <w:sz w:val="24"/>
      <w:szCs w:val="24"/>
      <w:lang w:eastAsia="ru-RU"/>
    </w:rPr>
  </w:style>
  <w:style w:type="paragraph" w:customStyle="1" w:styleId="1ff1">
    <w:name w:val="Основной текст1"/>
    <w:basedOn w:val="1a"/>
    <w:rsid w:val="0063589A"/>
    <w:pPr>
      <w:widowControl/>
      <w:spacing w:after="120"/>
      <w:ind w:firstLine="0"/>
      <w:jc w:val="left"/>
    </w:pPr>
    <w:rPr>
      <w:rFonts w:ascii="Times New Roman" w:hAnsi="Times New Roman"/>
      <w:sz w:val="24"/>
    </w:rPr>
  </w:style>
  <w:style w:type="character" w:customStyle="1" w:styleId="FontStyle571">
    <w:name w:val="Font Style571"/>
    <w:rsid w:val="0063589A"/>
    <w:rPr>
      <w:rFonts w:ascii="Times New Roman" w:hAnsi="Times New Roman" w:cs="Times New Roman"/>
      <w:b/>
      <w:bCs/>
      <w:i/>
      <w:iCs/>
      <w:spacing w:val="30"/>
      <w:sz w:val="20"/>
      <w:szCs w:val="20"/>
    </w:rPr>
  </w:style>
  <w:style w:type="character" w:customStyle="1" w:styleId="FontStyle658">
    <w:name w:val="Font Style658"/>
    <w:rsid w:val="0063589A"/>
    <w:rPr>
      <w:rFonts w:ascii="Times New Roman" w:hAnsi="Times New Roman" w:cs="Times New Roman"/>
      <w:b/>
      <w:bCs/>
      <w:spacing w:val="-30"/>
      <w:sz w:val="32"/>
      <w:szCs w:val="32"/>
    </w:rPr>
  </w:style>
  <w:style w:type="character" w:customStyle="1" w:styleId="FontStyle596">
    <w:name w:val="Font Style596"/>
    <w:rsid w:val="0063589A"/>
    <w:rPr>
      <w:rFonts w:ascii="Consolas" w:hAnsi="Consolas" w:cs="Consolas"/>
      <w:i/>
      <w:iCs/>
      <w:spacing w:val="10"/>
      <w:sz w:val="24"/>
      <w:szCs w:val="24"/>
    </w:rPr>
  </w:style>
  <w:style w:type="character" w:customStyle="1" w:styleId="FontStyle621">
    <w:name w:val="Font Style621"/>
    <w:rsid w:val="0063589A"/>
    <w:rPr>
      <w:rFonts w:ascii="Times New Roman" w:hAnsi="Times New Roman" w:cs="Times New Roman" w:hint="default"/>
      <w:b/>
      <w:bCs/>
      <w:i/>
      <w:iCs/>
      <w:spacing w:val="30"/>
      <w:sz w:val="18"/>
      <w:szCs w:val="18"/>
    </w:rPr>
  </w:style>
  <w:style w:type="paragraph" w:customStyle="1" w:styleId="Style570">
    <w:name w:val="Style570"/>
    <w:basedOn w:val="a3"/>
    <w:rsid w:val="0063589A"/>
    <w:pPr>
      <w:widowControl w:val="0"/>
      <w:autoSpaceDE w:val="0"/>
      <w:autoSpaceDN w:val="0"/>
      <w:adjustRightInd w:val="0"/>
    </w:pPr>
  </w:style>
  <w:style w:type="character" w:customStyle="1" w:styleId="FontStyle870">
    <w:name w:val="Font Style870"/>
    <w:rsid w:val="0063589A"/>
    <w:rPr>
      <w:rFonts w:ascii="Times New Roman" w:hAnsi="Times New Roman" w:cs="Times New Roman" w:hint="default"/>
      <w:b/>
      <w:bCs/>
      <w:i/>
      <w:iCs/>
      <w:sz w:val="22"/>
      <w:szCs w:val="22"/>
    </w:rPr>
  </w:style>
  <w:style w:type="paragraph" w:customStyle="1" w:styleId="Style43">
    <w:name w:val="Style43"/>
    <w:basedOn w:val="a3"/>
    <w:rsid w:val="0063589A"/>
    <w:pPr>
      <w:widowControl w:val="0"/>
      <w:autoSpaceDE w:val="0"/>
      <w:autoSpaceDN w:val="0"/>
      <w:adjustRightInd w:val="0"/>
      <w:spacing w:line="211" w:lineRule="exact"/>
      <w:ind w:hanging="756"/>
    </w:pPr>
  </w:style>
  <w:style w:type="paragraph" w:customStyle="1" w:styleId="Style318">
    <w:name w:val="Style318"/>
    <w:basedOn w:val="a3"/>
    <w:rsid w:val="0063589A"/>
    <w:pPr>
      <w:widowControl w:val="0"/>
      <w:autoSpaceDE w:val="0"/>
      <w:autoSpaceDN w:val="0"/>
      <w:adjustRightInd w:val="0"/>
      <w:spacing w:line="223" w:lineRule="exact"/>
      <w:ind w:firstLine="374"/>
      <w:jc w:val="both"/>
    </w:pPr>
  </w:style>
  <w:style w:type="character" w:customStyle="1" w:styleId="FontStyle846">
    <w:name w:val="Font Style846"/>
    <w:rsid w:val="0063589A"/>
    <w:rPr>
      <w:rFonts w:ascii="Times New Roman" w:hAnsi="Times New Roman" w:cs="Times New Roman"/>
      <w:b/>
      <w:bCs/>
      <w:sz w:val="22"/>
      <w:szCs w:val="22"/>
    </w:rPr>
  </w:style>
  <w:style w:type="character" w:customStyle="1" w:styleId="FontStyle811">
    <w:name w:val="Font Style811"/>
    <w:rsid w:val="0063589A"/>
    <w:rPr>
      <w:rFonts w:ascii="Times New Roman" w:hAnsi="Times New Roman" w:cs="Times New Roman"/>
      <w:b/>
      <w:bCs/>
      <w:i/>
      <w:iCs/>
      <w:sz w:val="22"/>
      <w:szCs w:val="22"/>
    </w:rPr>
  </w:style>
  <w:style w:type="paragraph" w:customStyle="1" w:styleId="bodytext">
    <w:name w:val="bodytext"/>
    <w:basedOn w:val="a3"/>
    <w:rsid w:val="0063589A"/>
    <w:pPr>
      <w:spacing w:after="100" w:afterAutospacing="1" w:line="300" w:lineRule="atLeast"/>
    </w:pPr>
    <w:rPr>
      <w:rFonts w:ascii="Arial" w:hAnsi="Arial" w:cs="Arial"/>
      <w:color w:val="666666"/>
      <w:sz w:val="21"/>
      <w:szCs w:val="21"/>
    </w:rPr>
  </w:style>
  <w:style w:type="paragraph" w:customStyle="1" w:styleId="subheader">
    <w:name w:val="subheader"/>
    <w:basedOn w:val="a3"/>
    <w:rsid w:val="0063589A"/>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63589A"/>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63589A"/>
  </w:style>
  <w:style w:type="character" w:customStyle="1" w:styleId="mymarkfind">
    <w:name w:val="my_mark_find"/>
    <w:rsid w:val="0063589A"/>
  </w:style>
  <w:style w:type="paragraph" w:customStyle="1" w:styleId="3a">
    <w:name w:val="Знак3"/>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63589A"/>
    <w:pPr>
      <w:spacing w:before="48" w:after="48"/>
      <w:jc w:val="both"/>
    </w:pPr>
  </w:style>
  <w:style w:type="character" w:customStyle="1" w:styleId="b-serp-url">
    <w:name w:val="b-serp-url"/>
    <w:rsid w:val="0063589A"/>
  </w:style>
  <w:style w:type="paragraph" w:styleId="z-2">
    <w:name w:val="HTML Bottom of Form"/>
    <w:basedOn w:val="a3"/>
    <w:next w:val="a3"/>
    <w:link w:val="z-3"/>
    <w:rsid w:val="0063589A"/>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63589A"/>
    <w:rPr>
      <w:rFonts w:ascii="Arial" w:eastAsia="Times New Roman" w:hAnsi="Arial" w:cs="Times New Roman"/>
      <w:vanish/>
      <w:sz w:val="16"/>
      <w:szCs w:val="16"/>
    </w:rPr>
  </w:style>
  <w:style w:type="paragraph" w:customStyle="1" w:styleId="3b">
    <w:name w:val="Стиль3"/>
    <w:basedOn w:val="a3"/>
    <w:link w:val="3c"/>
    <w:rsid w:val="0063589A"/>
    <w:pPr>
      <w:widowControl w:val="0"/>
      <w:autoSpaceDE w:val="0"/>
      <w:autoSpaceDN w:val="0"/>
      <w:adjustRightInd w:val="0"/>
      <w:ind w:firstLine="567"/>
      <w:jc w:val="both"/>
    </w:pPr>
    <w:rPr>
      <w:b/>
      <w:sz w:val="28"/>
      <w:szCs w:val="20"/>
    </w:rPr>
  </w:style>
  <w:style w:type="character" w:customStyle="1" w:styleId="3c">
    <w:name w:val="Стиль3 Знак"/>
    <w:link w:val="3b"/>
    <w:locked/>
    <w:rsid w:val="0063589A"/>
    <w:rPr>
      <w:rFonts w:ascii="Times New Roman" w:eastAsia="Times New Roman" w:hAnsi="Times New Roman" w:cs="Times New Roman"/>
      <w:b/>
      <w:sz w:val="28"/>
      <w:szCs w:val="20"/>
      <w:lang w:eastAsia="ru-RU"/>
    </w:rPr>
  </w:style>
  <w:style w:type="paragraph" w:customStyle="1" w:styleId="biblio">
    <w:name w:val="biblio"/>
    <w:basedOn w:val="a3"/>
    <w:rsid w:val="0063589A"/>
    <w:pPr>
      <w:spacing w:before="48" w:after="48"/>
      <w:ind w:firstLine="360"/>
      <w:jc w:val="both"/>
    </w:pPr>
    <w:rPr>
      <w:sz w:val="19"/>
      <w:szCs w:val="19"/>
    </w:rPr>
  </w:style>
  <w:style w:type="paragraph" w:customStyle="1" w:styleId="biblio0">
    <w:name w:val="biblio0"/>
    <w:basedOn w:val="a3"/>
    <w:rsid w:val="0063589A"/>
    <w:pPr>
      <w:spacing w:before="48" w:after="48"/>
      <w:jc w:val="both"/>
    </w:pPr>
    <w:rPr>
      <w:sz w:val="19"/>
      <w:szCs w:val="19"/>
    </w:rPr>
  </w:style>
  <w:style w:type="paragraph" w:customStyle="1" w:styleId="podpis">
    <w:name w:val="podpis"/>
    <w:basedOn w:val="a3"/>
    <w:rsid w:val="0063589A"/>
    <w:pPr>
      <w:spacing w:before="48" w:after="48"/>
      <w:jc w:val="right"/>
    </w:pPr>
    <w:rPr>
      <w:i/>
      <w:iCs/>
      <w:sz w:val="19"/>
      <w:szCs w:val="19"/>
    </w:rPr>
  </w:style>
  <w:style w:type="paragraph" w:customStyle="1" w:styleId="ris">
    <w:name w:val="ris"/>
    <w:basedOn w:val="a3"/>
    <w:rsid w:val="0063589A"/>
    <w:pPr>
      <w:spacing w:before="48" w:after="48"/>
      <w:jc w:val="center"/>
    </w:pPr>
    <w:rPr>
      <w:i/>
      <w:iCs/>
      <w:sz w:val="19"/>
      <w:szCs w:val="19"/>
    </w:rPr>
  </w:style>
  <w:style w:type="paragraph" w:customStyle="1" w:styleId="small">
    <w:name w:val="small"/>
    <w:basedOn w:val="a3"/>
    <w:rsid w:val="0063589A"/>
    <w:pPr>
      <w:spacing w:before="48" w:after="48"/>
      <w:ind w:firstLine="360"/>
      <w:jc w:val="both"/>
    </w:pPr>
    <w:rPr>
      <w:sz w:val="19"/>
      <w:szCs w:val="19"/>
    </w:rPr>
  </w:style>
  <w:style w:type="paragraph" w:customStyle="1" w:styleId="small0">
    <w:name w:val="small0"/>
    <w:basedOn w:val="a3"/>
    <w:rsid w:val="0063589A"/>
    <w:pPr>
      <w:spacing w:before="48" w:after="48"/>
      <w:jc w:val="both"/>
    </w:pPr>
    <w:rPr>
      <w:sz w:val="19"/>
      <w:szCs w:val="19"/>
    </w:rPr>
  </w:style>
  <w:style w:type="paragraph" w:customStyle="1" w:styleId="stih4">
    <w:name w:val="stih4"/>
    <w:basedOn w:val="a3"/>
    <w:rsid w:val="0063589A"/>
    <w:pPr>
      <w:spacing w:before="120" w:after="120"/>
      <w:ind w:left="3240"/>
    </w:pPr>
    <w:rPr>
      <w:sz w:val="19"/>
      <w:szCs w:val="19"/>
    </w:rPr>
  </w:style>
  <w:style w:type="paragraph" w:customStyle="1" w:styleId="zag8">
    <w:name w:val="zag8"/>
    <w:basedOn w:val="a3"/>
    <w:rsid w:val="0063589A"/>
    <w:pPr>
      <w:spacing w:before="240" w:after="48"/>
      <w:jc w:val="center"/>
    </w:pPr>
    <w:rPr>
      <w:sz w:val="19"/>
      <w:szCs w:val="19"/>
    </w:rPr>
  </w:style>
  <w:style w:type="character" w:customStyle="1" w:styleId="page">
    <w:name w:val="page"/>
    <w:rsid w:val="0063589A"/>
    <w:rPr>
      <w:i/>
      <w:iCs/>
      <w:vanish/>
      <w:color w:val="00008B"/>
      <w:sz w:val="19"/>
      <w:szCs w:val="19"/>
      <w:bdr w:val="single" w:sz="4" w:space="0" w:color="C1C1C1"/>
    </w:rPr>
  </w:style>
  <w:style w:type="paragraph" w:customStyle="1" w:styleId="hook">
    <w:name w:val="hook"/>
    <w:basedOn w:val="a3"/>
    <w:rsid w:val="0063589A"/>
    <w:pPr>
      <w:spacing w:before="100" w:beforeAutospacing="1" w:after="100" w:afterAutospacing="1"/>
    </w:pPr>
    <w:rPr>
      <w:rFonts w:ascii="Comic Sans MS" w:hAnsi="Comic Sans MS"/>
      <w:b/>
      <w:bCs/>
    </w:rPr>
  </w:style>
  <w:style w:type="character" w:customStyle="1" w:styleId="current">
    <w:name w:val="current"/>
    <w:rsid w:val="0063589A"/>
  </w:style>
  <w:style w:type="paragraph" w:customStyle="1" w:styleId="affff3">
    <w:name w:val="Цитаты"/>
    <w:basedOn w:val="1a"/>
    <w:rsid w:val="0063589A"/>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63589A"/>
    <w:pPr>
      <w:spacing w:before="100" w:after="100"/>
      <w:jc w:val="both"/>
    </w:pPr>
    <w:rPr>
      <w:rFonts w:ascii="Arial" w:hAnsi="Arial"/>
      <w:color w:val="000000"/>
      <w:sz w:val="20"/>
      <w:szCs w:val="20"/>
    </w:rPr>
  </w:style>
  <w:style w:type="character" w:customStyle="1" w:styleId="udar">
    <w:name w:val="udar"/>
    <w:rsid w:val="0063589A"/>
    <w:rPr>
      <w:rFonts w:cs="Times New Roman"/>
    </w:rPr>
  </w:style>
  <w:style w:type="paragraph" w:customStyle="1" w:styleId="CharCharCarCarCharCharCarCarCharCharCarCarCharChar">
    <w:name w:val="Char Char Car Car Char Char Car Car Char Char Car Car Char Char"/>
    <w:basedOn w:val="a3"/>
    <w:rsid w:val="0063589A"/>
    <w:pPr>
      <w:spacing w:after="160" w:line="240" w:lineRule="exact"/>
    </w:pPr>
    <w:rPr>
      <w:sz w:val="20"/>
      <w:szCs w:val="20"/>
    </w:rPr>
  </w:style>
  <w:style w:type="paragraph" w:customStyle="1" w:styleId="310">
    <w:name w:val="Основной текст с отступом 31"/>
    <w:basedOn w:val="a3"/>
    <w:rsid w:val="0063589A"/>
    <w:pPr>
      <w:ind w:firstLine="567"/>
      <w:jc w:val="both"/>
    </w:pPr>
    <w:rPr>
      <w:rFonts w:ascii="Arial" w:hAnsi="Arial"/>
      <w:sz w:val="20"/>
      <w:szCs w:val="20"/>
    </w:rPr>
  </w:style>
  <w:style w:type="character" w:customStyle="1" w:styleId="submenu-table">
    <w:name w:val="submenu-table"/>
    <w:rsid w:val="0063589A"/>
  </w:style>
  <w:style w:type="paragraph" w:customStyle="1" w:styleId="book">
    <w:name w:val="book"/>
    <w:basedOn w:val="a3"/>
    <w:rsid w:val="0063589A"/>
    <w:pPr>
      <w:ind w:firstLine="450"/>
      <w:jc w:val="both"/>
    </w:pPr>
  </w:style>
  <w:style w:type="character" w:customStyle="1" w:styleId="bday">
    <w:name w:val="bday"/>
    <w:rsid w:val="0063589A"/>
  </w:style>
  <w:style w:type="paragraph" w:customStyle="1" w:styleId="212">
    <w:name w:val="Основной текст 21"/>
    <w:basedOn w:val="a3"/>
    <w:rsid w:val="0063589A"/>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63589A"/>
    <w:rPr>
      <w:sz w:val="24"/>
      <w:szCs w:val="24"/>
    </w:rPr>
  </w:style>
  <w:style w:type="paragraph" w:customStyle="1" w:styleId="Style45">
    <w:name w:val="Style45"/>
    <w:basedOn w:val="a3"/>
    <w:rsid w:val="0063589A"/>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63589A"/>
    <w:rPr>
      <w:b/>
      <w:caps/>
      <w:sz w:val="24"/>
      <w:szCs w:val="24"/>
      <w:lang w:val="ru-RU" w:eastAsia="ru-RU" w:bidi="ar-SA"/>
    </w:rPr>
  </w:style>
  <w:style w:type="character" w:customStyle="1" w:styleId="400">
    <w:name w:val="Знак Знак40"/>
    <w:locked/>
    <w:rsid w:val="0063589A"/>
    <w:rPr>
      <w:rFonts w:ascii="Arial" w:hAnsi="Arial" w:cs="Arial"/>
      <w:b/>
      <w:bCs/>
      <w:i/>
      <w:iCs/>
      <w:sz w:val="28"/>
      <w:szCs w:val="28"/>
      <w:lang w:val="ru-RU" w:eastAsia="en-US" w:bidi="ar-SA"/>
    </w:rPr>
  </w:style>
  <w:style w:type="character" w:customStyle="1" w:styleId="390">
    <w:name w:val="Знак Знак39"/>
    <w:locked/>
    <w:rsid w:val="0063589A"/>
    <w:rPr>
      <w:b/>
      <w:bCs/>
      <w:sz w:val="27"/>
      <w:szCs w:val="27"/>
      <w:lang w:val="ru-RU" w:eastAsia="ru-RU" w:bidi="ar-SA"/>
    </w:rPr>
  </w:style>
  <w:style w:type="character" w:customStyle="1" w:styleId="380">
    <w:name w:val="Знак Знак38"/>
    <w:locked/>
    <w:rsid w:val="0063589A"/>
    <w:rPr>
      <w:b/>
      <w:bCs/>
      <w:sz w:val="28"/>
      <w:szCs w:val="28"/>
      <w:lang w:val="ru-RU" w:eastAsia="ru-RU" w:bidi="ar-SA"/>
    </w:rPr>
  </w:style>
  <w:style w:type="character" w:customStyle="1" w:styleId="370">
    <w:name w:val="Знак Знак37"/>
    <w:locked/>
    <w:rsid w:val="0063589A"/>
    <w:rPr>
      <w:b/>
      <w:bCs/>
      <w:i/>
      <w:iCs/>
      <w:sz w:val="26"/>
      <w:szCs w:val="26"/>
      <w:lang w:val="ru-RU" w:eastAsia="ru-RU" w:bidi="ar-SA"/>
    </w:rPr>
  </w:style>
  <w:style w:type="character" w:customStyle="1" w:styleId="360">
    <w:name w:val="Знак Знак36"/>
    <w:locked/>
    <w:rsid w:val="0063589A"/>
    <w:rPr>
      <w:sz w:val="24"/>
      <w:lang w:val="ru-RU" w:eastAsia="ru-RU" w:bidi="ar-SA"/>
    </w:rPr>
  </w:style>
  <w:style w:type="character" w:customStyle="1" w:styleId="350">
    <w:name w:val="Знак Знак35"/>
    <w:locked/>
    <w:rsid w:val="0063589A"/>
    <w:rPr>
      <w:sz w:val="24"/>
      <w:szCs w:val="24"/>
      <w:lang w:val="ru-RU" w:eastAsia="ru-RU" w:bidi="ar-SA"/>
    </w:rPr>
  </w:style>
  <w:style w:type="character" w:customStyle="1" w:styleId="340">
    <w:name w:val="Знак Знак34"/>
    <w:locked/>
    <w:rsid w:val="0063589A"/>
    <w:rPr>
      <w:i/>
      <w:iCs/>
      <w:sz w:val="24"/>
      <w:szCs w:val="24"/>
      <w:lang w:val="ru-RU" w:eastAsia="ru-RU" w:bidi="ar-SA"/>
    </w:rPr>
  </w:style>
  <w:style w:type="character" w:customStyle="1" w:styleId="affff5">
    <w:name w:val="Знак Знак Знак"/>
    <w:locked/>
    <w:rsid w:val="0063589A"/>
    <w:rPr>
      <w:rFonts w:ascii="Courier New" w:hAnsi="Courier New" w:cs="Courier New"/>
      <w:lang w:val="ru-RU" w:eastAsia="ru-RU" w:bidi="ar-SA"/>
    </w:rPr>
  </w:style>
  <w:style w:type="paragraph" w:customStyle="1" w:styleId="affff6">
    <w:name w:val="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63589A"/>
    <w:pPr>
      <w:autoSpaceDE w:val="0"/>
      <w:autoSpaceDN w:val="0"/>
      <w:adjustRightInd w:val="0"/>
    </w:pPr>
  </w:style>
  <w:style w:type="paragraph" w:customStyle="1" w:styleId="affff8">
    <w:name w:val="Темы"/>
    <w:basedOn w:val="a3"/>
    <w:link w:val="affff9"/>
    <w:rsid w:val="0063589A"/>
    <w:pPr>
      <w:keepNext/>
    </w:pPr>
  </w:style>
  <w:style w:type="character" w:customStyle="1" w:styleId="affff9">
    <w:name w:val="Темы Знак"/>
    <w:link w:val="affff8"/>
    <w:locked/>
    <w:rsid w:val="0063589A"/>
    <w:rPr>
      <w:rFonts w:ascii="Times New Roman" w:eastAsia="Times New Roman" w:hAnsi="Times New Roman" w:cs="Times New Roman"/>
      <w:sz w:val="24"/>
      <w:szCs w:val="24"/>
      <w:lang w:eastAsia="ru-RU"/>
    </w:rPr>
  </w:style>
  <w:style w:type="paragraph" w:customStyle="1" w:styleId="affffa">
    <w:name w:val="a"/>
    <w:basedOn w:val="a3"/>
    <w:rsid w:val="0063589A"/>
    <w:pPr>
      <w:spacing w:before="100" w:beforeAutospacing="1" w:after="100" w:afterAutospacing="1"/>
    </w:pPr>
  </w:style>
  <w:style w:type="paragraph" w:customStyle="1" w:styleId="acxspmiddle">
    <w:name w:val="acxspmiddle"/>
    <w:basedOn w:val="a3"/>
    <w:rsid w:val="0063589A"/>
    <w:pPr>
      <w:spacing w:before="100" w:beforeAutospacing="1" w:after="100" w:afterAutospacing="1"/>
    </w:pPr>
  </w:style>
  <w:style w:type="character" w:customStyle="1" w:styleId="affffb">
    <w:name w:val="Основной текст_"/>
    <w:link w:val="1ff3"/>
    <w:locked/>
    <w:rsid w:val="0063589A"/>
    <w:rPr>
      <w:rFonts w:ascii="Arial" w:hAnsi="Arial" w:cs="Arial"/>
      <w:sz w:val="19"/>
      <w:szCs w:val="19"/>
      <w:shd w:val="clear" w:color="auto" w:fill="FFFFFF"/>
    </w:rPr>
  </w:style>
  <w:style w:type="paragraph" w:customStyle="1" w:styleId="1ff3">
    <w:name w:val="Основной текст1"/>
    <w:basedOn w:val="a3"/>
    <w:link w:val="affffb"/>
    <w:rsid w:val="0063589A"/>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63589A"/>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63589A"/>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63589A"/>
    <w:pPr>
      <w:spacing w:after="160" w:line="240" w:lineRule="exact"/>
    </w:pPr>
    <w:rPr>
      <w:rFonts w:ascii="Verdana" w:hAnsi="Verdana"/>
      <w:lang w:val="en-US" w:eastAsia="en-US"/>
    </w:rPr>
  </w:style>
  <w:style w:type="paragraph" w:customStyle="1" w:styleId="Style24">
    <w:name w:val="Style24"/>
    <w:basedOn w:val="a3"/>
    <w:rsid w:val="0063589A"/>
    <w:pPr>
      <w:widowControl w:val="0"/>
      <w:autoSpaceDE w:val="0"/>
      <w:autoSpaceDN w:val="0"/>
      <w:adjustRightInd w:val="0"/>
      <w:spacing w:line="482" w:lineRule="exact"/>
      <w:ind w:firstLine="720"/>
      <w:jc w:val="both"/>
    </w:pPr>
  </w:style>
  <w:style w:type="paragraph" w:customStyle="1" w:styleId="ConsPlusTitle">
    <w:name w:val="ConsPlusTitle"/>
    <w:rsid w:val="0063589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63589A"/>
    <w:rPr>
      <w:rFonts w:ascii="Courier New" w:hAnsi="Courier New"/>
      <w:sz w:val="20"/>
      <w:szCs w:val="20"/>
    </w:rPr>
  </w:style>
  <w:style w:type="paragraph" w:customStyle="1" w:styleId="ConsPlusNormal">
    <w:name w:val="ConsPlusNormal"/>
    <w:link w:val="ConsPlusNormal0"/>
    <w:rsid w:val="006358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3589A"/>
    <w:rPr>
      <w:rFonts w:ascii="Arial" w:eastAsia="Times New Roman" w:hAnsi="Arial" w:cs="Arial"/>
      <w:sz w:val="20"/>
      <w:szCs w:val="20"/>
      <w:lang w:eastAsia="ru-RU"/>
    </w:rPr>
  </w:style>
  <w:style w:type="paragraph" w:customStyle="1" w:styleId="213">
    <w:name w:val="Заголовок 21"/>
    <w:basedOn w:val="a3"/>
    <w:next w:val="a3"/>
    <w:rsid w:val="0063589A"/>
    <w:pPr>
      <w:keepNext/>
      <w:widowControl w:val="0"/>
      <w:jc w:val="center"/>
    </w:pPr>
    <w:rPr>
      <w:b/>
      <w:sz w:val="26"/>
      <w:szCs w:val="20"/>
    </w:rPr>
  </w:style>
  <w:style w:type="paragraph" w:customStyle="1" w:styleId="2f1">
    <w:name w:val="Обычный2"/>
    <w:basedOn w:val="a3"/>
    <w:rsid w:val="0063589A"/>
    <w:pPr>
      <w:spacing w:before="100" w:beforeAutospacing="1" w:after="100" w:afterAutospacing="1"/>
    </w:pPr>
  </w:style>
  <w:style w:type="paragraph" w:customStyle="1" w:styleId="2f2">
    <w:name w:val="заголовок 2"/>
    <w:basedOn w:val="a3"/>
    <w:next w:val="a3"/>
    <w:rsid w:val="0063589A"/>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63589A"/>
    <w:pPr>
      <w:spacing w:before="24" w:after="16"/>
      <w:ind w:firstLine="454"/>
      <w:jc w:val="center"/>
    </w:pPr>
    <w:rPr>
      <w:rFonts w:ascii="Times New Roman" w:hAnsi="Times New Roman" w:cs="Times New Roman"/>
      <w:b/>
      <w:bCs/>
    </w:rPr>
  </w:style>
  <w:style w:type="paragraph" w:customStyle="1" w:styleId="46">
    <w:name w:val="Стиль4"/>
    <w:basedOn w:val="21"/>
    <w:rsid w:val="0063589A"/>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63589A"/>
    <w:pPr>
      <w:keepNext/>
      <w:spacing w:before="0" w:beforeAutospacing="0" w:after="0" w:afterAutospacing="0" w:line="312" w:lineRule="auto"/>
      <w:ind w:firstLine="454"/>
    </w:pPr>
    <w:rPr>
      <w:sz w:val="22"/>
      <w:szCs w:val="22"/>
    </w:rPr>
  </w:style>
  <w:style w:type="paragraph" w:customStyle="1" w:styleId="63">
    <w:name w:val="Стиль6"/>
    <w:basedOn w:val="a3"/>
    <w:rsid w:val="0063589A"/>
    <w:pPr>
      <w:spacing w:line="312" w:lineRule="auto"/>
      <w:ind w:firstLine="454"/>
      <w:jc w:val="both"/>
    </w:pPr>
  </w:style>
  <w:style w:type="paragraph" w:customStyle="1" w:styleId="affffd">
    <w:name w:val="Стиль По ширине"/>
    <w:basedOn w:val="a3"/>
    <w:rsid w:val="0063589A"/>
    <w:pPr>
      <w:spacing w:line="312" w:lineRule="auto"/>
      <w:ind w:firstLine="454"/>
      <w:jc w:val="both"/>
    </w:pPr>
  </w:style>
  <w:style w:type="paragraph" w:customStyle="1" w:styleId="Style8">
    <w:name w:val="Style8"/>
    <w:basedOn w:val="a3"/>
    <w:rsid w:val="0063589A"/>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63589A"/>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63589A"/>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63589A"/>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63589A"/>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63589A"/>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63589A"/>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63589A"/>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63589A"/>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63589A"/>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63589A"/>
    <w:rPr>
      <w:rFonts w:ascii="Arial" w:eastAsia="Times New Roman" w:hAnsi="Arial" w:cs="Times New Roman"/>
      <w:sz w:val="20"/>
      <w:szCs w:val="20"/>
      <w:lang w:eastAsia="ru-RU"/>
    </w:rPr>
  </w:style>
  <w:style w:type="paragraph" w:customStyle="1" w:styleId="western">
    <w:name w:val="western"/>
    <w:basedOn w:val="a3"/>
    <w:rsid w:val="0063589A"/>
    <w:pPr>
      <w:shd w:val="clear" w:color="auto" w:fill="FFFFFF"/>
      <w:spacing w:before="778" w:line="475" w:lineRule="atLeast"/>
    </w:pPr>
    <w:rPr>
      <w:color w:val="000000"/>
    </w:rPr>
  </w:style>
  <w:style w:type="character" w:customStyle="1" w:styleId="small11">
    <w:name w:val="small11"/>
    <w:rsid w:val="0063589A"/>
    <w:rPr>
      <w:rFonts w:ascii="Times New Roman" w:hAnsi="Times New Roman" w:cs="Times New Roman" w:hint="default"/>
      <w:sz w:val="16"/>
      <w:szCs w:val="16"/>
    </w:rPr>
  </w:style>
  <w:style w:type="character" w:customStyle="1" w:styleId="b-serp-urlitem1">
    <w:name w:val="b-serp-url__item1"/>
    <w:rsid w:val="0063589A"/>
    <w:rPr>
      <w:rFonts w:ascii="Times New Roman" w:hAnsi="Times New Roman" w:cs="Times New Roman" w:hint="default"/>
    </w:rPr>
  </w:style>
  <w:style w:type="character" w:customStyle="1" w:styleId="121">
    <w:name w:val="Знак Знак12"/>
    <w:locked/>
    <w:rsid w:val="0063589A"/>
    <w:rPr>
      <w:b/>
      <w:bCs w:val="0"/>
      <w:caps/>
      <w:sz w:val="24"/>
      <w:szCs w:val="24"/>
      <w:lang w:val="ru-RU" w:eastAsia="ru-RU" w:bidi="ar-SA"/>
    </w:rPr>
  </w:style>
  <w:style w:type="character" w:customStyle="1" w:styleId="tbln121">
    <w:name w:val="tbln121"/>
    <w:rsid w:val="0063589A"/>
    <w:rPr>
      <w:rFonts w:ascii="Arial" w:hAnsi="Arial" w:cs="Arial" w:hint="default"/>
      <w:b w:val="0"/>
      <w:bCs w:val="0"/>
      <w:i/>
      <w:iCs/>
      <w:strike w:val="0"/>
      <w:dstrike w:val="0"/>
      <w:color w:val="000000"/>
      <w:sz w:val="18"/>
      <w:szCs w:val="18"/>
      <w:u w:val="none"/>
    </w:rPr>
  </w:style>
  <w:style w:type="character" w:customStyle="1" w:styleId="mistake">
    <w:name w:val="mistake"/>
    <w:rsid w:val="0063589A"/>
    <w:rPr>
      <w:sz w:val="24"/>
      <w:szCs w:val="24"/>
    </w:rPr>
  </w:style>
  <w:style w:type="character" w:customStyle="1" w:styleId="trb12">
    <w:name w:val="trb12"/>
    <w:rsid w:val="0063589A"/>
  </w:style>
  <w:style w:type="character" w:customStyle="1" w:styleId="tbln12">
    <w:name w:val="tbln12"/>
    <w:rsid w:val="0063589A"/>
  </w:style>
  <w:style w:type="character" w:customStyle="1" w:styleId="tbb12">
    <w:name w:val="tbb12"/>
    <w:rsid w:val="0063589A"/>
  </w:style>
  <w:style w:type="character" w:customStyle="1" w:styleId="hpsatn">
    <w:name w:val="hps atn"/>
    <w:rsid w:val="0063589A"/>
  </w:style>
  <w:style w:type="character" w:customStyle="1" w:styleId="64">
    <w:name w:val="Знак Знак6"/>
    <w:rsid w:val="0063589A"/>
    <w:rPr>
      <w:rFonts w:ascii="Arial" w:hAnsi="Arial" w:cs="Arial" w:hint="default"/>
      <w:b/>
      <w:bCs/>
      <w:kern w:val="32"/>
      <w:sz w:val="32"/>
      <w:szCs w:val="32"/>
    </w:rPr>
  </w:style>
  <w:style w:type="character" w:customStyle="1" w:styleId="FontStyle42">
    <w:name w:val="Font Style42"/>
    <w:rsid w:val="0063589A"/>
    <w:rPr>
      <w:rFonts w:ascii="Times New Roman" w:hAnsi="Times New Roman" w:cs="Times New Roman" w:hint="default"/>
      <w:sz w:val="26"/>
      <w:szCs w:val="26"/>
    </w:rPr>
  </w:style>
  <w:style w:type="character" w:customStyle="1" w:styleId="FontStyle41">
    <w:name w:val="Font Style41"/>
    <w:rsid w:val="0063589A"/>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63589A"/>
    <w:rPr>
      <w:sz w:val="24"/>
      <w:szCs w:val="24"/>
      <w:lang w:val="ru-RU" w:eastAsia="ru-RU" w:bidi="ar-SA"/>
    </w:rPr>
  </w:style>
  <w:style w:type="character" w:customStyle="1" w:styleId="FontStyle139">
    <w:name w:val="Font Style139"/>
    <w:rsid w:val="0063589A"/>
    <w:rPr>
      <w:rFonts w:ascii="Palatino Linotype" w:hAnsi="Palatino Linotype" w:cs="Palatino Linotype" w:hint="default"/>
      <w:sz w:val="18"/>
      <w:szCs w:val="18"/>
    </w:rPr>
  </w:style>
  <w:style w:type="character" w:customStyle="1" w:styleId="FontStyle157">
    <w:name w:val="Font Style157"/>
    <w:rsid w:val="0063589A"/>
    <w:rPr>
      <w:rFonts w:ascii="Palatino Linotype" w:hAnsi="Palatino Linotype" w:cs="Palatino Linotype" w:hint="default"/>
      <w:sz w:val="18"/>
      <w:szCs w:val="18"/>
    </w:rPr>
  </w:style>
  <w:style w:type="character" w:customStyle="1" w:styleId="FontStyle138">
    <w:name w:val="Font Style138"/>
    <w:rsid w:val="0063589A"/>
    <w:rPr>
      <w:rFonts w:ascii="Palatino Linotype" w:hAnsi="Palatino Linotype" w:cs="Palatino Linotype" w:hint="default"/>
      <w:b/>
      <w:bCs/>
      <w:sz w:val="18"/>
      <w:szCs w:val="18"/>
    </w:rPr>
  </w:style>
  <w:style w:type="character" w:customStyle="1" w:styleId="FontStyle146">
    <w:name w:val="Font Style146"/>
    <w:rsid w:val="0063589A"/>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63589A"/>
    <w:rPr>
      <w:sz w:val="24"/>
      <w:szCs w:val="24"/>
      <w:lang w:val="ru-RU" w:eastAsia="ru-RU" w:bidi="ar-SA"/>
    </w:rPr>
  </w:style>
  <w:style w:type="character" w:customStyle="1" w:styleId="1ff7">
    <w:name w:val="Знак1"/>
    <w:rsid w:val="0063589A"/>
    <w:rPr>
      <w:rFonts w:ascii="Arial" w:hAnsi="Arial" w:cs="Arial" w:hint="default"/>
      <w:b/>
      <w:bCs/>
      <w:kern w:val="32"/>
      <w:sz w:val="32"/>
      <w:szCs w:val="32"/>
      <w:lang w:val="ru-RU" w:eastAsia="ru-RU" w:bidi="ar-SA"/>
    </w:rPr>
  </w:style>
  <w:style w:type="character" w:customStyle="1" w:styleId="2f3">
    <w:name w:val="Знак2"/>
    <w:rsid w:val="0063589A"/>
    <w:rPr>
      <w:sz w:val="24"/>
      <w:lang w:val="ru-RU" w:eastAsia="en-US" w:bidi="ar-SA"/>
    </w:rPr>
  </w:style>
  <w:style w:type="character" w:customStyle="1" w:styleId="311">
    <w:name w:val="Заголовок 3 Знак1"/>
    <w:aliases w:val="Знак2 Знак3"/>
    <w:locked/>
    <w:rsid w:val="0063589A"/>
    <w:rPr>
      <w:b/>
      <w:bCs/>
      <w:sz w:val="27"/>
      <w:szCs w:val="27"/>
      <w:lang w:val="ru-RU" w:eastAsia="ru-RU" w:bidi="ar-SA"/>
    </w:rPr>
  </w:style>
  <w:style w:type="paragraph" w:customStyle="1" w:styleId="mane">
    <w:name w:val="mane"/>
    <w:rsid w:val="0063589A"/>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63589A"/>
    <w:rPr>
      <w:rFonts w:ascii="Sylfaen" w:hAnsi="Sylfaen" w:cs="Sylfaen"/>
      <w:sz w:val="18"/>
      <w:szCs w:val="18"/>
    </w:rPr>
  </w:style>
  <w:style w:type="character" w:customStyle="1" w:styleId="keyword1">
    <w:name w:val="keyword1"/>
    <w:rsid w:val="0063589A"/>
    <w:rPr>
      <w:i/>
      <w:iCs/>
    </w:rPr>
  </w:style>
  <w:style w:type="character" w:customStyle="1" w:styleId="keyworddef1">
    <w:name w:val="keyword_def1"/>
    <w:rsid w:val="0063589A"/>
    <w:rPr>
      <w:b/>
      <w:bCs/>
      <w:i/>
      <w:iCs/>
    </w:rPr>
  </w:style>
  <w:style w:type="character" w:customStyle="1" w:styleId="afffff">
    <w:name w:val="Выделение в тексте документа"/>
    <w:rsid w:val="0063589A"/>
    <w:rPr>
      <w:rFonts w:cs="Times New Roman"/>
      <w:b/>
    </w:rPr>
  </w:style>
  <w:style w:type="paragraph" w:customStyle="1" w:styleId="afffff0">
    <w:name w:val="Текст документа"/>
    <w:basedOn w:val="a3"/>
    <w:rsid w:val="0063589A"/>
    <w:pPr>
      <w:ind w:firstLine="709"/>
      <w:jc w:val="both"/>
    </w:pPr>
  </w:style>
  <w:style w:type="character" w:customStyle="1" w:styleId="xmlemitalic1">
    <w:name w:val="xml_em_italic1"/>
    <w:rsid w:val="0063589A"/>
    <w:rPr>
      <w:i/>
      <w:iCs/>
    </w:rPr>
  </w:style>
  <w:style w:type="paragraph" w:customStyle="1" w:styleId="afffff1">
    <w:name w:val="Модуль"/>
    <w:basedOn w:val="a3"/>
    <w:rsid w:val="0063589A"/>
    <w:pPr>
      <w:keepNext/>
      <w:jc w:val="both"/>
    </w:pPr>
  </w:style>
  <w:style w:type="character" w:customStyle="1" w:styleId="WW8Num4z3">
    <w:name w:val="WW8Num4z3"/>
    <w:rsid w:val="0063589A"/>
    <w:rPr>
      <w:rFonts w:ascii="Symbol" w:hAnsi="Symbol"/>
    </w:rPr>
  </w:style>
  <w:style w:type="paragraph" w:customStyle="1" w:styleId="114">
    <w:name w:val="Название11"/>
    <w:basedOn w:val="a3"/>
    <w:next w:val="aff2"/>
    <w:qFormat/>
    <w:rsid w:val="0063589A"/>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63589A"/>
    <w:pPr>
      <w:suppressLineNumbers/>
      <w:suppressAutoHyphens/>
    </w:pPr>
    <w:rPr>
      <w:lang w:eastAsia="ar-SA"/>
    </w:rPr>
  </w:style>
  <w:style w:type="paragraph" w:customStyle="1" w:styleId="afffff3">
    <w:name w:val="Заголовок таблицы"/>
    <w:basedOn w:val="afffff2"/>
    <w:rsid w:val="0063589A"/>
    <w:pPr>
      <w:jc w:val="center"/>
    </w:pPr>
    <w:rPr>
      <w:b/>
      <w:bCs/>
    </w:rPr>
  </w:style>
  <w:style w:type="paragraph" w:customStyle="1" w:styleId="Style46">
    <w:name w:val="Style46"/>
    <w:basedOn w:val="a3"/>
    <w:rsid w:val="0063589A"/>
    <w:pPr>
      <w:widowControl w:val="0"/>
      <w:autoSpaceDE w:val="0"/>
      <w:autoSpaceDN w:val="0"/>
      <w:adjustRightInd w:val="0"/>
      <w:spacing w:line="240" w:lineRule="exact"/>
      <w:ind w:hanging="106"/>
    </w:pPr>
  </w:style>
  <w:style w:type="paragraph" w:customStyle="1" w:styleId="Style61">
    <w:name w:val="Style61"/>
    <w:basedOn w:val="a3"/>
    <w:rsid w:val="0063589A"/>
    <w:pPr>
      <w:widowControl w:val="0"/>
      <w:autoSpaceDE w:val="0"/>
      <w:autoSpaceDN w:val="0"/>
      <w:adjustRightInd w:val="0"/>
      <w:spacing w:line="242" w:lineRule="exact"/>
      <w:ind w:hanging="446"/>
    </w:pPr>
  </w:style>
  <w:style w:type="paragraph" w:customStyle="1" w:styleId="Style164">
    <w:name w:val="Style164"/>
    <w:basedOn w:val="a3"/>
    <w:rsid w:val="0063589A"/>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63589A"/>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63589A"/>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63589A"/>
    <w:pPr>
      <w:spacing w:before="100" w:beforeAutospacing="1" w:after="100" w:afterAutospacing="1"/>
      <w:ind w:firstLine="360"/>
      <w:jc w:val="both"/>
    </w:pPr>
  </w:style>
  <w:style w:type="character" w:customStyle="1" w:styleId="c1">
    <w:name w:val="c1"/>
    <w:rsid w:val="0063589A"/>
  </w:style>
  <w:style w:type="character" w:customStyle="1" w:styleId="afffff4">
    <w:name w:val="Текст.Акцентированный"/>
    <w:rsid w:val="0063589A"/>
    <w:rPr>
      <w:rFonts w:cs="Times New Roman"/>
      <w:i/>
    </w:rPr>
  </w:style>
  <w:style w:type="paragraph" w:customStyle="1" w:styleId="65">
    <w:name w:val="Обычный (веб)6"/>
    <w:basedOn w:val="a3"/>
    <w:rsid w:val="0063589A"/>
  </w:style>
  <w:style w:type="paragraph" w:customStyle="1" w:styleId="afffff5">
    <w:name w:val="слайд"/>
    <w:basedOn w:val="a3"/>
    <w:rsid w:val="0063589A"/>
    <w:pPr>
      <w:jc w:val="both"/>
    </w:pPr>
    <w:rPr>
      <w:sz w:val="36"/>
      <w:lang w:eastAsia="en-US"/>
    </w:rPr>
  </w:style>
  <w:style w:type="character" w:customStyle="1" w:styleId="st">
    <w:name w:val="st"/>
    <w:rsid w:val="0063589A"/>
  </w:style>
  <w:style w:type="character" w:customStyle="1" w:styleId="keyworddef">
    <w:name w:val="keyword_def"/>
    <w:rsid w:val="0063589A"/>
  </w:style>
  <w:style w:type="character" w:customStyle="1" w:styleId="grame">
    <w:name w:val="grame"/>
    <w:rsid w:val="0063589A"/>
  </w:style>
  <w:style w:type="paragraph" w:customStyle="1" w:styleId="115">
    <w:name w:val="Обычный + 11 пт"/>
    <w:basedOn w:val="a3"/>
    <w:rsid w:val="0063589A"/>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63589A"/>
  </w:style>
  <w:style w:type="paragraph" w:customStyle="1" w:styleId="afffff6">
    <w:name w:val="Знак Знак Знак Знак Знак Знак Знак Знак Знак Знак Знак Знак Знак"/>
    <w:basedOn w:val="a3"/>
    <w:rsid w:val="0063589A"/>
    <w:pPr>
      <w:spacing w:after="160" w:line="240" w:lineRule="exact"/>
    </w:pPr>
    <w:rPr>
      <w:rFonts w:ascii="Verdana" w:hAnsi="Verdana"/>
      <w:lang w:val="en-US" w:eastAsia="en-US"/>
    </w:rPr>
  </w:style>
  <w:style w:type="character" w:customStyle="1" w:styleId="pav31">
    <w:name w:val="pav31"/>
    <w:rsid w:val="0063589A"/>
    <w:rPr>
      <w:rFonts w:ascii="Comic Sans MS" w:hAnsi="Comic Sans MS" w:hint="default"/>
      <w:color w:val="272652"/>
      <w:sz w:val="12"/>
      <w:szCs w:val="12"/>
    </w:rPr>
  </w:style>
  <w:style w:type="paragraph" w:customStyle="1" w:styleId="pri">
    <w:name w:val="pri"/>
    <w:basedOn w:val="a3"/>
    <w:rsid w:val="0063589A"/>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63589A"/>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63589A"/>
    <w:rPr>
      <w:rFonts w:ascii="Times New Roman" w:eastAsia="Times New Roman" w:hAnsi="Times New Roman" w:cs="Times New Roman"/>
      <w:i/>
      <w:snapToGrid w:val="0"/>
      <w:sz w:val="12"/>
      <w:szCs w:val="20"/>
      <w:lang w:eastAsia="ru-RU"/>
    </w:rPr>
  </w:style>
  <w:style w:type="character" w:customStyle="1" w:styleId="WW8Num3z1">
    <w:name w:val="WW8Num3z1"/>
    <w:rsid w:val="0063589A"/>
    <w:rPr>
      <w:rFonts w:ascii="Times New Roman" w:eastAsia="Times New Roman" w:hAnsi="Times New Roman" w:cs="Times New Roman"/>
    </w:rPr>
  </w:style>
  <w:style w:type="character" w:customStyle="1" w:styleId="WW8Num4z0">
    <w:name w:val="WW8Num4z0"/>
    <w:rsid w:val="0063589A"/>
    <w:rPr>
      <w:rFonts w:ascii="Wingdings" w:hAnsi="Wingdings"/>
    </w:rPr>
  </w:style>
  <w:style w:type="character" w:customStyle="1" w:styleId="WW8Num4z1">
    <w:name w:val="WW8Num4z1"/>
    <w:rsid w:val="0063589A"/>
    <w:rPr>
      <w:rFonts w:ascii="Courier New" w:hAnsi="Courier New" w:cs="Courier New"/>
    </w:rPr>
  </w:style>
  <w:style w:type="character" w:customStyle="1" w:styleId="WW8Num6z1">
    <w:name w:val="WW8Num6z1"/>
    <w:rsid w:val="0063589A"/>
    <w:rPr>
      <w:rFonts w:ascii="Times New Roman" w:eastAsia="Times New Roman" w:hAnsi="Times New Roman" w:cs="Times New Roman"/>
    </w:rPr>
  </w:style>
  <w:style w:type="character" w:customStyle="1" w:styleId="WW8Num7z1">
    <w:name w:val="WW8Num7z1"/>
    <w:rsid w:val="0063589A"/>
    <w:rPr>
      <w:rFonts w:ascii="Times New Roman" w:eastAsia="Times New Roman" w:hAnsi="Times New Roman" w:cs="Times New Roman"/>
    </w:rPr>
  </w:style>
  <w:style w:type="character" w:customStyle="1" w:styleId="WW8Num8z0">
    <w:name w:val="WW8Num8z0"/>
    <w:rsid w:val="0063589A"/>
    <w:rPr>
      <w:color w:val="auto"/>
    </w:rPr>
  </w:style>
  <w:style w:type="character" w:customStyle="1" w:styleId="WW8Num14z0">
    <w:name w:val="WW8Num14z0"/>
    <w:rsid w:val="0063589A"/>
    <w:rPr>
      <w:rFonts w:ascii="Wingdings" w:hAnsi="Wingdings"/>
    </w:rPr>
  </w:style>
  <w:style w:type="character" w:customStyle="1" w:styleId="WW8Num14z1">
    <w:name w:val="WW8Num14z1"/>
    <w:rsid w:val="0063589A"/>
    <w:rPr>
      <w:rFonts w:ascii="Courier New" w:hAnsi="Courier New" w:cs="Courier New"/>
    </w:rPr>
  </w:style>
  <w:style w:type="character" w:customStyle="1" w:styleId="WW8Num14z3">
    <w:name w:val="WW8Num14z3"/>
    <w:rsid w:val="0063589A"/>
    <w:rPr>
      <w:rFonts w:ascii="Symbol" w:hAnsi="Symbol"/>
    </w:rPr>
  </w:style>
  <w:style w:type="character" w:customStyle="1" w:styleId="WW8Num15z1">
    <w:name w:val="WW8Num15z1"/>
    <w:rsid w:val="0063589A"/>
    <w:rPr>
      <w:rFonts w:ascii="Times New Roman" w:eastAsia="Times New Roman" w:hAnsi="Times New Roman" w:cs="Times New Roman"/>
    </w:rPr>
  </w:style>
  <w:style w:type="character" w:customStyle="1" w:styleId="WW8Num17z1">
    <w:name w:val="WW8Num17z1"/>
    <w:rsid w:val="0063589A"/>
    <w:rPr>
      <w:rFonts w:ascii="Times New Roman" w:eastAsia="Times New Roman" w:hAnsi="Times New Roman" w:cs="Times New Roman"/>
    </w:rPr>
  </w:style>
  <w:style w:type="character" w:customStyle="1" w:styleId="WW8Num18z0">
    <w:name w:val="WW8Num18z0"/>
    <w:rsid w:val="0063589A"/>
    <w:rPr>
      <w:rFonts w:ascii="Wingdings" w:hAnsi="Wingdings"/>
      <w:sz w:val="20"/>
    </w:rPr>
  </w:style>
  <w:style w:type="character" w:customStyle="1" w:styleId="FontStyle514">
    <w:name w:val="Font Style514"/>
    <w:rsid w:val="0063589A"/>
    <w:rPr>
      <w:rFonts w:ascii="Times New Roman" w:hAnsi="Times New Roman" w:cs="Times New Roman" w:hint="default"/>
      <w:sz w:val="20"/>
      <w:szCs w:val="20"/>
    </w:rPr>
  </w:style>
  <w:style w:type="character" w:customStyle="1" w:styleId="FontStyle528">
    <w:name w:val="Font Style528"/>
    <w:rsid w:val="0063589A"/>
    <w:rPr>
      <w:rFonts w:ascii="Times New Roman" w:hAnsi="Times New Roman" w:cs="Times New Roman"/>
      <w:b/>
      <w:bCs/>
      <w:i/>
      <w:iCs/>
      <w:sz w:val="16"/>
      <w:szCs w:val="16"/>
    </w:rPr>
  </w:style>
  <w:style w:type="character" w:customStyle="1" w:styleId="MTEquationSection">
    <w:name w:val="MTEquationSection"/>
    <w:rsid w:val="0063589A"/>
    <w:rPr>
      <w:vanish/>
      <w:color w:val="FF0000"/>
      <w:lang w:val="en-US"/>
    </w:rPr>
  </w:style>
  <w:style w:type="character" w:customStyle="1" w:styleId="texample1">
    <w:name w:val="texample1"/>
    <w:rsid w:val="0063589A"/>
    <w:rPr>
      <w:rFonts w:ascii="Courier New" w:hAnsi="Courier New" w:cs="Courier New" w:hint="default"/>
      <w:color w:val="8B0000"/>
    </w:rPr>
  </w:style>
  <w:style w:type="character" w:customStyle="1" w:styleId="FontStyle28">
    <w:name w:val="Font Style28"/>
    <w:rsid w:val="0063589A"/>
    <w:rPr>
      <w:rFonts w:ascii="Times New Roman" w:hAnsi="Times New Roman" w:cs="Times New Roman"/>
      <w:i/>
      <w:iCs/>
      <w:sz w:val="18"/>
      <w:szCs w:val="18"/>
    </w:rPr>
  </w:style>
  <w:style w:type="character" w:customStyle="1" w:styleId="FontStyle33">
    <w:name w:val="Font Style33"/>
    <w:rsid w:val="0063589A"/>
    <w:rPr>
      <w:rFonts w:ascii="Arial" w:hAnsi="Arial" w:cs="Arial"/>
      <w:sz w:val="16"/>
      <w:szCs w:val="16"/>
    </w:rPr>
  </w:style>
  <w:style w:type="character" w:customStyle="1" w:styleId="FontStyle20">
    <w:name w:val="Font Style20"/>
    <w:rsid w:val="0063589A"/>
    <w:rPr>
      <w:rFonts w:ascii="Book Antiqua" w:hAnsi="Book Antiqua" w:cs="Book Antiqua"/>
      <w:sz w:val="18"/>
      <w:szCs w:val="18"/>
    </w:rPr>
  </w:style>
  <w:style w:type="paragraph" w:customStyle="1" w:styleId="Style6">
    <w:name w:val="Style6"/>
    <w:basedOn w:val="a3"/>
    <w:rsid w:val="0063589A"/>
    <w:pPr>
      <w:widowControl w:val="0"/>
      <w:autoSpaceDE w:val="0"/>
      <w:autoSpaceDN w:val="0"/>
      <w:adjustRightInd w:val="0"/>
    </w:pPr>
    <w:rPr>
      <w:rFonts w:ascii="Arial Narrow" w:hAnsi="Arial Narrow"/>
    </w:rPr>
  </w:style>
  <w:style w:type="character" w:customStyle="1" w:styleId="FontStyle14">
    <w:name w:val="Font Style14"/>
    <w:rsid w:val="0063589A"/>
    <w:rPr>
      <w:rFonts w:ascii="Franklin Gothic Book" w:hAnsi="Franklin Gothic Book" w:cs="Franklin Gothic Book"/>
      <w:b/>
      <w:bCs/>
      <w:sz w:val="30"/>
      <w:szCs w:val="30"/>
    </w:rPr>
  </w:style>
  <w:style w:type="character" w:customStyle="1" w:styleId="FontStyle13">
    <w:name w:val="Font Style13"/>
    <w:rsid w:val="0063589A"/>
    <w:rPr>
      <w:rFonts w:ascii="Arial" w:hAnsi="Arial" w:cs="Arial"/>
      <w:b/>
      <w:bCs/>
      <w:sz w:val="14"/>
      <w:szCs w:val="14"/>
    </w:rPr>
  </w:style>
  <w:style w:type="paragraph" w:customStyle="1" w:styleId="Style18">
    <w:name w:val="Style18"/>
    <w:basedOn w:val="a3"/>
    <w:rsid w:val="0063589A"/>
    <w:pPr>
      <w:widowControl w:val="0"/>
      <w:autoSpaceDE w:val="0"/>
      <w:autoSpaceDN w:val="0"/>
      <w:adjustRightInd w:val="0"/>
      <w:spacing w:line="483" w:lineRule="exact"/>
      <w:ind w:firstLine="566"/>
      <w:jc w:val="both"/>
    </w:pPr>
  </w:style>
  <w:style w:type="paragraph" w:customStyle="1" w:styleId="2f4">
    <w:name w:val="Загол. 2 ур."/>
    <w:basedOn w:val="a3"/>
    <w:rsid w:val="0063589A"/>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63589A"/>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63589A"/>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63589A"/>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63589A"/>
  </w:style>
  <w:style w:type="character" w:customStyle="1" w:styleId="fontstyle15">
    <w:name w:val="fontstyle15"/>
    <w:rsid w:val="0063589A"/>
  </w:style>
  <w:style w:type="character" w:customStyle="1" w:styleId="fontstyle140">
    <w:name w:val="fontstyle14"/>
    <w:rsid w:val="0063589A"/>
  </w:style>
  <w:style w:type="character" w:customStyle="1" w:styleId="fontstyle16">
    <w:name w:val="fontstyle16"/>
    <w:rsid w:val="0063589A"/>
  </w:style>
  <w:style w:type="character" w:customStyle="1" w:styleId="noprint">
    <w:name w:val="noprint"/>
    <w:rsid w:val="0063589A"/>
  </w:style>
  <w:style w:type="paragraph" w:customStyle="1" w:styleId="center">
    <w:name w:val="center"/>
    <w:basedOn w:val="a3"/>
    <w:rsid w:val="0063589A"/>
    <w:pPr>
      <w:spacing w:before="100" w:beforeAutospacing="1" w:after="100" w:afterAutospacing="1"/>
    </w:pPr>
  </w:style>
  <w:style w:type="paragraph" w:customStyle="1" w:styleId="p12left">
    <w:name w:val="p12_left"/>
    <w:basedOn w:val="a3"/>
    <w:rsid w:val="0063589A"/>
    <w:pPr>
      <w:spacing w:before="100" w:beforeAutospacing="1" w:after="100" w:afterAutospacing="1"/>
    </w:pPr>
  </w:style>
  <w:style w:type="character" w:customStyle="1" w:styleId="spelle">
    <w:name w:val="spelle"/>
    <w:rsid w:val="0063589A"/>
  </w:style>
  <w:style w:type="character" w:customStyle="1" w:styleId="a00">
    <w:name w:val="a0"/>
    <w:rsid w:val="0063589A"/>
  </w:style>
  <w:style w:type="character" w:customStyle="1" w:styleId="style10">
    <w:name w:val="style1"/>
    <w:rsid w:val="0063589A"/>
  </w:style>
  <w:style w:type="character" w:customStyle="1" w:styleId="Typewriter">
    <w:name w:val="Typewriter"/>
    <w:rsid w:val="0063589A"/>
    <w:rPr>
      <w:rFonts w:ascii="Courier New" w:hAnsi="Courier New"/>
      <w:sz w:val="20"/>
    </w:rPr>
  </w:style>
  <w:style w:type="paragraph" w:customStyle="1" w:styleId="ConsNonformat">
    <w:name w:val="ConsNonformat"/>
    <w:rsid w:val="0063589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63589A"/>
    <w:pPr>
      <w:tabs>
        <w:tab w:val="center" w:pos="4153"/>
        <w:tab w:val="right" w:pos="8306"/>
      </w:tabs>
    </w:pPr>
    <w:rPr>
      <w:rFonts w:ascii="Arial" w:hAnsi="Arial"/>
      <w:szCs w:val="20"/>
    </w:rPr>
  </w:style>
  <w:style w:type="character" w:customStyle="1" w:styleId="keyword">
    <w:name w:val="keyword"/>
    <w:rsid w:val="0063589A"/>
  </w:style>
  <w:style w:type="character" w:customStyle="1" w:styleId="texample">
    <w:name w:val="texample"/>
    <w:rsid w:val="0063589A"/>
  </w:style>
  <w:style w:type="character" w:customStyle="1" w:styleId="sentence">
    <w:name w:val="sentence"/>
    <w:rsid w:val="0063589A"/>
  </w:style>
  <w:style w:type="character" w:customStyle="1" w:styleId="input">
    <w:name w:val="input"/>
    <w:rsid w:val="0063589A"/>
  </w:style>
  <w:style w:type="character" w:customStyle="1" w:styleId="xmlemitalic">
    <w:name w:val="xml_em_italic"/>
    <w:rsid w:val="0063589A"/>
  </w:style>
  <w:style w:type="character" w:customStyle="1" w:styleId="WW8Num16z0">
    <w:name w:val="WW8Num16z0"/>
    <w:rsid w:val="0063589A"/>
    <w:rPr>
      <w:rFonts w:ascii="Wingdings 2" w:hAnsi="Wingdings 2" w:cs="OpenSymbol"/>
    </w:rPr>
  </w:style>
  <w:style w:type="paragraph" w:customStyle="1" w:styleId="afffff8">
    <w:name w:val="Абзац"/>
    <w:basedOn w:val="a3"/>
    <w:rsid w:val="0063589A"/>
    <w:pPr>
      <w:spacing w:line="312" w:lineRule="auto"/>
      <w:ind w:firstLine="567"/>
      <w:jc w:val="both"/>
    </w:pPr>
    <w:rPr>
      <w:spacing w:val="-4"/>
      <w:szCs w:val="20"/>
    </w:rPr>
  </w:style>
  <w:style w:type="character" w:customStyle="1" w:styleId="BodyTextIndent3Char">
    <w:name w:val="Body Text Indent 3 Char"/>
    <w:semiHidden/>
    <w:locked/>
    <w:rsid w:val="0063589A"/>
    <w:rPr>
      <w:sz w:val="16"/>
      <w:szCs w:val="16"/>
      <w:lang w:val="ru-RU" w:eastAsia="ru-RU" w:bidi="ar-SA"/>
    </w:rPr>
  </w:style>
  <w:style w:type="character" w:customStyle="1" w:styleId="FontStyle54">
    <w:name w:val="Font Style54"/>
    <w:rsid w:val="0063589A"/>
    <w:rPr>
      <w:rFonts w:ascii="Times New Roman" w:hAnsi="Times New Roman" w:cs="Times New Roman"/>
      <w:sz w:val="24"/>
      <w:szCs w:val="24"/>
    </w:rPr>
  </w:style>
  <w:style w:type="character" w:customStyle="1" w:styleId="HTML10">
    <w:name w:val="Стандартный HTML Знак1"/>
    <w:semiHidden/>
    <w:rsid w:val="0063589A"/>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63589A"/>
    <w:rPr>
      <w:sz w:val="24"/>
      <w:szCs w:val="24"/>
    </w:rPr>
  </w:style>
  <w:style w:type="character" w:customStyle="1" w:styleId="1ffb">
    <w:name w:val="Текст примечания Знак1"/>
    <w:semiHidden/>
    <w:rsid w:val="0063589A"/>
  </w:style>
  <w:style w:type="character" w:customStyle="1" w:styleId="1ffc">
    <w:name w:val="Нижний колонтитул Знак1"/>
    <w:semiHidden/>
    <w:rsid w:val="0063589A"/>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63589A"/>
    <w:rPr>
      <w:sz w:val="16"/>
      <w:szCs w:val="16"/>
    </w:rPr>
  </w:style>
  <w:style w:type="character" w:customStyle="1" w:styleId="313">
    <w:name w:val="Основной текст с отступом 3 Знак1"/>
    <w:semiHidden/>
    <w:rsid w:val="0063589A"/>
    <w:rPr>
      <w:sz w:val="16"/>
      <w:szCs w:val="16"/>
    </w:rPr>
  </w:style>
  <w:style w:type="character" w:customStyle="1" w:styleId="214">
    <w:name w:val="Основной текст с отступом 2 Знак1"/>
    <w:semiHidden/>
    <w:rsid w:val="0063589A"/>
    <w:rPr>
      <w:sz w:val="24"/>
      <w:szCs w:val="24"/>
    </w:rPr>
  </w:style>
  <w:style w:type="character" w:customStyle="1" w:styleId="215">
    <w:name w:val="Основной текст 2 Знак1"/>
    <w:semiHidden/>
    <w:rsid w:val="0063589A"/>
    <w:rPr>
      <w:sz w:val="24"/>
      <w:szCs w:val="24"/>
    </w:rPr>
  </w:style>
  <w:style w:type="character" w:customStyle="1" w:styleId="1ffd">
    <w:name w:val="Схема документа Знак1"/>
    <w:semiHidden/>
    <w:rsid w:val="0063589A"/>
    <w:rPr>
      <w:rFonts w:ascii="Tahoma" w:hAnsi="Tahoma" w:cs="Tahoma"/>
      <w:sz w:val="16"/>
      <w:szCs w:val="16"/>
    </w:rPr>
  </w:style>
  <w:style w:type="character" w:customStyle="1" w:styleId="1ffe">
    <w:name w:val="Текст выноски Знак1"/>
    <w:semiHidden/>
    <w:rsid w:val="0063589A"/>
    <w:rPr>
      <w:rFonts w:ascii="Tahoma" w:hAnsi="Tahoma" w:cs="Tahoma"/>
      <w:sz w:val="16"/>
      <w:szCs w:val="16"/>
    </w:rPr>
  </w:style>
  <w:style w:type="character" w:customStyle="1" w:styleId="1fff">
    <w:name w:val="Название Знак1"/>
    <w:rsid w:val="0063589A"/>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63589A"/>
    <w:rPr>
      <w:b/>
      <w:bCs/>
    </w:rPr>
  </w:style>
  <w:style w:type="character" w:customStyle="1" w:styleId="serp-urlitem">
    <w:name w:val="serp-url__item"/>
    <w:rsid w:val="0063589A"/>
  </w:style>
  <w:style w:type="character" w:customStyle="1" w:styleId="1fff1">
    <w:name w:val="Гиперссылка1"/>
    <w:rsid w:val="0063589A"/>
    <w:rPr>
      <w:strike w:val="0"/>
      <w:dstrike w:val="0"/>
      <w:color w:val="006890"/>
      <w:u w:val="none"/>
    </w:rPr>
  </w:style>
  <w:style w:type="character" w:customStyle="1" w:styleId="221">
    <w:name w:val="Заголовок 2 Знак2"/>
    <w:rsid w:val="0063589A"/>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63589A"/>
    <w:rPr>
      <w:sz w:val="24"/>
      <w:szCs w:val="24"/>
    </w:rPr>
  </w:style>
  <w:style w:type="paragraph" w:customStyle="1" w:styleId="paragraf2">
    <w:name w:val="paragraf2"/>
    <w:basedOn w:val="a3"/>
    <w:rsid w:val="0063589A"/>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63589A"/>
    <w:pPr>
      <w:tabs>
        <w:tab w:val="center" w:pos="4680"/>
        <w:tab w:val="right" w:pos="9360"/>
      </w:tabs>
      <w:ind w:right="850"/>
    </w:pPr>
    <w:rPr>
      <w:lang w:eastAsia="en-US"/>
    </w:rPr>
  </w:style>
  <w:style w:type="paragraph" w:customStyle="1" w:styleId="Mycell">
    <w:name w:val="My cell"/>
    <w:basedOn w:val="a3"/>
    <w:rsid w:val="0063589A"/>
    <w:pPr>
      <w:widowControl w:val="0"/>
      <w:jc w:val="both"/>
    </w:pPr>
    <w:rPr>
      <w:rFonts w:ascii="Antiqua" w:hAnsi="Antiqua"/>
      <w:szCs w:val="20"/>
      <w:lang w:val="en-GB"/>
    </w:rPr>
  </w:style>
  <w:style w:type="character" w:customStyle="1" w:styleId="FontStyle55">
    <w:name w:val="Font Style55"/>
    <w:rsid w:val="0063589A"/>
    <w:rPr>
      <w:rFonts w:ascii="Times New Roman" w:hAnsi="Times New Roman" w:cs="Times New Roman"/>
      <w:sz w:val="28"/>
      <w:szCs w:val="28"/>
    </w:rPr>
  </w:style>
  <w:style w:type="paragraph" w:customStyle="1" w:styleId="Style49">
    <w:name w:val="Style49"/>
    <w:basedOn w:val="a3"/>
    <w:rsid w:val="0063589A"/>
    <w:pPr>
      <w:widowControl w:val="0"/>
      <w:autoSpaceDE w:val="0"/>
      <w:autoSpaceDN w:val="0"/>
      <w:adjustRightInd w:val="0"/>
      <w:spacing w:line="480" w:lineRule="exact"/>
      <w:ind w:firstLine="240"/>
      <w:jc w:val="both"/>
    </w:pPr>
  </w:style>
  <w:style w:type="character" w:customStyle="1" w:styleId="gogofoundword">
    <w:name w:val="gogofoundword"/>
    <w:rsid w:val="0063589A"/>
  </w:style>
  <w:style w:type="paragraph" w:customStyle="1" w:styleId="20">
    <w:name w:val="Обычный 2"/>
    <w:basedOn w:val="a3"/>
    <w:rsid w:val="0063589A"/>
    <w:pPr>
      <w:numPr>
        <w:ilvl w:val="1"/>
        <w:numId w:val="9"/>
      </w:numPr>
      <w:tabs>
        <w:tab w:val="left" w:pos="1211"/>
      </w:tabs>
      <w:jc w:val="both"/>
    </w:pPr>
    <w:rPr>
      <w:sz w:val="20"/>
      <w:szCs w:val="20"/>
    </w:rPr>
  </w:style>
  <w:style w:type="paragraph" w:customStyle="1" w:styleId="2f5">
    <w:name w:val="Стиль Заголовок 2 + полужирный"/>
    <w:basedOn w:val="21"/>
    <w:rsid w:val="0063589A"/>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63589A"/>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63589A"/>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63589A"/>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63589A"/>
    <w:pPr>
      <w:keepNext/>
      <w:pageBreakBefore/>
      <w:autoSpaceDE w:val="0"/>
      <w:autoSpaceDN w:val="0"/>
      <w:adjustRightInd w:val="0"/>
      <w:spacing w:line="312" w:lineRule="auto"/>
    </w:pPr>
    <w:rPr>
      <w:bCs/>
      <w:szCs w:val="20"/>
    </w:rPr>
  </w:style>
  <w:style w:type="paragraph" w:customStyle="1" w:styleId="314">
    <w:name w:val="Заголовок 3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63589A"/>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63589A"/>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63589A"/>
    <w:rPr>
      <w:color w:val="auto"/>
    </w:rPr>
  </w:style>
  <w:style w:type="paragraph" w:customStyle="1" w:styleId="Caaieiaie2">
    <w:name w:val="Caaieiaie 2"/>
    <w:basedOn w:val="Default"/>
    <w:next w:val="Default"/>
    <w:rsid w:val="0063589A"/>
    <w:rPr>
      <w:color w:val="auto"/>
    </w:rPr>
  </w:style>
  <w:style w:type="paragraph" w:customStyle="1" w:styleId="afffffb">
    <w:name w:val="Нормальный"/>
    <w:rsid w:val="0063589A"/>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63589A"/>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63589A"/>
    <w:rPr>
      <w:rFonts w:ascii="Times New Roman" w:hAnsi="Times New Roman" w:cs="Times New Roman"/>
      <w:i/>
      <w:iCs/>
      <w:sz w:val="20"/>
      <w:szCs w:val="20"/>
    </w:rPr>
  </w:style>
  <w:style w:type="character" w:customStyle="1" w:styleId="Heading4Char">
    <w:name w:val="Heading 4 Char"/>
    <w:semiHidden/>
    <w:locked/>
    <w:rsid w:val="0063589A"/>
    <w:rPr>
      <w:b/>
      <w:bCs/>
      <w:sz w:val="28"/>
      <w:szCs w:val="28"/>
      <w:lang w:val="ru-RU" w:eastAsia="ru-RU" w:bidi="ar-SA"/>
    </w:rPr>
  </w:style>
  <w:style w:type="paragraph" w:customStyle="1" w:styleId="e">
    <w:name w:val="Основн*e"/>
    <w:basedOn w:val="a3"/>
    <w:rsid w:val="0063589A"/>
    <w:pPr>
      <w:widowControl w:val="0"/>
      <w:autoSpaceDE w:val="0"/>
      <w:autoSpaceDN w:val="0"/>
      <w:adjustRightInd w:val="0"/>
      <w:spacing w:line="360" w:lineRule="auto"/>
      <w:ind w:firstLine="709"/>
      <w:jc w:val="both"/>
    </w:pPr>
    <w:rPr>
      <w:sz w:val="28"/>
      <w:szCs w:val="28"/>
    </w:rPr>
  </w:style>
  <w:style w:type="character" w:customStyle="1" w:styleId="font2">
    <w:name w:val="font2"/>
    <w:rsid w:val="0063589A"/>
  </w:style>
  <w:style w:type="character" w:customStyle="1" w:styleId="FontStyle40">
    <w:name w:val="Font Style40"/>
    <w:rsid w:val="0063589A"/>
    <w:rPr>
      <w:rFonts w:ascii="Times New Roman" w:hAnsi="Times New Roman" w:cs="Times New Roman"/>
      <w:sz w:val="26"/>
      <w:szCs w:val="26"/>
    </w:rPr>
  </w:style>
  <w:style w:type="paragraph" w:customStyle="1" w:styleId="Style23">
    <w:name w:val="Style23"/>
    <w:basedOn w:val="a3"/>
    <w:rsid w:val="0063589A"/>
    <w:pPr>
      <w:widowControl w:val="0"/>
      <w:autoSpaceDE w:val="0"/>
      <w:autoSpaceDN w:val="0"/>
      <w:adjustRightInd w:val="0"/>
      <w:spacing w:line="482" w:lineRule="exact"/>
      <w:ind w:firstLine="720"/>
      <w:jc w:val="both"/>
    </w:pPr>
  </w:style>
  <w:style w:type="character" w:customStyle="1" w:styleId="FontStyle43">
    <w:name w:val="Font Style43"/>
    <w:rsid w:val="0063589A"/>
    <w:rPr>
      <w:rFonts w:ascii="Times New Roman" w:hAnsi="Times New Roman" w:cs="Times New Roman"/>
      <w:b/>
      <w:bCs/>
      <w:sz w:val="26"/>
      <w:szCs w:val="26"/>
    </w:rPr>
  </w:style>
  <w:style w:type="character" w:customStyle="1" w:styleId="FontStyle59">
    <w:name w:val="Font Style59"/>
    <w:rsid w:val="0063589A"/>
    <w:rPr>
      <w:rFonts w:ascii="Times New Roman" w:hAnsi="Times New Roman" w:cs="Times New Roman"/>
      <w:sz w:val="28"/>
      <w:szCs w:val="28"/>
    </w:rPr>
  </w:style>
  <w:style w:type="paragraph" w:customStyle="1" w:styleId="Style28">
    <w:name w:val="Style28"/>
    <w:basedOn w:val="a3"/>
    <w:rsid w:val="0063589A"/>
    <w:pPr>
      <w:widowControl w:val="0"/>
      <w:autoSpaceDE w:val="0"/>
      <w:autoSpaceDN w:val="0"/>
      <w:adjustRightInd w:val="0"/>
      <w:spacing w:line="494" w:lineRule="exact"/>
      <w:ind w:firstLine="902"/>
    </w:pPr>
  </w:style>
  <w:style w:type="character" w:customStyle="1" w:styleId="blk">
    <w:name w:val="blk"/>
    <w:rsid w:val="0063589A"/>
  </w:style>
  <w:style w:type="character" w:customStyle="1" w:styleId="FontStyle47">
    <w:name w:val="Font Style47"/>
    <w:rsid w:val="0063589A"/>
    <w:rPr>
      <w:rFonts w:ascii="Times New Roman" w:hAnsi="Times New Roman" w:cs="Times New Roman"/>
      <w:b/>
      <w:bCs/>
      <w:sz w:val="22"/>
      <w:szCs w:val="22"/>
    </w:rPr>
  </w:style>
  <w:style w:type="character" w:customStyle="1" w:styleId="FontStyle44">
    <w:name w:val="Font Style44"/>
    <w:rsid w:val="0063589A"/>
    <w:rPr>
      <w:rFonts w:ascii="Times New Roman" w:hAnsi="Times New Roman" w:cs="Times New Roman"/>
      <w:b/>
      <w:bCs/>
      <w:sz w:val="26"/>
      <w:szCs w:val="26"/>
    </w:rPr>
  </w:style>
  <w:style w:type="character" w:customStyle="1" w:styleId="FontStyle34">
    <w:name w:val="Font Style34"/>
    <w:rsid w:val="0063589A"/>
    <w:rPr>
      <w:rFonts w:ascii="Times New Roman" w:hAnsi="Times New Roman" w:cs="Times New Roman"/>
      <w:sz w:val="26"/>
      <w:szCs w:val="26"/>
    </w:rPr>
  </w:style>
  <w:style w:type="paragraph" w:styleId="afffffd">
    <w:name w:val="Intense Quote"/>
    <w:basedOn w:val="a3"/>
    <w:next w:val="a3"/>
    <w:link w:val="afffffe"/>
    <w:qFormat/>
    <w:rsid w:val="0063589A"/>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63589A"/>
    <w:rPr>
      <w:rFonts w:ascii="Times New Roman" w:eastAsia="Times New Roman" w:hAnsi="Times New Roman" w:cs="Times New Roman"/>
      <w:b/>
      <w:bCs/>
      <w:i/>
      <w:iCs/>
      <w:color w:val="4F81BD"/>
      <w:sz w:val="24"/>
      <w:szCs w:val="24"/>
    </w:rPr>
  </w:style>
  <w:style w:type="character" w:customStyle="1" w:styleId="FontStyle45">
    <w:name w:val="Font Style45"/>
    <w:rsid w:val="0063589A"/>
    <w:rPr>
      <w:rFonts w:ascii="Times New Roman" w:hAnsi="Times New Roman" w:cs="Times New Roman"/>
      <w:i/>
      <w:iCs/>
      <w:sz w:val="26"/>
      <w:szCs w:val="26"/>
    </w:rPr>
  </w:style>
  <w:style w:type="paragraph" w:customStyle="1" w:styleId="Style36">
    <w:name w:val="Style36"/>
    <w:basedOn w:val="a3"/>
    <w:rsid w:val="0063589A"/>
    <w:pPr>
      <w:widowControl w:val="0"/>
      <w:autoSpaceDE w:val="0"/>
      <w:autoSpaceDN w:val="0"/>
      <w:adjustRightInd w:val="0"/>
    </w:pPr>
  </w:style>
  <w:style w:type="paragraph" w:customStyle="1" w:styleId="47">
    <w:name w:val="Квадрат4"/>
    <w:basedOn w:val="a3"/>
    <w:rsid w:val="0063589A"/>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63589A"/>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63589A"/>
    <w:rPr>
      <w:rFonts w:ascii="Century Schoolbook" w:hAnsi="Century Schoolbook"/>
      <w:sz w:val="21"/>
      <w:szCs w:val="21"/>
      <w:shd w:val="clear" w:color="auto" w:fill="FFFFFF"/>
    </w:rPr>
  </w:style>
  <w:style w:type="paragraph" w:customStyle="1" w:styleId="225">
    <w:name w:val="Основной текст (22)"/>
    <w:basedOn w:val="a3"/>
    <w:link w:val="223"/>
    <w:rsid w:val="0063589A"/>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63589A"/>
    <w:rPr>
      <w:rFonts w:ascii="Arial" w:hAnsi="Arial" w:cs="Arial"/>
      <w:b/>
      <w:bCs/>
      <w:i/>
      <w:iCs/>
      <w:sz w:val="21"/>
      <w:szCs w:val="21"/>
      <w:shd w:val="clear" w:color="auto" w:fill="FFFFFF"/>
    </w:rPr>
  </w:style>
  <w:style w:type="paragraph" w:customStyle="1" w:styleId="341">
    <w:name w:val="Основной текст34"/>
    <w:basedOn w:val="a3"/>
    <w:rsid w:val="0063589A"/>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63589A"/>
    <w:rPr>
      <w:rFonts w:ascii="Century Schoolbook" w:hAnsi="Century Schoolbook"/>
      <w:sz w:val="18"/>
      <w:szCs w:val="18"/>
      <w:shd w:val="clear" w:color="auto" w:fill="FFFFFF"/>
    </w:rPr>
  </w:style>
  <w:style w:type="paragraph" w:customStyle="1" w:styleId="132">
    <w:name w:val="Основной текст (13)"/>
    <w:basedOn w:val="a3"/>
    <w:link w:val="130"/>
    <w:rsid w:val="0063589A"/>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3589A"/>
    <w:rPr>
      <w:rFonts w:ascii="Century Schoolbook" w:hAnsi="Century Schoolbook"/>
      <w:sz w:val="18"/>
      <w:szCs w:val="18"/>
      <w:shd w:val="clear" w:color="auto" w:fill="FFFFFF"/>
    </w:rPr>
  </w:style>
  <w:style w:type="paragraph" w:customStyle="1" w:styleId="93">
    <w:name w:val="Основной текст (9)"/>
    <w:basedOn w:val="a3"/>
    <w:link w:val="92"/>
    <w:rsid w:val="0063589A"/>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63589A"/>
    <w:rPr>
      <w:rFonts w:ascii="Century Schoolbook" w:hAnsi="Century Schoolbook"/>
      <w:sz w:val="18"/>
      <w:szCs w:val="18"/>
      <w:shd w:val="clear" w:color="auto" w:fill="FFFFFF"/>
    </w:rPr>
  </w:style>
  <w:style w:type="paragraph" w:customStyle="1" w:styleId="3f">
    <w:name w:val="Основной текст (3)"/>
    <w:basedOn w:val="a3"/>
    <w:link w:val="3e"/>
    <w:rsid w:val="0063589A"/>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63589A"/>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63589A"/>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63589A"/>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63589A"/>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63589A"/>
    <w:rPr>
      <w:sz w:val="24"/>
      <w:lang w:eastAsia="ru-RU"/>
    </w:rPr>
  </w:style>
  <w:style w:type="paragraph" w:customStyle="1" w:styleId="affffff0">
    <w:name w:val="Êðàòêèé îáðàòíûé àäðåñ"/>
    <w:basedOn w:val="a3"/>
    <w:rsid w:val="0063589A"/>
    <w:rPr>
      <w:rFonts w:ascii="MS Sans Serif" w:hAnsi="MS Sans Serif"/>
      <w:sz w:val="20"/>
      <w:szCs w:val="20"/>
      <w:lang w:val="en-US"/>
    </w:rPr>
  </w:style>
  <w:style w:type="character" w:customStyle="1" w:styleId="530">
    <w:name w:val="Знак Знак53"/>
    <w:locked/>
    <w:rsid w:val="0063589A"/>
    <w:rPr>
      <w:b/>
      <w:caps/>
      <w:sz w:val="24"/>
      <w:szCs w:val="24"/>
      <w:lang w:val="ru-RU" w:eastAsia="ru-RU" w:bidi="ar-SA"/>
    </w:rPr>
  </w:style>
  <w:style w:type="character" w:customStyle="1" w:styleId="ft250">
    <w:name w:val="ft250"/>
    <w:rsid w:val="0063589A"/>
  </w:style>
  <w:style w:type="paragraph" w:customStyle="1" w:styleId="s16">
    <w:name w:val="s_16"/>
    <w:basedOn w:val="a3"/>
    <w:rsid w:val="0063589A"/>
    <w:pPr>
      <w:spacing w:before="100" w:beforeAutospacing="1" w:after="100" w:afterAutospacing="1"/>
    </w:pPr>
  </w:style>
  <w:style w:type="character" w:customStyle="1" w:styleId="410">
    <w:name w:val="Знак Знак41"/>
    <w:locked/>
    <w:rsid w:val="0063589A"/>
    <w:rPr>
      <w:sz w:val="16"/>
      <w:szCs w:val="16"/>
      <w:lang w:val="ru-RU" w:eastAsia="ru-RU" w:bidi="ar-SA"/>
    </w:rPr>
  </w:style>
  <w:style w:type="paragraph" w:customStyle="1" w:styleId="Iniiaiieoaenonionooiii3">
    <w:name w:val="Iniiaiie oaeno n ionooiii 3"/>
    <w:basedOn w:val="a3"/>
    <w:rsid w:val="0063589A"/>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63589A"/>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63589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63589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63589A"/>
    <w:rPr>
      <w:rFonts w:ascii="Arial" w:eastAsia="Times New Roman" w:hAnsi="Arial" w:cs="Arial"/>
      <w:b/>
      <w:bCs/>
      <w:kern w:val="32"/>
      <w:sz w:val="32"/>
      <w:szCs w:val="32"/>
      <w:lang w:eastAsia="ru-RU"/>
    </w:rPr>
  </w:style>
  <w:style w:type="paragraph" w:customStyle="1" w:styleId="article">
    <w:name w:val="article"/>
    <w:basedOn w:val="a3"/>
    <w:rsid w:val="0063589A"/>
    <w:pPr>
      <w:spacing w:before="100" w:beforeAutospacing="1" w:after="100" w:afterAutospacing="1"/>
    </w:pPr>
  </w:style>
  <w:style w:type="character" w:customStyle="1" w:styleId="HTML11">
    <w:name w:val="Адрес HTML Знак1"/>
    <w:rsid w:val="0063589A"/>
    <w:rPr>
      <w:rFonts w:ascii="Times New Roman" w:eastAsia="Times New Roman" w:hAnsi="Times New Roman"/>
      <w:i/>
      <w:iCs/>
      <w:sz w:val="24"/>
      <w:szCs w:val="24"/>
    </w:rPr>
  </w:style>
  <w:style w:type="paragraph" w:customStyle="1" w:styleId="affffff1">
    <w:name w:val="ненормальный"/>
    <w:basedOn w:val="a3"/>
    <w:rsid w:val="0063589A"/>
    <w:pPr>
      <w:spacing w:line="360" w:lineRule="auto"/>
      <w:ind w:firstLine="709"/>
      <w:jc w:val="both"/>
    </w:pPr>
    <w:rPr>
      <w:sz w:val="28"/>
      <w:szCs w:val="20"/>
    </w:rPr>
  </w:style>
  <w:style w:type="character" w:customStyle="1" w:styleId="FontStyle564">
    <w:name w:val="Font Style564"/>
    <w:rsid w:val="0063589A"/>
    <w:rPr>
      <w:rFonts w:ascii="Times New Roman" w:hAnsi="Times New Roman" w:cs="Times New Roman"/>
      <w:sz w:val="20"/>
      <w:szCs w:val="20"/>
    </w:rPr>
  </w:style>
  <w:style w:type="character" w:customStyle="1" w:styleId="FontStyle115">
    <w:name w:val="Font Style115"/>
    <w:rsid w:val="0063589A"/>
    <w:rPr>
      <w:rFonts w:ascii="Times New Roman" w:hAnsi="Times New Roman" w:cs="Times New Roman"/>
      <w:sz w:val="28"/>
      <w:szCs w:val="28"/>
    </w:rPr>
  </w:style>
  <w:style w:type="character" w:customStyle="1" w:styleId="FontStyle117">
    <w:name w:val="Font Style117"/>
    <w:rsid w:val="0063589A"/>
    <w:rPr>
      <w:rFonts w:ascii="Times New Roman" w:hAnsi="Times New Roman" w:cs="Times New Roman"/>
      <w:i/>
      <w:iCs/>
      <w:sz w:val="28"/>
      <w:szCs w:val="28"/>
    </w:rPr>
  </w:style>
  <w:style w:type="character" w:customStyle="1" w:styleId="ft318">
    <w:name w:val="ft318"/>
    <w:rsid w:val="0063589A"/>
  </w:style>
  <w:style w:type="character" w:customStyle="1" w:styleId="fieldname">
    <w:name w:val="fieldname"/>
    <w:rsid w:val="0063589A"/>
  </w:style>
  <w:style w:type="character" w:customStyle="1" w:styleId="FontStyle448">
    <w:name w:val="Font Style448"/>
    <w:rsid w:val="0063589A"/>
    <w:rPr>
      <w:rFonts w:ascii="Times New Roman" w:hAnsi="Times New Roman" w:cs="Times New Roman"/>
      <w:sz w:val="20"/>
      <w:szCs w:val="20"/>
    </w:rPr>
  </w:style>
  <w:style w:type="paragraph" w:customStyle="1" w:styleId="caaieiaie3">
    <w:name w:val="caaieiaie 3"/>
    <w:rsid w:val="0063589A"/>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63589A"/>
    <w:rPr>
      <w:rFonts w:ascii="Garamond" w:hAnsi="Garamond" w:cs="Garamond"/>
      <w:sz w:val="24"/>
      <w:szCs w:val="24"/>
    </w:rPr>
  </w:style>
  <w:style w:type="character" w:customStyle="1" w:styleId="FooterChar">
    <w:name w:val="Footer Char"/>
    <w:locked/>
    <w:rsid w:val="0063589A"/>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63589A"/>
    <w:rPr>
      <w:lang w:eastAsia="en-US"/>
    </w:rPr>
  </w:style>
  <w:style w:type="character" w:customStyle="1" w:styleId="316">
    <w:name w:val="Знак3 Знак Знак1"/>
    <w:aliases w:val=" Знак3 Знак Знак Знак1"/>
    <w:semiHidden/>
    <w:locked/>
    <w:rsid w:val="0063589A"/>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63589A"/>
    <w:rPr>
      <w:rFonts w:ascii="Arial" w:hAnsi="Arial"/>
      <w:b/>
      <w:sz w:val="36"/>
      <w:lang w:val="ru-RU" w:eastAsia="en-US"/>
    </w:rPr>
  </w:style>
  <w:style w:type="character" w:customStyle="1" w:styleId="2f6">
    <w:name w:val="Знак Знак2"/>
    <w:rsid w:val="0063589A"/>
    <w:rPr>
      <w:rFonts w:ascii="Arial" w:hAnsi="Arial"/>
      <w:b/>
      <w:sz w:val="36"/>
      <w:lang w:val="ru-RU" w:eastAsia="en-US"/>
    </w:rPr>
  </w:style>
  <w:style w:type="paragraph" w:customStyle="1" w:styleId="1fff5">
    <w:name w:val="Знак Знак Знак Знак Знак Знак1"/>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63589A"/>
    <w:rPr>
      <w:b/>
      <w:caps/>
      <w:sz w:val="24"/>
      <w:lang w:val="ru-RU" w:eastAsia="ru-RU"/>
    </w:rPr>
  </w:style>
  <w:style w:type="character" w:customStyle="1" w:styleId="143">
    <w:name w:val="Знак Знак14"/>
    <w:locked/>
    <w:rsid w:val="0063589A"/>
    <w:rPr>
      <w:b/>
      <w:sz w:val="27"/>
      <w:lang w:val="ru-RU" w:eastAsia="ru-RU"/>
    </w:rPr>
  </w:style>
  <w:style w:type="character" w:customStyle="1" w:styleId="72">
    <w:name w:val="Знак Знак7"/>
    <w:rsid w:val="0063589A"/>
    <w:rPr>
      <w:sz w:val="16"/>
      <w:lang w:val="ru-RU" w:eastAsia="ru-RU"/>
    </w:rPr>
  </w:style>
  <w:style w:type="character" w:customStyle="1" w:styleId="151">
    <w:name w:val="Знак Знак15"/>
    <w:rsid w:val="0063589A"/>
    <w:rPr>
      <w:rFonts w:ascii="Arial" w:hAnsi="Arial"/>
      <w:b/>
      <w:i/>
      <w:sz w:val="28"/>
      <w:lang w:val="ru-RU" w:eastAsia="en-US"/>
    </w:rPr>
  </w:style>
  <w:style w:type="character" w:customStyle="1" w:styleId="101">
    <w:name w:val="Знак Знак10"/>
    <w:rsid w:val="0063589A"/>
    <w:rPr>
      <w:rFonts w:ascii="Calibri" w:hAnsi="Calibri"/>
      <w:i/>
      <w:sz w:val="24"/>
      <w:lang w:val="ru-RU" w:eastAsia="en-US"/>
    </w:rPr>
  </w:style>
  <w:style w:type="character" w:customStyle="1" w:styleId="611">
    <w:name w:val="Знак Знак61"/>
    <w:locked/>
    <w:rsid w:val="0063589A"/>
    <w:rPr>
      <w:sz w:val="24"/>
    </w:rPr>
  </w:style>
  <w:style w:type="character" w:customStyle="1" w:styleId="affffff2">
    <w:name w:val="Основной текст + Курсив"/>
    <w:aliases w:val="Интервал 1 pt144"/>
    <w:rsid w:val="0063589A"/>
    <w:rPr>
      <w:i/>
      <w:spacing w:val="20"/>
      <w:sz w:val="22"/>
    </w:rPr>
  </w:style>
  <w:style w:type="character" w:customStyle="1" w:styleId="460">
    <w:name w:val="Знак Знак46"/>
    <w:locked/>
    <w:rsid w:val="0063589A"/>
    <w:rPr>
      <w:rFonts w:ascii="Arial" w:hAnsi="Arial" w:cs="Arial"/>
      <w:b/>
      <w:bCs/>
      <w:i/>
      <w:iCs/>
      <w:sz w:val="28"/>
      <w:szCs w:val="28"/>
      <w:lang w:val="ru-RU" w:eastAsia="en-US" w:bidi="ar-SA"/>
    </w:rPr>
  </w:style>
  <w:style w:type="character" w:customStyle="1" w:styleId="56">
    <w:name w:val="Знак5 Знак Знак"/>
    <w:locked/>
    <w:rsid w:val="0063589A"/>
    <w:rPr>
      <w:sz w:val="16"/>
      <w:szCs w:val="16"/>
      <w:lang w:val="ru-RU" w:eastAsia="ru-RU" w:bidi="ar-SA"/>
    </w:rPr>
  </w:style>
  <w:style w:type="paragraph" w:customStyle="1" w:styleId="affffff3">
    <w:name w:val="заг_пар"/>
    <w:basedOn w:val="32"/>
    <w:next w:val="1a"/>
    <w:rsid w:val="0063589A"/>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63589A"/>
    <w:pPr>
      <w:widowControl w:val="0"/>
    </w:pPr>
    <w:rPr>
      <w:rFonts w:ascii="Calibri" w:hAnsi="Calibri"/>
      <w:sz w:val="22"/>
      <w:szCs w:val="22"/>
      <w:lang w:val="en-US" w:eastAsia="en-US"/>
    </w:rPr>
  </w:style>
  <w:style w:type="paragraph" w:customStyle="1" w:styleId="affffff4">
    <w:name w:val="параг_огл"/>
    <w:basedOn w:val="a3"/>
    <w:next w:val="aff0"/>
    <w:rsid w:val="0063589A"/>
    <w:rPr>
      <w:sz w:val="20"/>
      <w:szCs w:val="20"/>
      <w:lang w:eastAsia="en-US"/>
    </w:rPr>
  </w:style>
  <w:style w:type="paragraph" w:customStyle="1" w:styleId="411">
    <w:name w:val="Заголовок 41"/>
    <w:basedOn w:val="1a"/>
    <w:next w:val="1a"/>
    <w:rsid w:val="0063589A"/>
    <w:pPr>
      <w:keepNext/>
      <w:widowControl/>
      <w:ind w:firstLine="0"/>
      <w:jc w:val="left"/>
    </w:pPr>
    <w:rPr>
      <w:rFonts w:ascii="Times New Roman" w:hAnsi="Times New Roman"/>
      <w:snapToGrid/>
      <w:sz w:val="24"/>
    </w:rPr>
  </w:style>
  <w:style w:type="paragraph" w:customStyle="1" w:styleId="Style17">
    <w:name w:val="Style17"/>
    <w:basedOn w:val="a3"/>
    <w:rsid w:val="0063589A"/>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63589A"/>
    <w:pPr>
      <w:keepNext/>
      <w:widowControl w:val="0"/>
      <w:jc w:val="center"/>
    </w:pPr>
    <w:rPr>
      <w:rFonts w:eastAsia="Calibri"/>
      <w:b/>
      <w:sz w:val="26"/>
      <w:szCs w:val="20"/>
    </w:rPr>
  </w:style>
  <w:style w:type="paragraph" w:customStyle="1" w:styleId="2f7">
    <w:name w:val="Обычный2"/>
    <w:basedOn w:val="a3"/>
    <w:rsid w:val="0063589A"/>
    <w:pPr>
      <w:spacing w:before="100" w:beforeAutospacing="1" w:after="100" w:afterAutospacing="1"/>
    </w:pPr>
    <w:rPr>
      <w:rFonts w:eastAsia="Calibri"/>
    </w:rPr>
  </w:style>
  <w:style w:type="paragraph" w:customStyle="1" w:styleId="217">
    <w:name w:val="Основной текст 21"/>
    <w:basedOn w:val="a3"/>
    <w:rsid w:val="0063589A"/>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63589A"/>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63589A"/>
    <w:pPr>
      <w:widowControl/>
      <w:spacing w:before="0" w:after="0"/>
    </w:pPr>
    <w:rPr>
      <w:rFonts w:ascii="Courier New" w:eastAsia="Calibri" w:hAnsi="Courier New"/>
      <w:sz w:val="20"/>
    </w:rPr>
  </w:style>
  <w:style w:type="paragraph" w:customStyle="1" w:styleId="412">
    <w:name w:val="Заголовок 41"/>
    <w:basedOn w:val="1ff"/>
    <w:next w:val="1ff"/>
    <w:rsid w:val="0063589A"/>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63589A"/>
    <w:pPr>
      <w:spacing w:after="160" w:line="240" w:lineRule="exact"/>
    </w:pPr>
    <w:rPr>
      <w:rFonts w:ascii="Verdana" w:eastAsia="Calibri" w:hAnsi="Verdana"/>
      <w:lang w:val="en-US" w:eastAsia="en-US"/>
    </w:rPr>
  </w:style>
  <w:style w:type="paragraph" w:customStyle="1" w:styleId="affffff5">
    <w:name w:val="Мой стиль"/>
    <w:basedOn w:val="a3"/>
    <w:rsid w:val="0063589A"/>
    <w:pPr>
      <w:ind w:left="284" w:right="567"/>
      <w:jc w:val="center"/>
    </w:pPr>
    <w:rPr>
      <w:rFonts w:ascii="Calibri" w:hAnsi="Calibri" w:cs="Calibri"/>
      <w:b/>
      <w:bCs/>
      <w:sz w:val="28"/>
      <w:szCs w:val="28"/>
    </w:rPr>
  </w:style>
  <w:style w:type="paragraph" w:customStyle="1" w:styleId="base">
    <w:name w:val="base"/>
    <w:basedOn w:val="a3"/>
    <w:rsid w:val="0063589A"/>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63589A"/>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63589A"/>
    <w:rPr>
      <w:sz w:val="16"/>
      <w:szCs w:val="16"/>
      <w:lang w:bidi="ar-SA"/>
    </w:rPr>
  </w:style>
  <w:style w:type="character" w:customStyle="1" w:styleId="1fff8">
    <w:name w:val="Знак1 Знак Знак"/>
    <w:rsid w:val="0063589A"/>
    <w:rPr>
      <w:sz w:val="24"/>
      <w:szCs w:val="24"/>
      <w:lang w:val="ru-RU" w:eastAsia="ru-RU" w:bidi="ar-SA"/>
    </w:rPr>
  </w:style>
  <w:style w:type="character" w:customStyle="1" w:styleId="1fff9">
    <w:name w:val="Знак Знак Знак1"/>
    <w:locked/>
    <w:rsid w:val="0063589A"/>
    <w:rPr>
      <w:b/>
      <w:caps/>
      <w:sz w:val="24"/>
      <w:szCs w:val="24"/>
      <w:lang w:val="ru-RU" w:eastAsia="ru-RU" w:bidi="ar-SA"/>
    </w:rPr>
  </w:style>
  <w:style w:type="character" w:customStyle="1" w:styleId="sem">
    <w:name w:val="sem"/>
    <w:rsid w:val="0063589A"/>
  </w:style>
  <w:style w:type="paragraph" w:customStyle="1" w:styleId="1">
    <w:name w:val="1"/>
    <w:basedOn w:val="a3"/>
    <w:rsid w:val="0063589A"/>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63589A"/>
    <w:rPr>
      <w:rFonts w:ascii="Times New Roman" w:hAnsi="Times New Roman"/>
      <w:i w:val="0"/>
      <w:iCs w:val="0"/>
      <w:sz w:val="24"/>
      <w:lang w:eastAsia="ru-RU"/>
    </w:rPr>
  </w:style>
  <w:style w:type="paragraph" w:customStyle="1" w:styleId="main">
    <w:name w:val="main"/>
    <w:basedOn w:val="a3"/>
    <w:rsid w:val="0063589A"/>
    <w:pPr>
      <w:ind w:firstLine="400"/>
      <w:jc w:val="both"/>
      <w:textAlignment w:val="center"/>
    </w:pPr>
    <w:rPr>
      <w:sz w:val="27"/>
      <w:szCs w:val="27"/>
    </w:rPr>
  </w:style>
  <w:style w:type="character" w:customStyle="1" w:styleId="affffff6">
    <w:name w:val="кадр"/>
    <w:rsid w:val="0063589A"/>
  </w:style>
  <w:style w:type="character" w:customStyle="1" w:styleId="-">
    <w:name w:val="опред-е"/>
    <w:rsid w:val="0063589A"/>
  </w:style>
  <w:style w:type="paragraph" w:customStyle="1" w:styleId="218">
    <w:name w:val="Основной текст с отступом 21"/>
    <w:basedOn w:val="a3"/>
    <w:rsid w:val="0063589A"/>
    <w:pPr>
      <w:keepNext/>
      <w:ind w:right="-2" w:firstLine="709"/>
      <w:jc w:val="both"/>
    </w:pPr>
    <w:rPr>
      <w:sz w:val="28"/>
      <w:szCs w:val="20"/>
    </w:rPr>
  </w:style>
  <w:style w:type="character" w:customStyle="1" w:styleId="searchmatch">
    <w:name w:val="searchmatch"/>
    <w:rsid w:val="0063589A"/>
  </w:style>
  <w:style w:type="character" w:customStyle="1" w:styleId="FontStyle160">
    <w:name w:val="Font Style16"/>
    <w:rsid w:val="0063589A"/>
    <w:rPr>
      <w:rFonts w:ascii="Times New Roman" w:hAnsi="Times New Roman" w:cs="Times New Roman"/>
      <w:sz w:val="26"/>
      <w:szCs w:val="26"/>
    </w:rPr>
  </w:style>
  <w:style w:type="paragraph" w:customStyle="1" w:styleId="1KGK9">
    <w:name w:val="1KG=K9"/>
    <w:rsid w:val="0063589A"/>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63589A"/>
    <w:rPr>
      <w:rFonts w:ascii="Times New Roman" w:hAnsi="Times New Roman" w:cs="Times New Roman"/>
      <w:i/>
      <w:iCs/>
      <w:sz w:val="24"/>
      <w:szCs w:val="24"/>
    </w:rPr>
  </w:style>
  <w:style w:type="character" w:customStyle="1" w:styleId="1fffa">
    <w:name w:val="Основной шрифт абзаца1"/>
    <w:rsid w:val="0063589A"/>
  </w:style>
  <w:style w:type="character" w:customStyle="1" w:styleId="affffff7">
    <w:name w:val="Символ сноски"/>
    <w:rsid w:val="0063589A"/>
  </w:style>
  <w:style w:type="character" w:customStyle="1" w:styleId="mnemo">
    <w:name w:val="mnemo"/>
    <w:rsid w:val="0063589A"/>
  </w:style>
  <w:style w:type="character" w:customStyle="1" w:styleId="texhtml">
    <w:name w:val="texhtml"/>
    <w:rsid w:val="0063589A"/>
  </w:style>
  <w:style w:type="paragraph" w:customStyle="1" w:styleId="1fffb">
    <w:name w:val="Название1"/>
    <w:basedOn w:val="a3"/>
    <w:rsid w:val="0063589A"/>
    <w:pPr>
      <w:suppressLineNumbers/>
      <w:suppressAutoHyphens/>
      <w:spacing w:before="120" w:after="120"/>
    </w:pPr>
    <w:rPr>
      <w:rFonts w:cs="Mangal"/>
      <w:i/>
      <w:iCs/>
      <w:lang w:eastAsia="ar-SA"/>
    </w:rPr>
  </w:style>
  <w:style w:type="paragraph" w:customStyle="1" w:styleId="1fffc">
    <w:name w:val="Указатель1"/>
    <w:basedOn w:val="a3"/>
    <w:rsid w:val="0063589A"/>
    <w:pPr>
      <w:suppressLineNumbers/>
      <w:suppressAutoHyphens/>
    </w:pPr>
    <w:rPr>
      <w:rFonts w:cs="Mangal"/>
      <w:lang w:eastAsia="ar-SA"/>
    </w:rPr>
  </w:style>
  <w:style w:type="character" w:customStyle="1" w:styleId="butback">
    <w:name w:val="butback"/>
    <w:rsid w:val="0063589A"/>
  </w:style>
  <w:style w:type="paragraph" w:customStyle="1" w:styleId="Style26">
    <w:name w:val="Style26"/>
    <w:basedOn w:val="a3"/>
    <w:rsid w:val="0063589A"/>
    <w:pPr>
      <w:widowControl w:val="0"/>
      <w:autoSpaceDE w:val="0"/>
      <w:autoSpaceDN w:val="0"/>
      <w:adjustRightInd w:val="0"/>
      <w:spacing w:line="485" w:lineRule="exact"/>
      <w:ind w:firstLine="902"/>
      <w:jc w:val="both"/>
    </w:pPr>
  </w:style>
  <w:style w:type="paragraph" w:customStyle="1" w:styleId="Style7">
    <w:name w:val="Style7"/>
    <w:basedOn w:val="a3"/>
    <w:rsid w:val="0063589A"/>
    <w:pPr>
      <w:widowControl w:val="0"/>
      <w:autoSpaceDE w:val="0"/>
      <w:autoSpaceDN w:val="0"/>
      <w:adjustRightInd w:val="0"/>
    </w:pPr>
  </w:style>
  <w:style w:type="paragraph" w:customStyle="1" w:styleId="Style32">
    <w:name w:val="Style32"/>
    <w:basedOn w:val="a3"/>
    <w:rsid w:val="0063589A"/>
    <w:pPr>
      <w:widowControl w:val="0"/>
      <w:autoSpaceDE w:val="0"/>
      <w:autoSpaceDN w:val="0"/>
      <w:adjustRightInd w:val="0"/>
    </w:pPr>
  </w:style>
  <w:style w:type="paragraph" w:customStyle="1" w:styleId="Style34">
    <w:name w:val="Style34"/>
    <w:basedOn w:val="a3"/>
    <w:rsid w:val="0063589A"/>
    <w:pPr>
      <w:widowControl w:val="0"/>
      <w:autoSpaceDE w:val="0"/>
      <w:autoSpaceDN w:val="0"/>
      <w:adjustRightInd w:val="0"/>
      <w:spacing w:line="485" w:lineRule="exact"/>
      <w:ind w:firstLine="691"/>
    </w:pPr>
  </w:style>
  <w:style w:type="paragraph" w:customStyle="1" w:styleId="Style4">
    <w:name w:val="Style4"/>
    <w:basedOn w:val="a3"/>
    <w:rsid w:val="0063589A"/>
    <w:pPr>
      <w:widowControl w:val="0"/>
      <w:autoSpaceDE w:val="0"/>
      <w:autoSpaceDN w:val="0"/>
      <w:adjustRightInd w:val="0"/>
      <w:spacing w:line="499" w:lineRule="exact"/>
      <w:ind w:firstLine="667"/>
      <w:jc w:val="both"/>
    </w:pPr>
  </w:style>
  <w:style w:type="paragraph" w:customStyle="1" w:styleId="Style40">
    <w:name w:val="Style40"/>
    <w:basedOn w:val="a3"/>
    <w:rsid w:val="0063589A"/>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63589A"/>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63589A"/>
    <w:pPr>
      <w:widowControl w:val="0"/>
      <w:autoSpaceDE w:val="0"/>
      <w:autoSpaceDN w:val="0"/>
      <w:adjustRightInd w:val="0"/>
      <w:spacing w:line="446" w:lineRule="exact"/>
    </w:pPr>
  </w:style>
  <w:style w:type="paragraph" w:customStyle="1" w:styleId="Style20">
    <w:name w:val="Style20"/>
    <w:basedOn w:val="a3"/>
    <w:rsid w:val="0063589A"/>
    <w:pPr>
      <w:widowControl w:val="0"/>
      <w:autoSpaceDE w:val="0"/>
      <w:autoSpaceDN w:val="0"/>
      <w:adjustRightInd w:val="0"/>
      <w:spacing w:line="485" w:lineRule="exact"/>
      <w:ind w:firstLine="854"/>
      <w:jc w:val="both"/>
    </w:pPr>
  </w:style>
  <w:style w:type="paragraph" w:customStyle="1" w:styleId="Style13">
    <w:name w:val="Style13"/>
    <w:basedOn w:val="a3"/>
    <w:rsid w:val="0063589A"/>
    <w:pPr>
      <w:widowControl w:val="0"/>
      <w:autoSpaceDE w:val="0"/>
      <w:autoSpaceDN w:val="0"/>
      <w:adjustRightInd w:val="0"/>
      <w:spacing w:line="486" w:lineRule="exact"/>
      <w:ind w:firstLine="710"/>
      <w:jc w:val="both"/>
    </w:pPr>
  </w:style>
  <w:style w:type="paragraph" w:customStyle="1" w:styleId="urllink">
    <w:name w:val="urllink"/>
    <w:basedOn w:val="a3"/>
    <w:rsid w:val="0063589A"/>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63589A"/>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63589A"/>
    <w:pPr>
      <w:tabs>
        <w:tab w:val="left" w:pos="454"/>
      </w:tabs>
      <w:ind w:left="454" w:hanging="454"/>
      <w:jc w:val="both"/>
    </w:pPr>
    <w:rPr>
      <w:b/>
    </w:rPr>
  </w:style>
  <w:style w:type="paragraph" w:customStyle="1" w:styleId="10pt">
    <w:name w:val="Стиль Основной текст с отступом + 10 pt по ширине"/>
    <w:basedOn w:val="aff9"/>
    <w:rsid w:val="0063589A"/>
    <w:pPr>
      <w:spacing w:after="0"/>
      <w:ind w:left="0" w:firstLine="454"/>
      <w:jc w:val="both"/>
    </w:pPr>
    <w:rPr>
      <w:sz w:val="20"/>
      <w:szCs w:val="20"/>
    </w:rPr>
  </w:style>
  <w:style w:type="paragraph" w:customStyle="1" w:styleId="ConsPlusDocList">
    <w:name w:val="ConsPlusDocList"/>
    <w:rsid w:val="006358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63589A"/>
  </w:style>
  <w:style w:type="paragraph" w:customStyle="1" w:styleId="affffff8">
    <w:name w:val="Стиль"/>
    <w:link w:val="3f1"/>
    <w:rsid w:val="006358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63589A"/>
    <w:rPr>
      <w:rFonts w:ascii="Times New Roman" w:eastAsia="Times New Roman" w:hAnsi="Times New Roman" w:cs="Times New Roman"/>
      <w:sz w:val="24"/>
      <w:szCs w:val="24"/>
      <w:lang w:eastAsia="ru-RU"/>
    </w:rPr>
  </w:style>
  <w:style w:type="paragraph" w:customStyle="1" w:styleId="affffff9">
    <w:name w:val="Литература"/>
    <w:basedOn w:val="a3"/>
    <w:rsid w:val="0063589A"/>
    <w:pPr>
      <w:keepNext/>
      <w:jc w:val="center"/>
    </w:pPr>
    <w:rPr>
      <w:b/>
    </w:rPr>
  </w:style>
  <w:style w:type="paragraph" w:customStyle="1" w:styleId="affffffa">
    <w:name w:val="Знак Знак Знак Знак Знак Знак Знак"/>
    <w:basedOn w:val="a3"/>
    <w:rsid w:val="0063589A"/>
    <w:pPr>
      <w:spacing w:after="160" w:line="240" w:lineRule="exact"/>
    </w:pPr>
    <w:rPr>
      <w:rFonts w:ascii="Verdana" w:hAnsi="Verdana"/>
      <w:sz w:val="20"/>
      <w:szCs w:val="20"/>
      <w:lang w:val="en-US" w:eastAsia="en-US"/>
    </w:rPr>
  </w:style>
  <w:style w:type="character" w:customStyle="1" w:styleId="highlighthighlightactive">
    <w:name w:val="highlight highlight_active"/>
    <w:rsid w:val="0063589A"/>
  </w:style>
  <w:style w:type="paragraph" w:customStyle="1" w:styleId="osntext">
    <w:name w:val="osn_text"/>
    <w:basedOn w:val="a3"/>
    <w:rsid w:val="0063589A"/>
    <w:pPr>
      <w:widowControl w:val="0"/>
      <w:ind w:firstLine="567"/>
      <w:jc w:val="both"/>
    </w:pPr>
    <w:rPr>
      <w:sz w:val="20"/>
      <w:szCs w:val="20"/>
    </w:rPr>
  </w:style>
  <w:style w:type="paragraph" w:customStyle="1" w:styleId="copyrights">
    <w:name w:val="copyrights"/>
    <w:basedOn w:val="a3"/>
    <w:rsid w:val="0063589A"/>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63589A"/>
    <w:pPr>
      <w:widowControl w:val="0"/>
      <w:autoSpaceDE w:val="0"/>
      <w:autoSpaceDN w:val="0"/>
      <w:adjustRightInd w:val="0"/>
    </w:pPr>
  </w:style>
  <w:style w:type="paragraph" w:customStyle="1" w:styleId="Style30">
    <w:name w:val="Style30"/>
    <w:basedOn w:val="a3"/>
    <w:rsid w:val="0063589A"/>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63589A"/>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63589A"/>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63589A"/>
    <w:pPr>
      <w:numPr>
        <w:ilvl w:val="1"/>
      </w:numPr>
      <w:tabs>
        <w:tab w:val="left" w:pos="792"/>
      </w:tabs>
    </w:pPr>
    <w:rPr>
      <w:i w:val="0"/>
      <w:iCs w:val="0"/>
      <w:kern w:val="32"/>
      <w:sz w:val="24"/>
      <w:szCs w:val="32"/>
      <w:lang w:eastAsia="ru-RU"/>
    </w:rPr>
  </w:style>
  <w:style w:type="character" w:styleId="affffffb">
    <w:name w:val="Subtle Emphasis"/>
    <w:qFormat/>
    <w:rsid w:val="0063589A"/>
    <w:rPr>
      <w:i/>
      <w:iCs/>
      <w:color w:val="808080"/>
    </w:rPr>
  </w:style>
  <w:style w:type="character" w:styleId="affffffc">
    <w:name w:val="Placeholder Text"/>
    <w:semiHidden/>
    <w:rsid w:val="0063589A"/>
    <w:rPr>
      <w:color w:val="808080"/>
    </w:rPr>
  </w:style>
  <w:style w:type="character" w:customStyle="1" w:styleId="textcopy">
    <w:name w:val="textcopy"/>
    <w:rsid w:val="0063589A"/>
  </w:style>
  <w:style w:type="character" w:customStyle="1" w:styleId="affffffd">
    <w:name w:val="Выделенный"/>
    <w:rsid w:val="0063589A"/>
    <w:rPr>
      <w:b/>
      <w:lang w:val="ru-RU" w:eastAsia="ru-RU"/>
    </w:rPr>
  </w:style>
  <w:style w:type="character" w:customStyle="1" w:styleId="ft224">
    <w:name w:val="ft224"/>
    <w:rsid w:val="0063589A"/>
  </w:style>
  <w:style w:type="paragraph" w:customStyle="1" w:styleId="1ffff">
    <w:name w:val="стиль1"/>
    <w:basedOn w:val="a3"/>
    <w:rsid w:val="0063589A"/>
    <w:pPr>
      <w:spacing w:before="100" w:beforeAutospacing="1" w:after="100" w:afterAutospacing="1"/>
    </w:pPr>
  </w:style>
  <w:style w:type="character" w:customStyle="1" w:styleId="PlainTextChar">
    <w:name w:val="Plain Text Char"/>
    <w:aliases w:val="Heading 12 Char,Знак8 Char"/>
    <w:semiHidden/>
    <w:locked/>
    <w:rsid w:val="0063589A"/>
    <w:rPr>
      <w:rFonts w:ascii="Courier New" w:hAnsi="Courier New"/>
      <w:lang w:val="ru-RU" w:eastAsia="ru-RU" w:bidi="ar-SA"/>
    </w:rPr>
  </w:style>
  <w:style w:type="paragraph" w:customStyle="1" w:styleId="Times">
    <w:name w:val="Times"/>
    <w:basedOn w:val="TableParagraph"/>
    <w:rsid w:val="0063589A"/>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63589A"/>
  </w:style>
  <w:style w:type="paragraph" w:customStyle="1" w:styleId="2f9">
    <w:name w:val="Основной текст2"/>
    <w:basedOn w:val="a3"/>
    <w:rsid w:val="0063589A"/>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63589A"/>
    <w:rPr>
      <w:rFonts w:cs="Times New Roman"/>
      <w:color w:val="666666"/>
    </w:rPr>
  </w:style>
  <w:style w:type="paragraph" w:customStyle="1" w:styleId="12pt025">
    <w:name w:val="Стиль 12 pt полужирный Черный уплотненный на  025 пт"/>
    <w:basedOn w:val="11"/>
    <w:rsid w:val="0063589A"/>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63589A"/>
    <w:pPr>
      <w:numPr>
        <w:numId w:val="13"/>
      </w:numPr>
      <w:tabs>
        <w:tab w:val="left" w:pos="0"/>
      </w:tabs>
      <w:jc w:val="both"/>
    </w:pPr>
    <w:rPr>
      <w:b/>
    </w:rPr>
  </w:style>
  <w:style w:type="character" w:customStyle="1" w:styleId="FontStyle111">
    <w:name w:val="Font Style111"/>
    <w:rsid w:val="0063589A"/>
    <w:rPr>
      <w:rFonts w:ascii="Century Schoolbook" w:hAnsi="Century Schoolbook" w:cs="Century Schoolbook" w:hint="default"/>
      <w:sz w:val="18"/>
      <w:szCs w:val="18"/>
    </w:rPr>
  </w:style>
  <w:style w:type="character" w:customStyle="1" w:styleId="FontStyle136">
    <w:name w:val="Font Style136"/>
    <w:rsid w:val="0063589A"/>
    <w:rPr>
      <w:rFonts w:ascii="Century Schoolbook" w:hAnsi="Century Schoolbook" w:cs="Century Schoolbook"/>
      <w:b/>
      <w:bCs/>
      <w:sz w:val="18"/>
      <w:szCs w:val="18"/>
    </w:rPr>
  </w:style>
  <w:style w:type="paragraph" w:customStyle="1" w:styleId="Style67">
    <w:name w:val="Style67"/>
    <w:basedOn w:val="a3"/>
    <w:rsid w:val="0063589A"/>
    <w:pPr>
      <w:widowControl w:val="0"/>
      <w:autoSpaceDE w:val="0"/>
      <w:autoSpaceDN w:val="0"/>
      <w:adjustRightInd w:val="0"/>
    </w:pPr>
    <w:rPr>
      <w:rFonts w:ascii="Arial Black" w:hAnsi="Arial Black"/>
    </w:rPr>
  </w:style>
  <w:style w:type="character" w:customStyle="1" w:styleId="r">
    <w:name w:val="r"/>
    <w:rsid w:val="0063589A"/>
  </w:style>
  <w:style w:type="character" w:customStyle="1" w:styleId="rl">
    <w:name w:val="rl"/>
    <w:rsid w:val="0063589A"/>
  </w:style>
  <w:style w:type="character" w:customStyle="1" w:styleId="ep">
    <w:name w:val="ep"/>
    <w:rsid w:val="0063589A"/>
  </w:style>
  <w:style w:type="character" w:customStyle="1" w:styleId="f">
    <w:name w:val="f"/>
    <w:rsid w:val="0063589A"/>
  </w:style>
  <w:style w:type="paragraph" w:customStyle="1" w:styleId="affffffe">
    <w:name w:val="Диссер"/>
    <w:basedOn w:val="a3"/>
    <w:rsid w:val="0063589A"/>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63589A"/>
    <w:rPr>
      <w:sz w:val="24"/>
      <w:szCs w:val="24"/>
      <w:lang w:val="ru-RU" w:eastAsia="ru-RU" w:bidi="ar-SA"/>
    </w:rPr>
  </w:style>
  <w:style w:type="character" w:customStyle="1" w:styleId="430">
    <w:name w:val="Знак Знак43"/>
    <w:locked/>
    <w:rsid w:val="0063589A"/>
    <w:rPr>
      <w:color w:val="000000"/>
      <w:sz w:val="28"/>
      <w:szCs w:val="24"/>
      <w:lang w:eastAsia="ru-RU"/>
    </w:rPr>
  </w:style>
  <w:style w:type="paragraph" w:customStyle="1" w:styleId="afffffff">
    <w:name w:val="Знак Знак Знак 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63589A"/>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63589A"/>
    <w:rPr>
      <w:sz w:val="24"/>
      <w:szCs w:val="24"/>
      <w:lang w:val="ru-RU" w:eastAsia="ru-RU" w:bidi="ar-SA"/>
    </w:rPr>
  </w:style>
  <w:style w:type="paragraph" w:customStyle="1" w:styleId="a1">
    <w:name w:val="мой"/>
    <w:basedOn w:val="a3"/>
    <w:rsid w:val="0063589A"/>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63589A"/>
    <w:pPr>
      <w:widowControl/>
      <w:ind w:firstLine="0"/>
      <w:jc w:val="left"/>
    </w:pPr>
    <w:rPr>
      <w:rFonts w:ascii="Times New Roman" w:hAnsi="Times New Roman"/>
      <w:snapToGrid/>
      <w:sz w:val="24"/>
    </w:rPr>
  </w:style>
  <w:style w:type="paragraph" w:customStyle="1" w:styleId="31">
    <w:name w:val="заголовок 3"/>
    <w:basedOn w:val="a3"/>
    <w:next w:val="a3"/>
    <w:rsid w:val="0063589A"/>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63589A"/>
  </w:style>
  <w:style w:type="paragraph" w:customStyle="1" w:styleId="-0">
    <w:name w:val="абзац-Азар"/>
    <w:basedOn w:val="afe"/>
    <w:rsid w:val="0063589A"/>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63589A"/>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63589A"/>
    <w:rPr>
      <w:rFonts w:ascii="Arial" w:hAnsi="Arial"/>
      <w:sz w:val="24"/>
      <w:szCs w:val="24"/>
      <w:lang w:bidi="ar-SA"/>
    </w:rPr>
  </w:style>
  <w:style w:type="paragraph" w:customStyle="1" w:styleId="1ffff1">
    <w:name w:val="Знак Знак Знак Знак Знак Знак1 Знак Знак Знак"/>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63589A"/>
    <w:pPr>
      <w:spacing w:before="100" w:beforeAutospacing="1" w:after="100" w:afterAutospacing="1"/>
      <w:jc w:val="both"/>
    </w:pPr>
    <w:rPr>
      <w:rFonts w:ascii="Georgia" w:hAnsi="Georgia"/>
      <w:color w:val="555555"/>
    </w:rPr>
  </w:style>
  <w:style w:type="paragraph" w:customStyle="1" w:styleId="bodytxt">
    <w:name w:val="bodytxt"/>
    <w:basedOn w:val="a3"/>
    <w:rsid w:val="0063589A"/>
    <w:pPr>
      <w:spacing w:before="100" w:beforeAutospacing="1" w:after="100" w:afterAutospacing="1"/>
    </w:pPr>
    <w:rPr>
      <w:rFonts w:ascii="Tahoma" w:hAnsi="Tahoma" w:cs="Tahoma"/>
      <w:color w:val="111111"/>
      <w:sz w:val="33"/>
      <w:szCs w:val="33"/>
    </w:rPr>
  </w:style>
  <w:style w:type="character" w:customStyle="1" w:styleId="afffffff1">
    <w:name w:val="выделение"/>
    <w:rsid w:val="0063589A"/>
    <w:rPr>
      <w:rFonts w:cs="Times New Roman"/>
    </w:rPr>
  </w:style>
  <w:style w:type="paragraph" w:customStyle="1" w:styleId="a">
    <w:name w:val="нумерованный содержание"/>
    <w:basedOn w:val="a3"/>
    <w:rsid w:val="0063589A"/>
    <w:pPr>
      <w:numPr>
        <w:numId w:val="16"/>
      </w:numPr>
    </w:pPr>
    <w:rPr>
      <w:rFonts w:eastAsia="Calibri"/>
      <w:szCs w:val="22"/>
      <w:lang w:eastAsia="en-US"/>
    </w:rPr>
  </w:style>
  <w:style w:type="character" w:customStyle="1" w:styleId="440">
    <w:name w:val="Знак Знак44"/>
    <w:locked/>
    <w:rsid w:val="0063589A"/>
    <w:rPr>
      <w:sz w:val="24"/>
      <w:szCs w:val="24"/>
    </w:rPr>
  </w:style>
  <w:style w:type="character" w:customStyle="1" w:styleId="FontStyle18">
    <w:name w:val="Font Style18"/>
    <w:rsid w:val="0063589A"/>
    <w:rPr>
      <w:rFonts w:ascii="Times New Roman" w:hAnsi="Times New Roman" w:cs="Times New Roman"/>
      <w:b/>
      <w:bCs/>
      <w:sz w:val="18"/>
      <w:szCs w:val="18"/>
    </w:rPr>
  </w:style>
  <w:style w:type="character" w:customStyle="1" w:styleId="FontStyle19">
    <w:name w:val="Font Style19"/>
    <w:rsid w:val="0063589A"/>
    <w:rPr>
      <w:rFonts w:ascii="Arial" w:hAnsi="Arial" w:cs="Arial"/>
      <w:sz w:val="16"/>
      <w:szCs w:val="16"/>
    </w:rPr>
  </w:style>
  <w:style w:type="character" w:customStyle="1" w:styleId="FontStyle150">
    <w:name w:val="Font Style15"/>
    <w:rsid w:val="0063589A"/>
    <w:rPr>
      <w:rFonts w:ascii="Georgia" w:hAnsi="Georgia" w:cs="Georgia"/>
      <w:sz w:val="18"/>
      <w:szCs w:val="18"/>
    </w:rPr>
  </w:style>
  <w:style w:type="character" w:customStyle="1" w:styleId="FontStyle17">
    <w:name w:val="Font Style17"/>
    <w:rsid w:val="0063589A"/>
    <w:rPr>
      <w:rFonts w:ascii="Times New Roman" w:hAnsi="Times New Roman" w:cs="Times New Roman"/>
      <w:sz w:val="20"/>
      <w:szCs w:val="20"/>
    </w:rPr>
  </w:style>
  <w:style w:type="character" w:customStyle="1" w:styleId="c0">
    <w:name w:val="c0"/>
    <w:rsid w:val="0063589A"/>
  </w:style>
  <w:style w:type="character" w:customStyle="1" w:styleId="FontStyle48">
    <w:name w:val="Font Style48"/>
    <w:rsid w:val="0063589A"/>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63589A"/>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63589A"/>
    <w:pPr>
      <w:spacing w:before="100" w:beforeAutospacing="1" w:after="100" w:afterAutospacing="1"/>
    </w:pPr>
  </w:style>
  <w:style w:type="character" w:customStyle="1" w:styleId="WW8Num1z0">
    <w:name w:val="WW8Num1z0"/>
    <w:rsid w:val="0063589A"/>
  </w:style>
  <w:style w:type="character" w:customStyle="1" w:styleId="WW8Num1z1">
    <w:name w:val="WW8Num1z1"/>
    <w:rsid w:val="0063589A"/>
  </w:style>
  <w:style w:type="character" w:customStyle="1" w:styleId="WW8Num1z2">
    <w:name w:val="WW8Num1z2"/>
    <w:rsid w:val="0063589A"/>
  </w:style>
  <w:style w:type="character" w:customStyle="1" w:styleId="WW8Num1z3">
    <w:name w:val="WW8Num1z3"/>
    <w:rsid w:val="0063589A"/>
  </w:style>
  <w:style w:type="character" w:customStyle="1" w:styleId="WW8Num1z4">
    <w:name w:val="WW8Num1z4"/>
    <w:rsid w:val="0063589A"/>
  </w:style>
  <w:style w:type="character" w:customStyle="1" w:styleId="WW8Num1z5">
    <w:name w:val="WW8Num1z5"/>
    <w:rsid w:val="0063589A"/>
  </w:style>
  <w:style w:type="character" w:customStyle="1" w:styleId="WW8Num1z6">
    <w:name w:val="WW8Num1z6"/>
    <w:rsid w:val="0063589A"/>
  </w:style>
  <w:style w:type="character" w:customStyle="1" w:styleId="WW8Num1z7">
    <w:name w:val="WW8Num1z7"/>
    <w:rsid w:val="0063589A"/>
  </w:style>
  <w:style w:type="character" w:customStyle="1" w:styleId="WW8Num1z8">
    <w:name w:val="WW8Num1z8"/>
    <w:rsid w:val="0063589A"/>
  </w:style>
  <w:style w:type="character" w:customStyle="1" w:styleId="WW8Num2z0">
    <w:name w:val="WW8Num2z0"/>
    <w:rsid w:val="0063589A"/>
    <w:rPr>
      <w:rFonts w:ascii="Symbol" w:hAnsi="Symbol" w:cs="Symbol"/>
    </w:rPr>
  </w:style>
  <w:style w:type="character" w:customStyle="1" w:styleId="WW8Num2z1">
    <w:name w:val="WW8Num2z1"/>
    <w:rsid w:val="0063589A"/>
    <w:rPr>
      <w:rFonts w:ascii="Courier New" w:hAnsi="Courier New" w:cs="Courier New"/>
    </w:rPr>
  </w:style>
  <w:style w:type="character" w:customStyle="1" w:styleId="WW8Num2z2">
    <w:name w:val="WW8Num2z2"/>
    <w:rsid w:val="0063589A"/>
    <w:rPr>
      <w:rFonts w:ascii="Wingdings" w:hAnsi="Wingdings" w:cs="Wingdings"/>
    </w:rPr>
  </w:style>
  <w:style w:type="character" w:customStyle="1" w:styleId="WW8Num3z0">
    <w:name w:val="WW8Num3z0"/>
    <w:rsid w:val="0063589A"/>
    <w:rPr>
      <w:rFonts w:ascii="Symbol" w:hAnsi="Symbol" w:cs="Symbol"/>
      <w:color w:val="auto"/>
    </w:rPr>
  </w:style>
  <w:style w:type="character" w:customStyle="1" w:styleId="WW8Num3z2">
    <w:name w:val="WW8Num3z2"/>
    <w:rsid w:val="0063589A"/>
    <w:rPr>
      <w:rFonts w:ascii="Wingdings" w:hAnsi="Wingdings" w:cs="Wingdings"/>
    </w:rPr>
  </w:style>
  <w:style w:type="character" w:customStyle="1" w:styleId="WW8Num3z3">
    <w:name w:val="WW8Num3z3"/>
    <w:rsid w:val="0063589A"/>
    <w:rPr>
      <w:rFonts w:ascii="Symbol" w:hAnsi="Symbol" w:cs="Symbol"/>
    </w:rPr>
  </w:style>
  <w:style w:type="character" w:customStyle="1" w:styleId="WW8Num4z2">
    <w:name w:val="WW8Num4z2"/>
    <w:rsid w:val="0063589A"/>
  </w:style>
  <w:style w:type="character" w:customStyle="1" w:styleId="WW8Num4z4">
    <w:name w:val="WW8Num4z4"/>
    <w:rsid w:val="0063589A"/>
  </w:style>
  <w:style w:type="character" w:customStyle="1" w:styleId="WW8Num4z5">
    <w:name w:val="WW8Num4z5"/>
    <w:rsid w:val="0063589A"/>
  </w:style>
  <w:style w:type="character" w:customStyle="1" w:styleId="WW8Num4z6">
    <w:name w:val="WW8Num4z6"/>
    <w:rsid w:val="0063589A"/>
  </w:style>
  <w:style w:type="character" w:customStyle="1" w:styleId="WW8Num4z7">
    <w:name w:val="WW8Num4z7"/>
    <w:rsid w:val="0063589A"/>
  </w:style>
  <w:style w:type="character" w:customStyle="1" w:styleId="WW8Num4z8">
    <w:name w:val="WW8Num4z8"/>
    <w:rsid w:val="0063589A"/>
  </w:style>
  <w:style w:type="character" w:customStyle="1" w:styleId="WW8Num5z0">
    <w:name w:val="WW8Num5z0"/>
    <w:rsid w:val="0063589A"/>
  </w:style>
  <w:style w:type="character" w:customStyle="1" w:styleId="WW8Num5z1">
    <w:name w:val="WW8Num5z1"/>
    <w:rsid w:val="0063589A"/>
  </w:style>
  <w:style w:type="character" w:customStyle="1" w:styleId="WW8Num5z2">
    <w:name w:val="WW8Num5z2"/>
    <w:rsid w:val="0063589A"/>
  </w:style>
  <w:style w:type="character" w:customStyle="1" w:styleId="WW8Num5z3">
    <w:name w:val="WW8Num5z3"/>
    <w:rsid w:val="0063589A"/>
  </w:style>
  <w:style w:type="character" w:customStyle="1" w:styleId="WW8Num5z4">
    <w:name w:val="WW8Num5z4"/>
    <w:rsid w:val="0063589A"/>
  </w:style>
  <w:style w:type="character" w:customStyle="1" w:styleId="WW8Num5z5">
    <w:name w:val="WW8Num5z5"/>
    <w:rsid w:val="0063589A"/>
  </w:style>
  <w:style w:type="character" w:customStyle="1" w:styleId="WW8Num5z6">
    <w:name w:val="WW8Num5z6"/>
    <w:rsid w:val="0063589A"/>
  </w:style>
  <w:style w:type="character" w:customStyle="1" w:styleId="WW8Num5z7">
    <w:name w:val="WW8Num5z7"/>
    <w:rsid w:val="0063589A"/>
  </w:style>
  <w:style w:type="character" w:customStyle="1" w:styleId="WW8Num5z8">
    <w:name w:val="WW8Num5z8"/>
    <w:rsid w:val="0063589A"/>
  </w:style>
  <w:style w:type="character" w:customStyle="1" w:styleId="WW8Num6z0">
    <w:name w:val="WW8Num6z0"/>
    <w:rsid w:val="0063589A"/>
  </w:style>
  <w:style w:type="character" w:customStyle="1" w:styleId="WW8Num6z2">
    <w:name w:val="WW8Num6z2"/>
    <w:rsid w:val="0063589A"/>
  </w:style>
  <w:style w:type="character" w:customStyle="1" w:styleId="WW8Num6z3">
    <w:name w:val="WW8Num6z3"/>
    <w:rsid w:val="0063589A"/>
  </w:style>
  <w:style w:type="character" w:customStyle="1" w:styleId="WW8Num6z4">
    <w:name w:val="WW8Num6z4"/>
    <w:rsid w:val="0063589A"/>
  </w:style>
  <w:style w:type="character" w:customStyle="1" w:styleId="WW8Num6z5">
    <w:name w:val="WW8Num6z5"/>
    <w:rsid w:val="0063589A"/>
  </w:style>
  <w:style w:type="character" w:customStyle="1" w:styleId="WW8Num6z6">
    <w:name w:val="WW8Num6z6"/>
    <w:rsid w:val="0063589A"/>
  </w:style>
  <w:style w:type="character" w:customStyle="1" w:styleId="WW8Num6z7">
    <w:name w:val="WW8Num6z7"/>
    <w:rsid w:val="0063589A"/>
  </w:style>
  <w:style w:type="character" w:customStyle="1" w:styleId="WW8Num6z8">
    <w:name w:val="WW8Num6z8"/>
    <w:rsid w:val="0063589A"/>
  </w:style>
  <w:style w:type="character" w:customStyle="1" w:styleId="WW8Num7z0">
    <w:name w:val="WW8Num7z0"/>
    <w:rsid w:val="0063589A"/>
    <w:rPr>
      <w:rFonts w:ascii="Symbol" w:hAnsi="Symbol" w:cs="Symbol"/>
    </w:rPr>
  </w:style>
  <w:style w:type="character" w:customStyle="1" w:styleId="WW8Num7z2">
    <w:name w:val="WW8Num7z2"/>
    <w:rsid w:val="0063589A"/>
  </w:style>
  <w:style w:type="character" w:customStyle="1" w:styleId="WW8Num7z3">
    <w:name w:val="WW8Num7z3"/>
    <w:rsid w:val="0063589A"/>
  </w:style>
  <w:style w:type="character" w:customStyle="1" w:styleId="WW8Num7z4">
    <w:name w:val="WW8Num7z4"/>
    <w:rsid w:val="0063589A"/>
  </w:style>
  <w:style w:type="character" w:customStyle="1" w:styleId="WW8Num7z5">
    <w:name w:val="WW8Num7z5"/>
    <w:rsid w:val="0063589A"/>
  </w:style>
  <w:style w:type="character" w:customStyle="1" w:styleId="WW8Num7z6">
    <w:name w:val="WW8Num7z6"/>
    <w:rsid w:val="0063589A"/>
  </w:style>
  <w:style w:type="character" w:customStyle="1" w:styleId="WW8Num7z7">
    <w:name w:val="WW8Num7z7"/>
    <w:rsid w:val="0063589A"/>
  </w:style>
  <w:style w:type="character" w:customStyle="1" w:styleId="WW8Num7z8">
    <w:name w:val="WW8Num7z8"/>
    <w:rsid w:val="0063589A"/>
  </w:style>
  <w:style w:type="character" w:customStyle="1" w:styleId="WW8Num8z1">
    <w:name w:val="WW8Num8z1"/>
    <w:rsid w:val="0063589A"/>
  </w:style>
  <w:style w:type="character" w:customStyle="1" w:styleId="WW8Num8z2">
    <w:name w:val="WW8Num8z2"/>
    <w:rsid w:val="0063589A"/>
  </w:style>
  <w:style w:type="character" w:customStyle="1" w:styleId="WW8Num8z3">
    <w:name w:val="WW8Num8z3"/>
    <w:rsid w:val="0063589A"/>
  </w:style>
  <w:style w:type="character" w:customStyle="1" w:styleId="WW8Num8z4">
    <w:name w:val="WW8Num8z4"/>
    <w:rsid w:val="0063589A"/>
  </w:style>
  <w:style w:type="character" w:customStyle="1" w:styleId="WW8Num8z5">
    <w:name w:val="WW8Num8z5"/>
    <w:rsid w:val="0063589A"/>
  </w:style>
  <w:style w:type="character" w:customStyle="1" w:styleId="WW8Num8z6">
    <w:name w:val="WW8Num8z6"/>
    <w:rsid w:val="0063589A"/>
  </w:style>
  <w:style w:type="character" w:customStyle="1" w:styleId="WW8Num8z7">
    <w:name w:val="WW8Num8z7"/>
    <w:rsid w:val="0063589A"/>
  </w:style>
  <w:style w:type="character" w:customStyle="1" w:styleId="WW8Num8z8">
    <w:name w:val="WW8Num8z8"/>
    <w:rsid w:val="0063589A"/>
  </w:style>
  <w:style w:type="character" w:customStyle="1" w:styleId="WW8Num9z0">
    <w:name w:val="WW8Num9z0"/>
    <w:rsid w:val="0063589A"/>
  </w:style>
  <w:style w:type="character" w:customStyle="1" w:styleId="WW8Num9z1">
    <w:name w:val="WW8Num9z1"/>
    <w:rsid w:val="0063589A"/>
  </w:style>
  <w:style w:type="character" w:customStyle="1" w:styleId="WW8Num9z2">
    <w:name w:val="WW8Num9z2"/>
    <w:rsid w:val="0063589A"/>
  </w:style>
  <w:style w:type="character" w:customStyle="1" w:styleId="WW8Num9z3">
    <w:name w:val="WW8Num9z3"/>
    <w:rsid w:val="0063589A"/>
  </w:style>
  <w:style w:type="character" w:customStyle="1" w:styleId="WW8Num9z4">
    <w:name w:val="WW8Num9z4"/>
    <w:rsid w:val="0063589A"/>
  </w:style>
  <w:style w:type="character" w:customStyle="1" w:styleId="WW8Num9z5">
    <w:name w:val="WW8Num9z5"/>
    <w:rsid w:val="0063589A"/>
  </w:style>
  <w:style w:type="character" w:customStyle="1" w:styleId="WW8Num9z6">
    <w:name w:val="WW8Num9z6"/>
    <w:rsid w:val="0063589A"/>
  </w:style>
  <w:style w:type="character" w:customStyle="1" w:styleId="WW8Num9z7">
    <w:name w:val="WW8Num9z7"/>
    <w:rsid w:val="0063589A"/>
  </w:style>
  <w:style w:type="character" w:customStyle="1" w:styleId="WW8Num9z8">
    <w:name w:val="WW8Num9z8"/>
    <w:rsid w:val="0063589A"/>
  </w:style>
  <w:style w:type="character" w:customStyle="1" w:styleId="WW8Num10z0">
    <w:name w:val="WW8Num10z0"/>
    <w:rsid w:val="0063589A"/>
  </w:style>
  <w:style w:type="character" w:customStyle="1" w:styleId="WW8Num10z1">
    <w:name w:val="WW8Num10z1"/>
    <w:rsid w:val="0063589A"/>
  </w:style>
  <w:style w:type="character" w:customStyle="1" w:styleId="WW8Num10z2">
    <w:name w:val="WW8Num10z2"/>
    <w:rsid w:val="0063589A"/>
  </w:style>
  <w:style w:type="character" w:customStyle="1" w:styleId="WW8Num10z3">
    <w:name w:val="WW8Num10z3"/>
    <w:rsid w:val="0063589A"/>
  </w:style>
  <w:style w:type="character" w:customStyle="1" w:styleId="WW8Num10z4">
    <w:name w:val="WW8Num10z4"/>
    <w:rsid w:val="0063589A"/>
  </w:style>
  <w:style w:type="character" w:customStyle="1" w:styleId="WW8Num10z5">
    <w:name w:val="WW8Num10z5"/>
    <w:rsid w:val="0063589A"/>
  </w:style>
  <w:style w:type="character" w:customStyle="1" w:styleId="WW8Num10z6">
    <w:name w:val="WW8Num10z6"/>
    <w:rsid w:val="0063589A"/>
  </w:style>
  <w:style w:type="character" w:customStyle="1" w:styleId="WW8Num10z7">
    <w:name w:val="WW8Num10z7"/>
    <w:rsid w:val="0063589A"/>
  </w:style>
  <w:style w:type="character" w:customStyle="1" w:styleId="WW8Num10z8">
    <w:name w:val="WW8Num10z8"/>
    <w:rsid w:val="0063589A"/>
  </w:style>
  <w:style w:type="character" w:customStyle="1" w:styleId="WW8Num11z0">
    <w:name w:val="WW8Num11z0"/>
    <w:rsid w:val="0063589A"/>
  </w:style>
  <w:style w:type="character" w:customStyle="1" w:styleId="WW8Num11z1">
    <w:name w:val="WW8Num11z1"/>
    <w:rsid w:val="0063589A"/>
    <w:rPr>
      <w:rFonts w:ascii="Symbol" w:hAnsi="Symbol" w:cs="Symbol"/>
    </w:rPr>
  </w:style>
  <w:style w:type="character" w:customStyle="1" w:styleId="WW8Num11z2">
    <w:name w:val="WW8Num11z2"/>
    <w:rsid w:val="0063589A"/>
  </w:style>
  <w:style w:type="character" w:customStyle="1" w:styleId="WW8Num11z3">
    <w:name w:val="WW8Num11z3"/>
    <w:rsid w:val="0063589A"/>
  </w:style>
  <w:style w:type="character" w:customStyle="1" w:styleId="WW8Num11z4">
    <w:name w:val="WW8Num11z4"/>
    <w:rsid w:val="0063589A"/>
  </w:style>
  <w:style w:type="character" w:customStyle="1" w:styleId="WW8Num11z5">
    <w:name w:val="WW8Num11z5"/>
    <w:rsid w:val="0063589A"/>
  </w:style>
  <w:style w:type="character" w:customStyle="1" w:styleId="WW8Num11z6">
    <w:name w:val="WW8Num11z6"/>
    <w:rsid w:val="0063589A"/>
  </w:style>
  <w:style w:type="character" w:customStyle="1" w:styleId="WW8Num11z7">
    <w:name w:val="WW8Num11z7"/>
    <w:rsid w:val="0063589A"/>
  </w:style>
  <w:style w:type="character" w:customStyle="1" w:styleId="WW8Num11z8">
    <w:name w:val="WW8Num11z8"/>
    <w:rsid w:val="0063589A"/>
  </w:style>
  <w:style w:type="character" w:customStyle="1" w:styleId="WW8Num12z0">
    <w:name w:val="WW8Num12z0"/>
    <w:rsid w:val="0063589A"/>
  </w:style>
  <w:style w:type="character" w:customStyle="1" w:styleId="WW8Num12z1">
    <w:name w:val="WW8Num12z1"/>
    <w:rsid w:val="0063589A"/>
    <w:rPr>
      <w:b/>
      <w:bCs/>
    </w:rPr>
  </w:style>
  <w:style w:type="character" w:customStyle="1" w:styleId="WW8Num12z2">
    <w:name w:val="WW8Num12z2"/>
    <w:rsid w:val="0063589A"/>
  </w:style>
  <w:style w:type="character" w:customStyle="1" w:styleId="WW8Num12z3">
    <w:name w:val="WW8Num12z3"/>
    <w:rsid w:val="0063589A"/>
  </w:style>
  <w:style w:type="character" w:customStyle="1" w:styleId="WW8Num12z4">
    <w:name w:val="WW8Num12z4"/>
    <w:rsid w:val="0063589A"/>
  </w:style>
  <w:style w:type="character" w:customStyle="1" w:styleId="WW8Num12z5">
    <w:name w:val="WW8Num12z5"/>
    <w:rsid w:val="0063589A"/>
  </w:style>
  <w:style w:type="character" w:customStyle="1" w:styleId="WW8Num12z6">
    <w:name w:val="WW8Num12z6"/>
    <w:rsid w:val="0063589A"/>
  </w:style>
  <w:style w:type="character" w:customStyle="1" w:styleId="WW8Num12z7">
    <w:name w:val="WW8Num12z7"/>
    <w:rsid w:val="0063589A"/>
  </w:style>
  <w:style w:type="character" w:customStyle="1" w:styleId="WW8Num12z8">
    <w:name w:val="WW8Num12z8"/>
    <w:rsid w:val="0063589A"/>
  </w:style>
  <w:style w:type="character" w:customStyle="1" w:styleId="WW8Num13z0">
    <w:name w:val="WW8Num13z0"/>
    <w:rsid w:val="0063589A"/>
    <w:rPr>
      <w:rFonts w:ascii="Symbol" w:hAnsi="Symbol" w:cs="Symbol"/>
    </w:rPr>
  </w:style>
  <w:style w:type="character" w:customStyle="1" w:styleId="WW8Num13z1">
    <w:name w:val="WW8Num13z1"/>
    <w:rsid w:val="0063589A"/>
    <w:rPr>
      <w:rFonts w:ascii="Courier New" w:hAnsi="Courier New" w:cs="Courier New"/>
    </w:rPr>
  </w:style>
  <w:style w:type="character" w:customStyle="1" w:styleId="WW8Num13z2">
    <w:name w:val="WW8Num13z2"/>
    <w:rsid w:val="0063589A"/>
    <w:rPr>
      <w:rFonts w:ascii="Wingdings" w:hAnsi="Wingdings" w:cs="Wingdings"/>
    </w:rPr>
  </w:style>
  <w:style w:type="character" w:customStyle="1" w:styleId="WW8Num14z2">
    <w:name w:val="WW8Num14z2"/>
    <w:rsid w:val="0063589A"/>
    <w:rPr>
      <w:rFonts w:ascii="Wingdings" w:hAnsi="Wingdings" w:cs="Wingdings"/>
    </w:rPr>
  </w:style>
  <w:style w:type="character" w:customStyle="1" w:styleId="WW8Num15z0">
    <w:name w:val="WW8Num15z0"/>
    <w:rsid w:val="0063589A"/>
  </w:style>
  <w:style w:type="character" w:customStyle="1" w:styleId="WW8Num15z2">
    <w:name w:val="WW8Num15z2"/>
    <w:rsid w:val="0063589A"/>
  </w:style>
  <w:style w:type="character" w:customStyle="1" w:styleId="WW8Num15z3">
    <w:name w:val="WW8Num15z3"/>
    <w:rsid w:val="0063589A"/>
  </w:style>
  <w:style w:type="character" w:customStyle="1" w:styleId="WW8Num15z4">
    <w:name w:val="WW8Num15z4"/>
    <w:rsid w:val="0063589A"/>
  </w:style>
  <w:style w:type="character" w:customStyle="1" w:styleId="WW8Num15z5">
    <w:name w:val="WW8Num15z5"/>
    <w:rsid w:val="0063589A"/>
  </w:style>
  <w:style w:type="character" w:customStyle="1" w:styleId="WW8Num15z6">
    <w:name w:val="WW8Num15z6"/>
    <w:rsid w:val="0063589A"/>
  </w:style>
  <w:style w:type="character" w:customStyle="1" w:styleId="WW8Num15z7">
    <w:name w:val="WW8Num15z7"/>
    <w:rsid w:val="0063589A"/>
  </w:style>
  <w:style w:type="character" w:customStyle="1" w:styleId="WW8Num15z8">
    <w:name w:val="WW8Num15z8"/>
    <w:rsid w:val="0063589A"/>
  </w:style>
  <w:style w:type="character" w:customStyle="1" w:styleId="WW8Num16z1">
    <w:name w:val="WW8Num16z1"/>
    <w:rsid w:val="0063589A"/>
  </w:style>
  <w:style w:type="character" w:customStyle="1" w:styleId="WW8Num16z2">
    <w:name w:val="WW8Num16z2"/>
    <w:rsid w:val="0063589A"/>
  </w:style>
  <w:style w:type="character" w:customStyle="1" w:styleId="WW8Num16z3">
    <w:name w:val="WW8Num16z3"/>
    <w:rsid w:val="0063589A"/>
  </w:style>
  <w:style w:type="character" w:customStyle="1" w:styleId="WW8Num16z4">
    <w:name w:val="WW8Num16z4"/>
    <w:rsid w:val="0063589A"/>
  </w:style>
  <w:style w:type="character" w:customStyle="1" w:styleId="WW8Num16z5">
    <w:name w:val="WW8Num16z5"/>
    <w:rsid w:val="0063589A"/>
  </w:style>
  <w:style w:type="character" w:customStyle="1" w:styleId="WW8Num16z6">
    <w:name w:val="WW8Num16z6"/>
    <w:rsid w:val="0063589A"/>
  </w:style>
  <w:style w:type="character" w:customStyle="1" w:styleId="WW8Num16z7">
    <w:name w:val="WW8Num16z7"/>
    <w:rsid w:val="0063589A"/>
  </w:style>
  <w:style w:type="character" w:customStyle="1" w:styleId="WW8Num16z8">
    <w:name w:val="WW8Num16z8"/>
    <w:rsid w:val="0063589A"/>
  </w:style>
  <w:style w:type="character" w:customStyle="1" w:styleId="WW8Num17z0">
    <w:name w:val="WW8Num17z0"/>
    <w:rsid w:val="0063589A"/>
    <w:rPr>
      <w:rFonts w:ascii="Times New Roman" w:hAnsi="Times New Roman" w:cs="Times New Roman"/>
      <w:b w:val="0"/>
      <w:i w:val="0"/>
      <w:sz w:val="24"/>
      <w:szCs w:val="24"/>
    </w:rPr>
  </w:style>
  <w:style w:type="character" w:customStyle="1" w:styleId="WW8Num17z2">
    <w:name w:val="WW8Num17z2"/>
    <w:rsid w:val="0063589A"/>
  </w:style>
  <w:style w:type="character" w:customStyle="1" w:styleId="WW8Num17z3">
    <w:name w:val="WW8Num17z3"/>
    <w:rsid w:val="0063589A"/>
  </w:style>
  <w:style w:type="character" w:customStyle="1" w:styleId="WW8Num17z4">
    <w:name w:val="WW8Num17z4"/>
    <w:rsid w:val="0063589A"/>
  </w:style>
  <w:style w:type="character" w:customStyle="1" w:styleId="WW8Num17z5">
    <w:name w:val="WW8Num17z5"/>
    <w:rsid w:val="0063589A"/>
  </w:style>
  <w:style w:type="character" w:customStyle="1" w:styleId="WW8Num17z6">
    <w:name w:val="WW8Num17z6"/>
    <w:rsid w:val="0063589A"/>
  </w:style>
  <w:style w:type="character" w:customStyle="1" w:styleId="WW8Num17z7">
    <w:name w:val="WW8Num17z7"/>
    <w:rsid w:val="0063589A"/>
  </w:style>
  <w:style w:type="character" w:customStyle="1" w:styleId="WW8Num17z8">
    <w:name w:val="WW8Num17z8"/>
    <w:rsid w:val="0063589A"/>
  </w:style>
  <w:style w:type="character" w:customStyle="1" w:styleId="WW8Num18z1">
    <w:name w:val="WW8Num18z1"/>
    <w:rsid w:val="0063589A"/>
  </w:style>
  <w:style w:type="character" w:customStyle="1" w:styleId="WW8Num18z2">
    <w:name w:val="WW8Num18z2"/>
    <w:rsid w:val="0063589A"/>
  </w:style>
  <w:style w:type="character" w:customStyle="1" w:styleId="WW8Num18z3">
    <w:name w:val="WW8Num18z3"/>
    <w:rsid w:val="0063589A"/>
  </w:style>
  <w:style w:type="character" w:customStyle="1" w:styleId="WW8Num18z4">
    <w:name w:val="WW8Num18z4"/>
    <w:rsid w:val="0063589A"/>
  </w:style>
  <w:style w:type="character" w:customStyle="1" w:styleId="WW8Num18z5">
    <w:name w:val="WW8Num18z5"/>
    <w:rsid w:val="0063589A"/>
  </w:style>
  <w:style w:type="character" w:customStyle="1" w:styleId="WW8Num18z6">
    <w:name w:val="WW8Num18z6"/>
    <w:rsid w:val="0063589A"/>
  </w:style>
  <w:style w:type="character" w:customStyle="1" w:styleId="WW8Num18z7">
    <w:name w:val="WW8Num18z7"/>
    <w:rsid w:val="0063589A"/>
  </w:style>
  <w:style w:type="character" w:customStyle="1" w:styleId="WW8Num18z8">
    <w:name w:val="WW8Num18z8"/>
    <w:rsid w:val="0063589A"/>
  </w:style>
  <w:style w:type="character" w:customStyle="1" w:styleId="WW8Num19z0">
    <w:name w:val="WW8Num19z0"/>
    <w:rsid w:val="0063589A"/>
  </w:style>
  <w:style w:type="character" w:customStyle="1" w:styleId="WW8Num19z1">
    <w:name w:val="WW8Num19z1"/>
    <w:rsid w:val="0063589A"/>
  </w:style>
  <w:style w:type="character" w:customStyle="1" w:styleId="WW8Num19z2">
    <w:name w:val="WW8Num19z2"/>
    <w:rsid w:val="0063589A"/>
  </w:style>
  <w:style w:type="character" w:customStyle="1" w:styleId="WW8Num19z3">
    <w:name w:val="WW8Num19z3"/>
    <w:rsid w:val="0063589A"/>
  </w:style>
  <w:style w:type="character" w:customStyle="1" w:styleId="WW8Num19z4">
    <w:name w:val="WW8Num19z4"/>
    <w:rsid w:val="0063589A"/>
  </w:style>
  <w:style w:type="character" w:customStyle="1" w:styleId="WW8Num19z5">
    <w:name w:val="WW8Num19z5"/>
    <w:rsid w:val="0063589A"/>
  </w:style>
  <w:style w:type="character" w:customStyle="1" w:styleId="WW8Num19z6">
    <w:name w:val="WW8Num19z6"/>
    <w:rsid w:val="0063589A"/>
  </w:style>
  <w:style w:type="character" w:customStyle="1" w:styleId="WW8Num19z7">
    <w:name w:val="WW8Num19z7"/>
    <w:rsid w:val="0063589A"/>
  </w:style>
  <w:style w:type="character" w:customStyle="1" w:styleId="WW8Num19z8">
    <w:name w:val="WW8Num19z8"/>
    <w:rsid w:val="0063589A"/>
  </w:style>
  <w:style w:type="character" w:customStyle="1" w:styleId="WW8Num20z0">
    <w:name w:val="WW8Num20z0"/>
    <w:rsid w:val="0063589A"/>
  </w:style>
  <w:style w:type="character" w:customStyle="1" w:styleId="WW8Num21z0">
    <w:name w:val="WW8Num21z0"/>
    <w:rsid w:val="0063589A"/>
  </w:style>
  <w:style w:type="character" w:customStyle="1" w:styleId="WW8Num21z1">
    <w:name w:val="WW8Num21z1"/>
    <w:rsid w:val="0063589A"/>
  </w:style>
  <w:style w:type="character" w:customStyle="1" w:styleId="WW8Num21z2">
    <w:name w:val="WW8Num21z2"/>
    <w:rsid w:val="0063589A"/>
  </w:style>
  <w:style w:type="character" w:customStyle="1" w:styleId="WW8Num21z3">
    <w:name w:val="WW8Num21z3"/>
    <w:rsid w:val="0063589A"/>
  </w:style>
  <w:style w:type="character" w:customStyle="1" w:styleId="WW8Num21z4">
    <w:name w:val="WW8Num21z4"/>
    <w:rsid w:val="0063589A"/>
  </w:style>
  <w:style w:type="character" w:customStyle="1" w:styleId="WW8Num21z5">
    <w:name w:val="WW8Num21z5"/>
    <w:rsid w:val="0063589A"/>
  </w:style>
  <w:style w:type="character" w:customStyle="1" w:styleId="WW8Num21z6">
    <w:name w:val="WW8Num21z6"/>
    <w:rsid w:val="0063589A"/>
  </w:style>
  <w:style w:type="character" w:customStyle="1" w:styleId="WW8Num21z7">
    <w:name w:val="WW8Num21z7"/>
    <w:rsid w:val="0063589A"/>
  </w:style>
  <w:style w:type="character" w:customStyle="1" w:styleId="WW8Num21z8">
    <w:name w:val="WW8Num21z8"/>
    <w:rsid w:val="0063589A"/>
  </w:style>
  <w:style w:type="character" w:customStyle="1" w:styleId="WW8Num22z0">
    <w:name w:val="WW8Num22z0"/>
    <w:rsid w:val="0063589A"/>
    <w:rPr>
      <w:rFonts w:ascii="Symbol" w:hAnsi="Symbol" w:cs="Symbol"/>
    </w:rPr>
  </w:style>
  <w:style w:type="character" w:customStyle="1" w:styleId="WW8Num22z1">
    <w:name w:val="WW8Num22z1"/>
    <w:rsid w:val="0063589A"/>
    <w:rPr>
      <w:rFonts w:ascii="Courier New" w:hAnsi="Courier New" w:cs="Courier New"/>
    </w:rPr>
  </w:style>
  <w:style w:type="character" w:customStyle="1" w:styleId="WW8Num22z2">
    <w:name w:val="WW8Num22z2"/>
    <w:rsid w:val="0063589A"/>
    <w:rPr>
      <w:rFonts w:ascii="Wingdings" w:hAnsi="Wingdings" w:cs="Wingdings"/>
    </w:rPr>
  </w:style>
  <w:style w:type="character" w:customStyle="1" w:styleId="WW8Num23z0">
    <w:name w:val="WW8Num23z0"/>
    <w:rsid w:val="0063589A"/>
    <w:rPr>
      <w:b w:val="0"/>
      <w:bCs/>
    </w:rPr>
  </w:style>
  <w:style w:type="character" w:customStyle="1" w:styleId="WW8Num23z1">
    <w:name w:val="WW8Num23z1"/>
    <w:rsid w:val="0063589A"/>
  </w:style>
  <w:style w:type="character" w:customStyle="1" w:styleId="WW8Num23z2">
    <w:name w:val="WW8Num23z2"/>
    <w:rsid w:val="0063589A"/>
  </w:style>
  <w:style w:type="character" w:customStyle="1" w:styleId="WW8Num23z3">
    <w:name w:val="WW8Num23z3"/>
    <w:rsid w:val="0063589A"/>
  </w:style>
  <w:style w:type="character" w:customStyle="1" w:styleId="WW8Num23z4">
    <w:name w:val="WW8Num23z4"/>
    <w:rsid w:val="0063589A"/>
  </w:style>
  <w:style w:type="character" w:customStyle="1" w:styleId="WW8Num23z5">
    <w:name w:val="WW8Num23z5"/>
    <w:rsid w:val="0063589A"/>
  </w:style>
  <w:style w:type="character" w:customStyle="1" w:styleId="WW8Num23z6">
    <w:name w:val="WW8Num23z6"/>
    <w:rsid w:val="0063589A"/>
  </w:style>
  <w:style w:type="character" w:customStyle="1" w:styleId="WW8Num23z7">
    <w:name w:val="WW8Num23z7"/>
    <w:rsid w:val="0063589A"/>
  </w:style>
  <w:style w:type="character" w:customStyle="1" w:styleId="WW8Num23z8">
    <w:name w:val="WW8Num23z8"/>
    <w:rsid w:val="0063589A"/>
  </w:style>
  <w:style w:type="character" w:customStyle="1" w:styleId="WW8Num24z0">
    <w:name w:val="WW8Num24z0"/>
    <w:rsid w:val="0063589A"/>
    <w:rPr>
      <w:rFonts w:ascii="Symbol" w:hAnsi="Symbol" w:cs="Symbol"/>
      <w:sz w:val="24"/>
      <w:szCs w:val="24"/>
    </w:rPr>
  </w:style>
  <w:style w:type="character" w:customStyle="1" w:styleId="WW8Num24z1">
    <w:name w:val="WW8Num24z1"/>
    <w:rsid w:val="0063589A"/>
    <w:rPr>
      <w:rFonts w:ascii="Courier New" w:hAnsi="Courier New" w:cs="Courier New"/>
    </w:rPr>
  </w:style>
  <w:style w:type="character" w:customStyle="1" w:styleId="WW8Num24z2">
    <w:name w:val="WW8Num24z2"/>
    <w:rsid w:val="0063589A"/>
    <w:rPr>
      <w:rFonts w:ascii="Wingdings" w:hAnsi="Wingdings" w:cs="Wingdings"/>
    </w:rPr>
  </w:style>
  <w:style w:type="character" w:customStyle="1" w:styleId="WW8Num24z3">
    <w:name w:val="WW8Num24z3"/>
    <w:rsid w:val="0063589A"/>
    <w:rPr>
      <w:rFonts w:ascii="Symbol" w:hAnsi="Symbol" w:cs="Symbol"/>
    </w:rPr>
  </w:style>
  <w:style w:type="character" w:customStyle="1" w:styleId="WW8Num25z0">
    <w:name w:val="WW8Num25z0"/>
    <w:rsid w:val="0063589A"/>
    <w:rPr>
      <w:rFonts w:ascii="Symbol" w:hAnsi="Symbol" w:cs="Symbol"/>
      <w:color w:val="auto"/>
    </w:rPr>
  </w:style>
  <w:style w:type="character" w:customStyle="1" w:styleId="WW8Num25z1">
    <w:name w:val="WW8Num25z1"/>
    <w:rsid w:val="0063589A"/>
    <w:rPr>
      <w:rFonts w:ascii="Courier New" w:hAnsi="Courier New" w:cs="Courier New"/>
    </w:rPr>
  </w:style>
  <w:style w:type="character" w:customStyle="1" w:styleId="WW8Num25z2">
    <w:name w:val="WW8Num25z2"/>
    <w:rsid w:val="0063589A"/>
    <w:rPr>
      <w:rFonts w:ascii="Wingdings" w:hAnsi="Wingdings" w:cs="Wingdings"/>
    </w:rPr>
  </w:style>
  <w:style w:type="character" w:customStyle="1" w:styleId="WW8Num25z3">
    <w:name w:val="WW8Num25z3"/>
    <w:rsid w:val="0063589A"/>
    <w:rPr>
      <w:rFonts w:ascii="Symbol" w:hAnsi="Symbol" w:cs="Symbol"/>
    </w:rPr>
  </w:style>
  <w:style w:type="character" w:customStyle="1" w:styleId="WW8Num26z0">
    <w:name w:val="WW8Num26z0"/>
    <w:rsid w:val="0063589A"/>
    <w:rPr>
      <w:rFonts w:ascii="Symbol" w:hAnsi="Symbol" w:cs="Symbol"/>
    </w:rPr>
  </w:style>
  <w:style w:type="character" w:customStyle="1" w:styleId="WW8Num26z1">
    <w:name w:val="WW8Num26z1"/>
    <w:rsid w:val="0063589A"/>
    <w:rPr>
      <w:rFonts w:ascii="Courier New" w:hAnsi="Courier New" w:cs="Courier New"/>
    </w:rPr>
  </w:style>
  <w:style w:type="character" w:customStyle="1" w:styleId="WW8Num26z2">
    <w:name w:val="WW8Num26z2"/>
    <w:rsid w:val="0063589A"/>
    <w:rPr>
      <w:rFonts w:ascii="Wingdings" w:hAnsi="Wingdings" w:cs="Wingdings"/>
    </w:rPr>
  </w:style>
  <w:style w:type="character" w:customStyle="1" w:styleId="WW8Num27z0">
    <w:name w:val="WW8Num27z0"/>
    <w:rsid w:val="0063589A"/>
  </w:style>
  <w:style w:type="character" w:customStyle="1" w:styleId="WW8Num27z1">
    <w:name w:val="WW8Num27z1"/>
    <w:rsid w:val="0063589A"/>
  </w:style>
  <w:style w:type="character" w:customStyle="1" w:styleId="WW8Num27z2">
    <w:name w:val="WW8Num27z2"/>
    <w:rsid w:val="0063589A"/>
  </w:style>
  <w:style w:type="character" w:customStyle="1" w:styleId="WW8Num27z3">
    <w:name w:val="WW8Num27z3"/>
    <w:rsid w:val="0063589A"/>
  </w:style>
  <w:style w:type="character" w:customStyle="1" w:styleId="WW8Num27z4">
    <w:name w:val="WW8Num27z4"/>
    <w:rsid w:val="0063589A"/>
  </w:style>
  <w:style w:type="character" w:customStyle="1" w:styleId="WW8Num27z5">
    <w:name w:val="WW8Num27z5"/>
    <w:rsid w:val="0063589A"/>
  </w:style>
  <w:style w:type="character" w:customStyle="1" w:styleId="WW8Num27z6">
    <w:name w:val="WW8Num27z6"/>
    <w:rsid w:val="0063589A"/>
  </w:style>
  <w:style w:type="character" w:customStyle="1" w:styleId="WW8Num27z7">
    <w:name w:val="WW8Num27z7"/>
    <w:rsid w:val="0063589A"/>
  </w:style>
  <w:style w:type="character" w:customStyle="1" w:styleId="WW8Num27z8">
    <w:name w:val="WW8Num27z8"/>
    <w:rsid w:val="0063589A"/>
  </w:style>
  <w:style w:type="character" w:customStyle="1" w:styleId="WW8Num28z0">
    <w:name w:val="WW8Num28z0"/>
    <w:rsid w:val="0063589A"/>
  </w:style>
  <w:style w:type="character" w:customStyle="1" w:styleId="WW8Num28z1">
    <w:name w:val="WW8Num28z1"/>
    <w:rsid w:val="0063589A"/>
    <w:rPr>
      <w:rFonts w:ascii="Symbol" w:hAnsi="Symbol" w:cs="Symbol"/>
      <w:sz w:val="24"/>
      <w:szCs w:val="24"/>
    </w:rPr>
  </w:style>
  <w:style w:type="character" w:customStyle="1" w:styleId="WW8Num28z2">
    <w:name w:val="WW8Num28z2"/>
    <w:rsid w:val="0063589A"/>
  </w:style>
  <w:style w:type="character" w:customStyle="1" w:styleId="WW8Num28z3">
    <w:name w:val="WW8Num28z3"/>
    <w:rsid w:val="0063589A"/>
  </w:style>
  <w:style w:type="character" w:customStyle="1" w:styleId="WW8Num28z4">
    <w:name w:val="WW8Num28z4"/>
    <w:rsid w:val="0063589A"/>
  </w:style>
  <w:style w:type="character" w:customStyle="1" w:styleId="WW8Num28z5">
    <w:name w:val="WW8Num28z5"/>
    <w:rsid w:val="0063589A"/>
  </w:style>
  <w:style w:type="character" w:customStyle="1" w:styleId="WW8Num28z6">
    <w:name w:val="WW8Num28z6"/>
    <w:rsid w:val="0063589A"/>
  </w:style>
  <w:style w:type="character" w:customStyle="1" w:styleId="WW8Num28z7">
    <w:name w:val="WW8Num28z7"/>
    <w:rsid w:val="0063589A"/>
  </w:style>
  <w:style w:type="character" w:customStyle="1" w:styleId="WW8Num28z8">
    <w:name w:val="WW8Num28z8"/>
    <w:rsid w:val="0063589A"/>
  </w:style>
  <w:style w:type="character" w:customStyle="1" w:styleId="WW8Num29z0">
    <w:name w:val="WW8Num29z0"/>
    <w:rsid w:val="0063589A"/>
  </w:style>
  <w:style w:type="character" w:customStyle="1" w:styleId="WW8Num29z1">
    <w:name w:val="WW8Num29z1"/>
    <w:rsid w:val="0063589A"/>
  </w:style>
  <w:style w:type="character" w:customStyle="1" w:styleId="WW8Num29z2">
    <w:name w:val="WW8Num29z2"/>
    <w:rsid w:val="0063589A"/>
  </w:style>
  <w:style w:type="character" w:customStyle="1" w:styleId="WW8Num29z3">
    <w:name w:val="WW8Num29z3"/>
    <w:rsid w:val="0063589A"/>
  </w:style>
  <w:style w:type="character" w:customStyle="1" w:styleId="WW8Num29z4">
    <w:name w:val="WW8Num29z4"/>
    <w:rsid w:val="0063589A"/>
  </w:style>
  <w:style w:type="character" w:customStyle="1" w:styleId="WW8Num29z5">
    <w:name w:val="WW8Num29z5"/>
    <w:rsid w:val="0063589A"/>
  </w:style>
  <w:style w:type="character" w:customStyle="1" w:styleId="WW8Num29z6">
    <w:name w:val="WW8Num29z6"/>
    <w:rsid w:val="0063589A"/>
  </w:style>
  <w:style w:type="character" w:customStyle="1" w:styleId="WW8Num29z7">
    <w:name w:val="WW8Num29z7"/>
    <w:rsid w:val="0063589A"/>
  </w:style>
  <w:style w:type="character" w:customStyle="1" w:styleId="WW8Num29z8">
    <w:name w:val="WW8Num29z8"/>
    <w:rsid w:val="0063589A"/>
  </w:style>
  <w:style w:type="character" w:customStyle="1" w:styleId="WW8Num30z0">
    <w:name w:val="WW8Num30z0"/>
    <w:rsid w:val="0063589A"/>
    <w:rPr>
      <w:rFonts w:ascii="Wingdings" w:hAnsi="Wingdings" w:cs="Wingdings"/>
    </w:rPr>
  </w:style>
  <w:style w:type="character" w:customStyle="1" w:styleId="WW8Num30z1">
    <w:name w:val="WW8Num30z1"/>
    <w:rsid w:val="0063589A"/>
    <w:rPr>
      <w:rFonts w:ascii="Courier New" w:hAnsi="Courier New" w:cs="Courier New"/>
    </w:rPr>
  </w:style>
  <w:style w:type="character" w:customStyle="1" w:styleId="WW8Num30z3">
    <w:name w:val="WW8Num30z3"/>
    <w:rsid w:val="0063589A"/>
    <w:rPr>
      <w:rFonts w:ascii="Symbol" w:hAnsi="Symbol" w:cs="Symbol"/>
    </w:rPr>
  </w:style>
  <w:style w:type="character" w:customStyle="1" w:styleId="WW8Num31z0">
    <w:name w:val="WW8Num31z0"/>
    <w:rsid w:val="0063589A"/>
    <w:rPr>
      <w:rFonts w:ascii="Wingdings" w:hAnsi="Wingdings" w:cs="Wingdings"/>
    </w:rPr>
  </w:style>
  <w:style w:type="character" w:customStyle="1" w:styleId="WW8Num31z1">
    <w:name w:val="WW8Num31z1"/>
    <w:rsid w:val="0063589A"/>
    <w:rPr>
      <w:rFonts w:ascii="Courier New" w:hAnsi="Courier New" w:cs="Courier New"/>
    </w:rPr>
  </w:style>
  <w:style w:type="character" w:customStyle="1" w:styleId="WW8Num31z3">
    <w:name w:val="WW8Num31z3"/>
    <w:rsid w:val="0063589A"/>
    <w:rPr>
      <w:rFonts w:ascii="Symbol" w:hAnsi="Symbol" w:cs="Symbol"/>
    </w:rPr>
  </w:style>
  <w:style w:type="character" w:customStyle="1" w:styleId="WW8Num32z0">
    <w:name w:val="WW8Num32z0"/>
    <w:rsid w:val="0063589A"/>
  </w:style>
  <w:style w:type="character" w:customStyle="1" w:styleId="WW8Num32z1">
    <w:name w:val="WW8Num32z1"/>
    <w:rsid w:val="0063589A"/>
    <w:rPr>
      <w:rFonts w:ascii="Courier New" w:hAnsi="Courier New" w:cs="Courier New"/>
    </w:rPr>
  </w:style>
  <w:style w:type="character" w:customStyle="1" w:styleId="WW8Num32z2">
    <w:name w:val="WW8Num32z2"/>
    <w:rsid w:val="0063589A"/>
    <w:rPr>
      <w:rFonts w:ascii="Wingdings" w:hAnsi="Wingdings" w:cs="Wingdings"/>
    </w:rPr>
  </w:style>
  <w:style w:type="character" w:customStyle="1" w:styleId="WW8Num32z3">
    <w:name w:val="WW8Num32z3"/>
    <w:rsid w:val="0063589A"/>
    <w:rPr>
      <w:rFonts w:ascii="Symbol" w:hAnsi="Symbol" w:cs="Symbol"/>
    </w:rPr>
  </w:style>
  <w:style w:type="character" w:customStyle="1" w:styleId="FontStyle30">
    <w:name w:val="Font Style30"/>
    <w:rsid w:val="0063589A"/>
    <w:rPr>
      <w:rFonts w:ascii="Times New Roman" w:hAnsi="Times New Roman" w:cs="Times New Roman"/>
      <w:sz w:val="28"/>
      <w:szCs w:val="28"/>
    </w:rPr>
  </w:style>
  <w:style w:type="paragraph" w:customStyle="1" w:styleId="318">
    <w:name w:val="Основной текст 31"/>
    <w:basedOn w:val="a3"/>
    <w:rsid w:val="0063589A"/>
    <w:pPr>
      <w:suppressAutoHyphens/>
      <w:spacing w:after="120"/>
    </w:pPr>
    <w:rPr>
      <w:sz w:val="16"/>
      <w:szCs w:val="16"/>
      <w:lang w:eastAsia="zh-CN"/>
    </w:rPr>
  </w:style>
  <w:style w:type="paragraph" w:customStyle="1" w:styleId="219">
    <w:name w:val="Основной текст с отступом 21"/>
    <w:basedOn w:val="a3"/>
    <w:rsid w:val="0063589A"/>
    <w:pPr>
      <w:suppressAutoHyphens/>
      <w:spacing w:after="120" w:line="480" w:lineRule="auto"/>
      <w:ind w:left="283"/>
    </w:pPr>
    <w:rPr>
      <w:lang w:eastAsia="zh-CN"/>
    </w:rPr>
  </w:style>
  <w:style w:type="paragraph" w:customStyle="1" w:styleId="afffffff2">
    <w:name w:val="Содержимое врезки"/>
    <w:basedOn w:val="a3"/>
    <w:rsid w:val="0063589A"/>
    <w:pPr>
      <w:suppressAutoHyphens/>
    </w:pPr>
    <w:rPr>
      <w:lang w:eastAsia="zh-CN"/>
    </w:rPr>
  </w:style>
  <w:style w:type="paragraph" w:customStyle="1" w:styleId="text1">
    <w:name w:val="text1"/>
    <w:basedOn w:val="a3"/>
    <w:rsid w:val="0063589A"/>
    <w:pPr>
      <w:spacing w:after="300"/>
    </w:pPr>
  </w:style>
  <w:style w:type="paragraph" w:styleId="afffffff3">
    <w:name w:val="TOC Heading"/>
    <w:basedOn w:val="11"/>
    <w:next w:val="a3"/>
    <w:qFormat/>
    <w:rsid w:val="0063589A"/>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63589A"/>
    <w:rPr>
      <w:rFonts w:ascii="Times New Roman" w:hAnsi="Times New Roman" w:cs="Times New Roman"/>
      <w:sz w:val="18"/>
      <w:szCs w:val="18"/>
    </w:rPr>
  </w:style>
  <w:style w:type="paragraph" w:customStyle="1" w:styleId="afffffff4">
    <w:name w:val="Базовый"/>
    <w:rsid w:val="0063589A"/>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63589A"/>
    <w:rPr>
      <w:rFonts w:cs="Times New Roman"/>
      <w:color w:val="0000FF"/>
      <w:u w:val="single"/>
    </w:rPr>
  </w:style>
  <w:style w:type="character" w:customStyle="1" w:styleId="textmaincenter">
    <w:name w:val="textmain_center"/>
    <w:rsid w:val="0063589A"/>
  </w:style>
  <w:style w:type="character" w:customStyle="1" w:styleId="WW8Num2z3">
    <w:name w:val="WW8Num2z3"/>
    <w:rsid w:val="0063589A"/>
  </w:style>
  <w:style w:type="character" w:customStyle="1" w:styleId="WW8Num2z4">
    <w:name w:val="WW8Num2z4"/>
    <w:rsid w:val="0063589A"/>
  </w:style>
  <w:style w:type="character" w:customStyle="1" w:styleId="WW8Num2z5">
    <w:name w:val="WW8Num2z5"/>
    <w:rsid w:val="0063589A"/>
  </w:style>
  <w:style w:type="character" w:customStyle="1" w:styleId="WW8Num2z6">
    <w:name w:val="WW8Num2z6"/>
    <w:rsid w:val="0063589A"/>
  </w:style>
  <w:style w:type="character" w:customStyle="1" w:styleId="WW8Num2z7">
    <w:name w:val="WW8Num2z7"/>
    <w:rsid w:val="0063589A"/>
  </w:style>
  <w:style w:type="character" w:customStyle="1" w:styleId="WW8Num2z8">
    <w:name w:val="WW8Num2z8"/>
    <w:rsid w:val="0063589A"/>
  </w:style>
  <w:style w:type="character" w:customStyle="1" w:styleId="WW8Num3z4">
    <w:name w:val="WW8Num3z4"/>
    <w:rsid w:val="0063589A"/>
  </w:style>
  <w:style w:type="character" w:customStyle="1" w:styleId="WW8Num3z5">
    <w:name w:val="WW8Num3z5"/>
    <w:rsid w:val="0063589A"/>
  </w:style>
  <w:style w:type="character" w:customStyle="1" w:styleId="WW8Num3z6">
    <w:name w:val="WW8Num3z6"/>
    <w:rsid w:val="0063589A"/>
  </w:style>
  <w:style w:type="character" w:customStyle="1" w:styleId="WW8Num3z7">
    <w:name w:val="WW8Num3z7"/>
    <w:rsid w:val="0063589A"/>
  </w:style>
  <w:style w:type="character" w:customStyle="1" w:styleId="WW8Num3z8">
    <w:name w:val="WW8Num3z8"/>
    <w:rsid w:val="0063589A"/>
  </w:style>
  <w:style w:type="paragraph" w:customStyle="1" w:styleId="LO-Normal">
    <w:name w:val="LO-Normal"/>
    <w:rsid w:val="0063589A"/>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63589A"/>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63589A"/>
  </w:style>
  <w:style w:type="character" w:customStyle="1" w:styleId="afffffff6">
    <w:name w:val="Стиль Обычный"/>
    <w:rsid w:val="0063589A"/>
    <w:rPr>
      <w:rFonts w:ascii="Times New Roman" w:hAnsi="Times New Roman"/>
      <w:sz w:val="24"/>
    </w:rPr>
  </w:style>
  <w:style w:type="paragraph" w:customStyle="1" w:styleId="2TimesNewRoman12">
    <w:name w:val="Стиль Заголовок 2 + Times New Roman 12 пт"/>
    <w:basedOn w:val="21"/>
    <w:rsid w:val="0063589A"/>
    <w:rPr>
      <w:i w:val="0"/>
      <w:sz w:val="24"/>
      <w:lang w:eastAsia="ru-RU"/>
    </w:rPr>
  </w:style>
  <w:style w:type="paragraph" w:customStyle="1" w:styleId="afffffff7">
    <w:name w:val="Стиль Основной текст"/>
    <w:basedOn w:val="a3"/>
    <w:rsid w:val="0063589A"/>
    <w:rPr>
      <w:szCs w:val="20"/>
    </w:rPr>
  </w:style>
  <w:style w:type="character" w:customStyle="1" w:styleId="1ffff2">
    <w:name w:val="Основной текст + Полужирный1"/>
    <w:rsid w:val="0063589A"/>
    <w:rPr>
      <w:rFonts w:ascii="Times New Roman" w:hAnsi="Times New Roman" w:cs="Times New Roman"/>
      <w:b/>
      <w:bCs/>
      <w:sz w:val="20"/>
      <w:szCs w:val="20"/>
    </w:rPr>
  </w:style>
  <w:style w:type="paragraph" w:customStyle="1" w:styleId="319">
    <w:name w:val="Основной текст (3)1"/>
    <w:basedOn w:val="a3"/>
    <w:rsid w:val="0063589A"/>
    <w:pPr>
      <w:shd w:val="clear" w:color="auto" w:fill="FFFFFF"/>
      <w:spacing w:before="300" w:after="180" w:line="240" w:lineRule="atLeast"/>
    </w:pPr>
    <w:rPr>
      <w:rFonts w:ascii="Garamond" w:hAnsi="Garamond"/>
    </w:rPr>
  </w:style>
  <w:style w:type="character" w:customStyle="1" w:styleId="48">
    <w:name w:val="Основной текст (4)"/>
    <w:link w:val="413"/>
    <w:rsid w:val="0063589A"/>
    <w:rPr>
      <w:rFonts w:ascii="Garamond" w:hAnsi="Garamond"/>
      <w:sz w:val="24"/>
      <w:szCs w:val="24"/>
      <w:shd w:val="clear" w:color="auto" w:fill="FFFFFF"/>
    </w:rPr>
  </w:style>
  <w:style w:type="paragraph" w:customStyle="1" w:styleId="413">
    <w:name w:val="Основной текст (4)1"/>
    <w:basedOn w:val="a3"/>
    <w:link w:val="48"/>
    <w:rsid w:val="0063589A"/>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63589A"/>
    <w:rPr>
      <w:rFonts w:ascii="Garamond" w:hAnsi="Garamond"/>
      <w:sz w:val="24"/>
      <w:szCs w:val="24"/>
      <w:shd w:val="clear" w:color="auto" w:fill="FFFFFF"/>
    </w:rPr>
  </w:style>
  <w:style w:type="paragraph" w:customStyle="1" w:styleId="21a">
    <w:name w:val="Подпись к картинке (2)1"/>
    <w:basedOn w:val="a3"/>
    <w:link w:val="2fb"/>
    <w:rsid w:val="0063589A"/>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63589A"/>
    <w:rPr>
      <w:rFonts w:ascii="Garamond" w:hAnsi="Garamond"/>
      <w:b/>
      <w:bCs/>
      <w:sz w:val="18"/>
      <w:szCs w:val="18"/>
      <w:shd w:val="clear" w:color="auto" w:fill="FFFFFF"/>
    </w:rPr>
  </w:style>
  <w:style w:type="paragraph" w:customStyle="1" w:styleId="261">
    <w:name w:val="Основной текст (26)1"/>
    <w:basedOn w:val="a3"/>
    <w:link w:val="260"/>
    <w:uiPriority w:val="99"/>
    <w:rsid w:val="0063589A"/>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63589A"/>
    <w:rPr>
      <w:rFonts w:ascii="Century Schoolbook" w:hAnsi="Century Schoolbook"/>
      <w:shd w:val="clear" w:color="auto" w:fill="FFFFFF"/>
    </w:rPr>
  </w:style>
  <w:style w:type="paragraph" w:customStyle="1" w:styleId="5310">
    <w:name w:val="Основной текст (53)1"/>
    <w:basedOn w:val="a3"/>
    <w:link w:val="531"/>
    <w:rsid w:val="0063589A"/>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63589A"/>
    <w:rPr>
      <w:rFonts w:ascii="Century Schoolbook" w:hAnsi="Century Schoolbook"/>
      <w:sz w:val="26"/>
      <w:szCs w:val="26"/>
      <w:shd w:val="clear" w:color="auto" w:fill="FFFFFF"/>
    </w:rPr>
  </w:style>
  <w:style w:type="paragraph" w:customStyle="1" w:styleId="711">
    <w:name w:val="Основной текст (7)1"/>
    <w:basedOn w:val="a3"/>
    <w:link w:val="74"/>
    <w:rsid w:val="0063589A"/>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63589A"/>
    <w:rPr>
      <w:rFonts w:ascii="Trebuchet MS" w:hAnsi="Trebuchet MS"/>
      <w:b/>
      <w:bCs/>
      <w:sz w:val="14"/>
      <w:szCs w:val="14"/>
      <w:shd w:val="clear" w:color="auto" w:fill="FFFFFF"/>
    </w:rPr>
  </w:style>
  <w:style w:type="paragraph" w:customStyle="1" w:styleId="811">
    <w:name w:val="Основной текст (81)1"/>
    <w:basedOn w:val="a3"/>
    <w:link w:val="810"/>
    <w:rsid w:val="0063589A"/>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63589A"/>
    <w:rPr>
      <w:sz w:val="10"/>
      <w:szCs w:val="10"/>
      <w:shd w:val="clear" w:color="auto" w:fill="FFFFFF"/>
      <w:lang w:val="ru-RU" w:eastAsia="ru-RU"/>
    </w:rPr>
  </w:style>
  <w:style w:type="paragraph" w:customStyle="1" w:styleId="741">
    <w:name w:val="Основной текст (74)1"/>
    <w:basedOn w:val="a3"/>
    <w:link w:val="740"/>
    <w:rsid w:val="0063589A"/>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63589A"/>
    <w:rPr>
      <w:rFonts w:ascii="Garamond" w:hAnsi="Garamond"/>
      <w:sz w:val="10"/>
      <w:szCs w:val="10"/>
      <w:shd w:val="clear" w:color="auto" w:fill="FFFFFF"/>
      <w:lang w:val="ru-RU" w:eastAsia="ru-RU"/>
    </w:rPr>
  </w:style>
  <w:style w:type="paragraph" w:customStyle="1" w:styleId="271">
    <w:name w:val="Основной текст (27)1"/>
    <w:basedOn w:val="a3"/>
    <w:link w:val="270"/>
    <w:rsid w:val="0063589A"/>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63589A"/>
    <w:pPr>
      <w:ind w:firstLine="709"/>
      <w:jc w:val="both"/>
    </w:pPr>
    <w:rPr>
      <w:rFonts w:ascii="Verdana" w:hAnsi="Verdana"/>
      <w:bCs/>
      <w:sz w:val="20"/>
      <w:szCs w:val="20"/>
    </w:rPr>
  </w:style>
  <w:style w:type="character" w:customStyle="1" w:styleId="3f2">
    <w:name w:val="Основной текст3"/>
    <w:rsid w:val="0063589A"/>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63589A"/>
    <w:pPr>
      <w:spacing w:line="360" w:lineRule="auto"/>
    </w:pPr>
    <w:rPr>
      <w:szCs w:val="20"/>
    </w:rPr>
  </w:style>
  <w:style w:type="paragraph" w:customStyle="1" w:styleId="21b">
    <w:name w:val="Красная строка 21"/>
    <w:basedOn w:val="aff9"/>
    <w:rsid w:val="0063589A"/>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63589A"/>
    <w:rPr>
      <w:szCs w:val="20"/>
    </w:rPr>
  </w:style>
  <w:style w:type="paragraph" w:customStyle="1" w:styleId="Style100">
    <w:name w:val="Style10"/>
    <w:basedOn w:val="a3"/>
    <w:rsid w:val="0063589A"/>
    <w:pPr>
      <w:widowControl w:val="0"/>
      <w:autoSpaceDE w:val="0"/>
      <w:autoSpaceDN w:val="0"/>
      <w:adjustRightInd w:val="0"/>
      <w:spacing w:line="321" w:lineRule="exact"/>
      <w:ind w:firstLine="485"/>
      <w:jc w:val="both"/>
    </w:pPr>
  </w:style>
  <w:style w:type="paragraph" w:customStyle="1" w:styleId="u">
    <w:name w:val="u"/>
    <w:basedOn w:val="a3"/>
    <w:rsid w:val="0063589A"/>
    <w:pPr>
      <w:spacing w:before="100" w:beforeAutospacing="1" w:after="100" w:afterAutospacing="1"/>
    </w:pPr>
  </w:style>
  <w:style w:type="character" w:customStyle="1" w:styleId="FontStyle95">
    <w:name w:val="Font Style95"/>
    <w:rsid w:val="0063589A"/>
    <w:rPr>
      <w:rFonts w:ascii="Times New Roman" w:hAnsi="Times New Roman" w:cs="Times New Roman"/>
      <w:sz w:val="22"/>
      <w:szCs w:val="22"/>
    </w:rPr>
  </w:style>
  <w:style w:type="character" w:customStyle="1" w:styleId="FontStyle94">
    <w:name w:val="Font Style94"/>
    <w:rsid w:val="0063589A"/>
    <w:rPr>
      <w:rFonts w:ascii="Times New Roman" w:hAnsi="Times New Roman" w:cs="Times New Roman"/>
      <w:b/>
      <w:bCs/>
      <w:sz w:val="22"/>
      <w:szCs w:val="22"/>
    </w:rPr>
  </w:style>
  <w:style w:type="character" w:customStyle="1" w:styleId="FontStyle231">
    <w:name w:val="Font Style231"/>
    <w:rsid w:val="0063589A"/>
    <w:rPr>
      <w:rFonts w:ascii="Times New Roman" w:hAnsi="Times New Roman" w:cs="Times New Roman"/>
      <w:sz w:val="26"/>
      <w:szCs w:val="26"/>
    </w:rPr>
  </w:style>
  <w:style w:type="character" w:customStyle="1" w:styleId="Heading1Char1">
    <w:name w:val="Heading 1 Char1"/>
    <w:aliases w:val="Знак Char1"/>
    <w:locked/>
    <w:rsid w:val="0063589A"/>
    <w:rPr>
      <w:rFonts w:ascii="Times New Roman" w:hAnsi="Times New Roman" w:cs="Tahoma"/>
      <w:b/>
      <w:bCs/>
      <w:kern w:val="32"/>
      <w:sz w:val="32"/>
      <w:szCs w:val="32"/>
      <w:lang w:eastAsia="ru-RU"/>
    </w:rPr>
  </w:style>
  <w:style w:type="character" w:customStyle="1" w:styleId="news">
    <w:name w:val="news"/>
    <w:rsid w:val="0063589A"/>
    <w:rPr>
      <w:rFonts w:ascii="Times New Roman" w:hAnsi="Times New Roman" w:cs="Times New Roman"/>
    </w:rPr>
  </w:style>
  <w:style w:type="character" w:customStyle="1" w:styleId="hl">
    <w:name w:val="hl"/>
    <w:rsid w:val="0063589A"/>
    <w:rPr>
      <w:rFonts w:cs="Times New Roman"/>
    </w:rPr>
  </w:style>
  <w:style w:type="character" w:customStyle="1" w:styleId="DocumentMapChar">
    <w:name w:val="Document Map Char"/>
    <w:semiHidden/>
    <w:locked/>
    <w:rsid w:val="0063589A"/>
    <w:rPr>
      <w:rFonts w:ascii="Tahoma" w:hAnsi="Tahoma" w:cs="Tahoma"/>
      <w:lang w:val="ru-RU" w:eastAsia="ru-RU" w:bidi="ar-SA"/>
    </w:rPr>
  </w:style>
  <w:style w:type="character" w:customStyle="1" w:styleId="BodyText3Char">
    <w:name w:val="Body Text 3 Char"/>
    <w:aliases w:val="Знак5 Char"/>
    <w:locked/>
    <w:rsid w:val="0063589A"/>
    <w:rPr>
      <w:sz w:val="16"/>
      <w:szCs w:val="16"/>
      <w:lang w:val="ru-RU" w:eastAsia="ru-RU" w:bidi="ar-SA"/>
    </w:rPr>
  </w:style>
  <w:style w:type="character" w:customStyle="1" w:styleId="BalloonTextChar">
    <w:name w:val="Balloon Text Char"/>
    <w:locked/>
    <w:rsid w:val="0063589A"/>
    <w:rPr>
      <w:rFonts w:ascii="Tahoma" w:hAnsi="Tahoma" w:cs="Tahoma"/>
      <w:sz w:val="16"/>
      <w:szCs w:val="16"/>
      <w:lang w:val="ru-RU" w:eastAsia="ru-RU" w:bidi="ar-SA"/>
    </w:rPr>
  </w:style>
  <w:style w:type="character" w:customStyle="1" w:styleId="FontStyle145">
    <w:name w:val="Font Style145"/>
    <w:rsid w:val="0063589A"/>
    <w:rPr>
      <w:rFonts w:ascii="Times New Roman" w:hAnsi="Times New Roman" w:cs="Times New Roman"/>
      <w:color w:val="000000"/>
      <w:sz w:val="18"/>
      <w:szCs w:val="18"/>
    </w:rPr>
  </w:style>
  <w:style w:type="character" w:customStyle="1" w:styleId="FontStyle215">
    <w:name w:val="Font Style215"/>
    <w:rsid w:val="0063589A"/>
    <w:rPr>
      <w:rFonts w:ascii="Times New Roman" w:hAnsi="Times New Roman" w:cs="Times New Roman"/>
      <w:b/>
      <w:bCs/>
      <w:color w:val="000000"/>
      <w:sz w:val="18"/>
      <w:szCs w:val="18"/>
    </w:rPr>
  </w:style>
  <w:style w:type="character" w:customStyle="1" w:styleId="FontStyle153">
    <w:name w:val="Font Style153"/>
    <w:rsid w:val="0063589A"/>
    <w:rPr>
      <w:rFonts w:ascii="Times New Roman" w:hAnsi="Times New Roman" w:cs="Times New Roman"/>
      <w:i/>
      <w:iCs/>
      <w:color w:val="000000"/>
      <w:sz w:val="18"/>
      <w:szCs w:val="18"/>
    </w:rPr>
  </w:style>
  <w:style w:type="paragraph" w:customStyle="1" w:styleId="Style101">
    <w:name w:val="Style101"/>
    <w:basedOn w:val="a3"/>
    <w:rsid w:val="0063589A"/>
    <w:pPr>
      <w:widowControl w:val="0"/>
      <w:suppressAutoHyphens/>
      <w:autoSpaceDE w:val="0"/>
      <w:spacing w:line="240" w:lineRule="atLeast"/>
    </w:pPr>
    <w:rPr>
      <w:sz w:val="20"/>
      <w:szCs w:val="20"/>
      <w:lang w:eastAsia="ar-SA"/>
    </w:rPr>
  </w:style>
  <w:style w:type="character" w:customStyle="1" w:styleId="FontStyle173">
    <w:name w:val="Font Style173"/>
    <w:rsid w:val="0063589A"/>
    <w:rPr>
      <w:rFonts w:ascii="Times New Roman" w:hAnsi="Times New Roman" w:cs="Times New Roman"/>
      <w:i/>
      <w:iCs/>
      <w:color w:val="000000"/>
      <w:spacing w:val="20"/>
      <w:sz w:val="18"/>
      <w:szCs w:val="18"/>
    </w:rPr>
  </w:style>
  <w:style w:type="paragraph" w:customStyle="1" w:styleId="Style92">
    <w:name w:val="Style92"/>
    <w:basedOn w:val="a3"/>
    <w:rsid w:val="0063589A"/>
    <w:pPr>
      <w:widowControl w:val="0"/>
      <w:suppressAutoHyphens/>
      <w:autoSpaceDE w:val="0"/>
      <w:spacing w:line="240" w:lineRule="atLeast"/>
    </w:pPr>
    <w:rPr>
      <w:sz w:val="20"/>
      <w:szCs w:val="20"/>
      <w:lang w:eastAsia="ar-SA"/>
    </w:rPr>
  </w:style>
  <w:style w:type="paragraph" w:customStyle="1" w:styleId="Style87">
    <w:name w:val="Style87"/>
    <w:basedOn w:val="a3"/>
    <w:rsid w:val="0063589A"/>
    <w:pPr>
      <w:widowControl w:val="0"/>
      <w:suppressAutoHyphens/>
      <w:autoSpaceDE w:val="0"/>
      <w:spacing w:line="240" w:lineRule="atLeast"/>
    </w:pPr>
    <w:rPr>
      <w:sz w:val="20"/>
      <w:szCs w:val="20"/>
      <w:lang w:eastAsia="ar-SA"/>
    </w:rPr>
  </w:style>
  <w:style w:type="paragraph" w:customStyle="1" w:styleId="Style44">
    <w:name w:val="Style44"/>
    <w:basedOn w:val="a3"/>
    <w:rsid w:val="0063589A"/>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63589A"/>
    <w:rPr>
      <w:rFonts w:ascii="Arial" w:hAnsi="Arial" w:cs="Arial"/>
      <w:b/>
      <w:bCs/>
      <w:sz w:val="18"/>
      <w:szCs w:val="18"/>
    </w:rPr>
  </w:style>
  <w:style w:type="character" w:customStyle="1" w:styleId="FontStyle255">
    <w:name w:val="Font Style255"/>
    <w:rsid w:val="0063589A"/>
    <w:rPr>
      <w:rFonts w:ascii="Times New Roman" w:hAnsi="Times New Roman" w:cs="Times New Roman"/>
      <w:b/>
      <w:bCs/>
      <w:i/>
      <w:iCs/>
      <w:sz w:val="20"/>
      <w:szCs w:val="20"/>
    </w:rPr>
  </w:style>
  <w:style w:type="character" w:customStyle="1" w:styleId="FontStyle256">
    <w:name w:val="Font Style256"/>
    <w:rsid w:val="0063589A"/>
    <w:rPr>
      <w:rFonts w:ascii="Times New Roman" w:hAnsi="Times New Roman" w:cs="Times New Roman"/>
      <w:b/>
      <w:bCs/>
      <w:sz w:val="20"/>
      <w:szCs w:val="20"/>
    </w:rPr>
  </w:style>
  <w:style w:type="character" w:customStyle="1" w:styleId="FontStyle240">
    <w:name w:val="Font Style240"/>
    <w:rsid w:val="0063589A"/>
    <w:rPr>
      <w:rFonts w:ascii="Times New Roman" w:hAnsi="Times New Roman" w:cs="Times New Roman"/>
      <w:sz w:val="18"/>
      <w:szCs w:val="18"/>
    </w:rPr>
  </w:style>
  <w:style w:type="character" w:customStyle="1" w:styleId="FontStyle253">
    <w:name w:val="Font Style253"/>
    <w:rsid w:val="0063589A"/>
    <w:rPr>
      <w:rFonts w:ascii="Times New Roman" w:hAnsi="Times New Roman" w:cs="Times New Roman"/>
      <w:i/>
      <w:iCs/>
      <w:sz w:val="18"/>
      <w:szCs w:val="18"/>
    </w:rPr>
  </w:style>
  <w:style w:type="character" w:customStyle="1" w:styleId="FontStyle234">
    <w:name w:val="Font Style234"/>
    <w:rsid w:val="0063589A"/>
    <w:rPr>
      <w:rFonts w:ascii="Arial" w:hAnsi="Arial" w:cs="Arial"/>
      <w:b/>
      <w:bCs/>
      <w:sz w:val="16"/>
      <w:szCs w:val="16"/>
    </w:rPr>
  </w:style>
  <w:style w:type="paragraph" w:customStyle="1" w:styleId="Style55">
    <w:name w:val="Style55"/>
    <w:basedOn w:val="a3"/>
    <w:rsid w:val="0063589A"/>
    <w:pPr>
      <w:widowControl w:val="0"/>
      <w:autoSpaceDE w:val="0"/>
      <w:autoSpaceDN w:val="0"/>
      <w:adjustRightInd w:val="0"/>
    </w:pPr>
    <w:rPr>
      <w:rFonts w:ascii="Segoe UI" w:hAnsi="Segoe UI" w:cs="Segoe UI"/>
    </w:rPr>
  </w:style>
  <w:style w:type="paragraph" w:customStyle="1" w:styleId="Style69">
    <w:name w:val="Style69"/>
    <w:basedOn w:val="a3"/>
    <w:rsid w:val="0063589A"/>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63589A"/>
    <w:pPr>
      <w:widowControl w:val="0"/>
      <w:autoSpaceDE w:val="0"/>
      <w:autoSpaceDN w:val="0"/>
      <w:adjustRightInd w:val="0"/>
    </w:pPr>
    <w:rPr>
      <w:rFonts w:ascii="Segoe UI" w:hAnsi="Segoe UI" w:cs="Segoe UI"/>
    </w:rPr>
  </w:style>
  <w:style w:type="character" w:customStyle="1" w:styleId="FontStyle271">
    <w:name w:val="Font Style271"/>
    <w:rsid w:val="0063589A"/>
    <w:rPr>
      <w:rFonts w:ascii="Arial" w:hAnsi="Arial" w:cs="Arial"/>
      <w:b/>
      <w:bCs/>
      <w:spacing w:val="-10"/>
      <w:sz w:val="18"/>
      <w:szCs w:val="18"/>
    </w:rPr>
  </w:style>
  <w:style w:type="character" w:customStyle="1" w:styleId="FontStyle38">
    <w:name w:val="Font Style38"/>
    <w:rsid w:val="0063589A"/>
    <w:rPr>
      <w:rFonts w:ascii="Times New Roman" w:hAnsi="Times New Roman" w:cs="Times New Roman"/>
      <w:sz w:val="28"/>
      <w:szCs w:val="28"/>
    </w:rPr>
  </w:style>
  <w:style w:type="character" w:customStyle="1" w:styleId="FontStyle35">
    <w:name w:val="Font Style35"/>
    <w:rsid w:val="0063589A"/>
    <w:rPr>
      <w:rFonts w:ascii="Times New Roman" w:hAnsi="Times New Roman" w:cs="Times New Roman"/>
      <w:sz w:val="26"/>
      <w:szCs w:val="26"/>
    </w:rPr>
  </w:style>
  <w:style w:type="paragraph" w:customStyle="1" w:styleId="Style15">
    <w:name w:val="Style15"/>
    <w:basedOn w:val="a3"/>
    <w:rsid w:val="0063589A"/>
    <w:pPr>
      <w:widowControl w:val="0"/>
      <w:autoSpaceDE w:val="0"/>
      <w:autoSpaceDN w:val="0"/>
      <w:adjustRightInd w:val="0"/>
      <w:spacing w:line="482" w:lineRule="exact"/>
      <w:ind w:firstLine="701"/>
      <w:jc w:val="both"/>
    </w:pPr>
  </w:style>
  <w:style w:type="paragraph" w:customStyle="1" w:styleId="Style22">
    <w:name w:val="Style22"/>
    <w:basedOn w:val="a3"/>
    <w:rsid w:val="0063589A"/>
    <w:pPr>
      <w:widowControl w:val="0"/>
      <w:autoSpaceDE w:val="0"/>
      <w:autoSpaceDN w:val="0"/>
      <w:adjustRightInd w:val="0"/>
      <w:spacing w:line="274" w:lineRule="exact"/>
    </w:pPr>
  </w:style>
  <w:style w:type="character" w:customStyle="1" w:styleId="citation">
    <w:name w:val="citation"/>
    <w:rsid w:val="0063589A"/>
  </w:style>
  <w:style w:type="character" w:customStyle="1" w:styleId="xmlemitalic10">
    <w:name w:val="xmlemitalic1"/>
    <w:rsid w:val="0063589A"/>
  </w:style>
  <w:style w:type="paragraph" w:customStyle="1" w:styleId="nospacing">
    <w:name w:val="nospacing"/>
    <w:basedOn w:val="a3"/>
    <w:rsid w:val="0063589A"/>
    <w:pPr>
      <w:spacing w:before="100" w:beforeAutospacing="1" w:after="100" w:afterAutospacing="1"/>
    </w:pPr>
  </w:style>
  <w:style w:type="paragraph" w:customStyle="1" w:styleId="afffffff9">
    <w:name w:val="...... . ......."/>
    <w:basedOn w:val="Default"/>
    <w:next w:val="Default"/>
    <w:rsid w:val="0063589A"/>
    <w:rPr>
      <w:color w:val="auto"/>
    </w:rPr>
  </w:style>
  <w:style w:type="paragraph" w:customStyle="1" w:styleId="PrilogRazd">
    <w:name w:val="Prilog Razd"/>
    <w:rsid w:val="0063589A"/>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63589A"/>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63589A"/>
    <w:rPr>
      <w:rFonts w:ascii="Calibri" w:hAnsi="Calibri"/>
      <w:i/>
      <w:iCs/>
      <w:sz w:val="24"/>
      <w:szCs w:val="24"/>
      <w:lang w:val="ru-RU" w:eastAsia="en-US" w:bidi="ar-SA"/>
    </w:rPr>
  </w:style>
  <w:style w:type="character" w:customStyle="1" w:styleId="640">
    <w:name w:val="Знак Знак64"/>
    <w:locked/>
    <w:rsid w:val="0063589A"/>
    <w:rPr>
      <w:b/>
      <w:bCs/>
      <w:sz w:val="28"/>
      <w:szCs w:val="28"/>
      <w:lang w:val="ru-RU" w:eastAsia="ru-RU" w:bidi="ar-SA"/>
    </w:rPr>
  </w:style>
  <w:style w:type="character" w:customStyle="1" w:styleId="FontStyle133">
    <w:name w:val="Font Style133"/>
    <w:rsid w:val="0063589A"/>
    <w:rPr>
      <w:rFonts w:ascii="Times New Roman" w:hAnsi="Times New Roman" w:cs="Times New Roman"/>
      <w:i/>
      <w:iCs/>
      <w:sz w:val="18"/>
      <w:szCs w:val="18"/>
    </w:rPr>
  </w:style>
  <w:style w:type="character" w:customStyle="1" w:styleId="blk3">
    <w:name w:val="blk3"/>
    <w:rsid w:val="0063589A"/>
    <w:rPr>
      <w:vanish w:val="0"/>
    </w:rPr>
  </w:style>
  <w:style w:type="paragraph" w:customStyle="1" w:styleId="afffffffa">
    <w:name w:val="Словарная статья"/>
    <w:basedOn w:val="a3"/>
    <w:next w:val="a3"/>
    <w:rsid w:val="0063589A"/>
    <w:pPr>
      <w:autoSpaceDE w:val="0"/>
      <w:autoSpaceDN w:val="0"/>
      <w:adjustRightInd w:val="0"/>
      <w:ind w:left="170" w:right="118"/>
      <w:jc w:val="both"/>
    </w:pPr>
    <w:rPr>
      <w:rFonts w:ascii="Arial" w:hAnsi="Arial"/>
      <w:sz w:val="20"/>
      <w:szCs w:val="20"/>
    </w:rPr>
  </w:style>
  <w:style w:type="character" w:customStyle="1" w:styleId="FontStyle214">
    <w:name w:val="Font Style214"/>
    <w:rsid w:val="0063589A"/>
    <w:rPr>
      <w:rFonts w:ascii="Trebuchet MS" w:hAnsi="Trebuchet MS" w:cs="Trebuchet MS"/>
      <w:b/>
      <w:bCs/>
      <w:color w:val="000000"/>
      <w:sz w:val="22"/>
      <w:szCs w:val="22"/>
    </w:rPr>
  </w:style>
  <w:style w:type="character" w:customStyle="1" w:styleId="afffffffb">
    <w:name w:val="Цветовое выделение"/>
    <w:rsid w:val="0063589A"/>
    <w:rPr>
      <w:b/>
      <w:bCs/>
      <w:color w:val="000080"/>
      <w:sz w:val="22"/>
      <w:szCs w:val="22"/>
    </w:rPr>
  </w:style>
  <w:style w:type="character" w:customStyle="1" w:styleId="afffffffc">
    <w:name w:val="Гипертекстовая ссылка"/>
    <w:rsid w:val="0063589A"/>
    <w:rPr>
      <w:b/>
      <w:bCs/>
      <w:color w:val="008000"/>
      <w:sz w:val="22"/>
      <w:szCs w:val="22"/>
      <w:u w:val="single"/>
    </w:rPr>
  </w:style>
  <w:style w:type="paragraph" w:customStyle="1" w:styleId="Tst1">
    <w:name w:val="Tst1"/>
    <w:basedOn w:val="a3"/>
    <w:rsid w:val="0063589A"/>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63589A"/>
    <w:rPr>
      <w:sz w:val="24"/>
      <w:lang w:val="ru-RU" w:eastAsia="ru-RU" w:bidi="ar-SA"/>
    </w:rPr>
  </w:style>
  <w:style w:type="character" w:customStyle="1" w:styleId="FontStyle816">
    <w:name w:val="Font Style816"/>
    <w:rsid w:val="0063589A"/>
    <w:rPr>
      <w:rFonts w:ascii="Times New Roman" w:hAnsi="Times New Roman" w:cs="Times New Roman"/>
      <w:sz w:val="20"/>
      <w:szCs w:val="20"/>
    </w:rPr>
  </w:style>
  <w:style w:type="paragraph" w:customStyle="1" w:styleId="opredelenie">
    <w:name w:val="opredelenie"/>
    <w:basedOn w:val="a3"/>
    <w:rsid w:val="0063589A"/>
    <w:pPr>
      <w:spacing w:before="100" w:beforeAutospacing="1" w:after="100" w:afterAutospacing="1"/>
    </w:pPr>
  </w:style>
  <w:style w:type="paragraph" w:customStyle="1" w:styleId="afffffffd">
    <w:name w:val="НУМ"/>
    <w:basedOn w:val="afff3"/>
    <w:next w:val="afff3"/>
    <w:rsid w:val="0063589A"/>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63589A"/>
    <w:rPr>
      <w:rFonts w:ascii="Cambria" w:eastAsia="Times New Roman" w:hAnsi="Cambria" w:cs="Times New Roman" w:hint="default"/>
      <w:b/>
      <w:bCs/>
      <w:color w:val="4F81BD"/>
      <w:sz w:val="26"/>
      <w:szCs w:val="26"/>
    </w:rPr>
  </w:style>
  <w:style w:type="character" w:customStyle="1" w:styleId="280">
    <w:name w:val="Знак Знак28"/>
    <w:locked/>
    <w:rsid w:val="0063589A"/>
    <w:rPr>
      <w:b/>
      <w:bCs/>
      <w:lang w:val="ru-RU" w:eastAsia="ru-RU" w:bidi="ar-SA"/>
    </w:rPr>
  </w:style>
  <w:style w:type="paragraph" w:customStyle="1" w:styleId="afffffffe">
    <w:name w:val="ТЕМА"/>
    <w:basedOn w:val="a3"/>
    <w:rsid w:val="0063589A"/>
    <w:pPr>
      <w:spacing w:after="60" w:line="264" w:lineRule="auto"/>
      <w:jc w:val="both"/>
    </w:pPr>
    <w:rPr>
      <w:rFonts w:ascii="Arial" w:hAnsi="Arial"/>
      <w:b/>
      <w:sz w:val="30"/>
    </w:rPr>
  </w:style>
  <w:style w:type="character" w:customStyle="1" w:styleId="3f3">
    <w:name w:val="Гиперссылка3"/>
    <w:rsid w:val="0063589A"/>
    <w:rPr>
      <w:strike w:val="0"/>
      <w:dstrike w:val="0"/>
      <w:color w:val="2C437A"/>
      <w:u w:val="none"/>
    </w:rPr>
  </w:style>
  <w:style w:type="paragraph" w:customStyle="1" w:styleId="affffffff">
    <w:name w:val="Список М"/>
    <w:basedOn w:val="afff3"/>
    <w:rsid w:val="0063589A"/>
    <w:pPr>
      <w:spacing w:before="0" w:beforeAutospacing="0" w:after="0" w:afterAutospacing="0" w:line="288" w:lineRule="auto"/>
      <w:jc w:val="both"/>
    </w:pPr>
    <w:rPr>
      <w:sz w:val="30"/>
      <w:szCs w:val="30"/>
      <w:lang w:bidi="ar-SA"/>
    </w:rPr>
  </w:style>
  <w:style w:type="character" w:customStyle="1" w:styleId="FontStyle31">
    <w:name w:val="Font Style31"/>
    <w:rsid w:val="0063589A"/>
    <w:rPr>
      <w:rFonts w:ascii="Times New Roman" w:hAnsi="Times New Roman" w:cs="Times New Roman"/>
      <w:b/>
      <w:bCs/>
      <w:sz w:val="28"/>
      <w:szCs w:val="28"/>
    </w:rPr>
  </w:style>
  <w:style w:type="character" w:customStyle="1" w:styleId="480">
    <w:name w:val="Знак Знак48"/>
    <w:locked/>
    <w:rsid w:val="0063589A"/>
    <w:rPr>
      <w:b/>
      <w:bCs/>
      <w:sz w:val="27"/>
      <w:szCs w:val="27"/>
      <w:lang w:val="ru-RU" w:eastAsia="ru-RU" w:bidi="ar-SA"/>
    </w:rPr>
  </w:style>
  <w:style w:type="character" w:customStyle="1" w:styleId="511">
    <w:name w:val="Знак5 Знак Знак1"/>
    <w:locked/>
    <w:rsid w:val="0063589A"/>
    <w:rPr>
      <w:sz w:val="16"/>
      <w:szCs w:val="16"/>
      <w:lang w:val="ru-RU" w:eastAsia="ru-RU" w:bidi="ar-SA"/>
    </w:rPr>
  </w:style>
  <w:style w:type="table" w:customStyle="1" w:styleId="1ffff3">
    <w:name w:val="Сетка таблицы1"/>
    <w:basedOn w:val="a5"/>
    <w:rsid w:val="0063589A"/>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63589A"/>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63589A"/>
    <w:rPr>
      <w:b/>
      <w:bCs/>
      <w:sz w:val="28"/>
      <w:szCs w:val="28"/>
      <w:lang w:val="ru-RU" w:eastAsia="ru-RU" w:bidi="ar-SA"/>
    </w:rPr>
  </w:style>
  <w:style w:type="character" w:customStyle="1" w:styleId="hl1">
    <w:name w:val="hl1"/>
    <w:rsid w:val="0063589A"/>
    <w:rPr>
      <w:color w:val="4682B4"/>
    </w:rPr>
  </w:style>
  <w:style w:type="character" w:customStyle="1" w:styleId="font23">
    <w:name w:val="font23"/>
    <w:rsid w:val="0063589A"/>
  </w:style>
  <w:style w:type="character" w:customStyle="1" w:styleId="texttext1">
    <w:name w:val="texttext1"/>
    <w:rsid w:val="0063589A"/>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3589A"/>
    <w:rPr>
      <w:rFonts w:ascii="Times New Roman" w:hAnsi="Times New Roman" w:cs="Times New Roman" w:hint="default"/>
      <w:b/>
      <w:bCs/>
      <w:sz w:val="24"/>
      <w:szCs w:val="24"/>
    </w:rPr>
  </w:style>
  <w:style w:type="character" w:customStyle="1" w:styleId="authorabout1">
    <w:name w:val="authorabout1"/>
    <w:rsid w:val="0063589A"/>
    <w:rPr>
      <w:vanish w:val="0"/>
      <w:sz w:val="26"/>
      <w:szCs w:val="26"/>
    </w:rPr>
  </w:style>
  <w:style w:type="character" w:customStyle="1" w:styleId="authorabout">
    <w:name w:val="authorabout"/>
    <w:rsid w:val="0063589A"/>
    <w:rPr>
      <w:rFonts w:ascii="Times New Roman" w:hAnsi="Times New Roman" w:cs="Times New Roman" w:hint="default"/>
    </w:rPr>
  </w:style>
  <w:style w:type="character" w:customStyle="1" w:styleId="textbf">
    <w:name w:val="textbf"/>
    <w:rsid w:val="0063589A"/>
    <w:rPr>
      <w:rFonts w:cs="Times New Roman"/>
    </w:rPr>
  </w:style>
  <w:style w:type="character" w:customStyle="1" w:styleId="textit">
    <w:name w:val="textit"/>
    <w:rsid w:val="0063589A"/>
    <w:rPr>
      <w:rFonts w:cs="Times New Roman"/>
    </w:rPr>
  </w:style>
  <w:style w:type="character" w:customStyle="1" w:styleId="textdoc1">
    <w:name w:val="textdoc1"/>
    <w:rsid w:val="0063589A"/>
    <w:rPr>
      <w:rFonts w:cs="Times New Roman"/>
    </w:rPr>
  </w:style>
  <w:style w:type="paragraph" w:customStyle="1" w:styleId="textdoc">
    <w:name w:val="textdoc"/>
    <w:basedOn w:val="a3"/>
    <w:rsid w:val="0063589A"/>
    <w:pPr>
      <w:spacing w:before="100" w:beforeAutospacing="1" w:after="100" w:afterAutospacing="1"/>
    </w:pPr>
  </w:style>
  <w:style w:type="paragraph" w:customStyle="1" w:styleId="msonormalcxsplast">
    <w:name w:val="msonormalcxsplast"/>
    <w:basedOn w:val="a3"/>
    <w:rsid w:val="0063589A"/>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63589A"/>
    <w:pPr>
      <w:spacing w:before="100" w:beforeAutospacing="1" w:after="100" w:afterAutospacing="1"/>
    </w:pPr>
    <w:rPr>
      <w:rFonts w:ascii="Arial" w:hAnsi="Arial" w:cs="Arial"/>
      <w:color w:val="000000"/>
      <w:sz w:val="20"/>
      <w:szCs w:val="20"/>
    </w:rPr>
  </w:style>
  <w:style w:type="character" w:customStyle="1" w:styleId="FontStyle52">
    <w:name w:val="Font Style52"/>
    <w:rsid w:val="0063589A"/>
    <w:rPr>
      <w:rFonts w:ascii="Times New Roman" w:hAnsi="Times New Roman" w:cs="Times New Roman"/>
      <w:sz w:val="20"/>
      <w:szCs w:val="20"/>
    </w:rPr>
  </w:style>
  <w:style w:type="character" w:customStyle="1" w:styleId="t9">
    <w:name w:val="t9"/>
    <w:rsid w:val="0063589A"/>
  </w:style>
  <w:style w:type="character" w:customStyle="1" w:styleId="t10">
    <w:name w:val="t10"/>
    <w:rsid w:val="0063589A"/>
  </w:style>
  <w:style w:type="character" w:customStyle="1" w:styleId="snsep">
    <w:name w:val="snsep"/>
    <w:rsid w:val="0063589A"/>
  </w:style>
  <w:style w:type="character" w:customStyle="1" w:styleId="FontStyle56">
    <w:name w:val="Font Style56"/>
    <w:rsid w:val="0063589A"/>
    <w:rPr>
      <w:rFonts w:ascii="Times New Roman" w:hAnsi="Times New Roman" w:cs="Times New Roman"/>
      <w:sz w:val="22"/>
      <w:szCs w:val="22"/>
    </w:rPr>
  </w:style>
  <w:style w:type="paragraph" w:customStyle="1" w:styleId="normalrus">
    <w:name w:val="normalrus"/>
    <w:basedOn w:val="a3"/>
    <w:rsid w:val="0063589A"/>
    <w:pPr>
      <w:spacing w:before="100" w:beforeAutospacing="1" w:after="100" w:afterAutospacing="1"/>
    </w:pPr>
  </w:style>
  <w:style w:type="paragraph" w:customStyle="1" w:styleId="listnum">
    <w:name w:val="listnum"/>
    <w:basedOn w:val="a3"/>
    <w:rsid w:val="0063589A"/>
    <w:pPr>
      <w:spacing w:before="100" w:beforeAutospacing="1" w:after="100" w:afterAutospacing="1"/>
    </w:pPr>
  </w:style>
  <w:style w:type="character" w:customStyle="1" w:styleId="bold">
    <w:name w:val="bold"/>
    <w:rsid w:val="0063589A"/>
    <w:rPr>
      <w:rFonts w:cs="Times New Roman"/>
    </w:rPr>
  </w:style>
  <w:style w:type="character" w:customStyle="1" w:styleId="133">
    <w:name w:val="табл_заголовок_13 Знак"/>
    <w:link w:val="134"/>
    <w:locked/>
    <w:rsid w:val="0063589A"/>
    <w:rPr>
      <w:b/>
      <w:bCs/>
      <w:sz w:val="26"/>
      <w:lang w:eastAsia="ru-RU"/>
    </w:rPr>
  </w:style>
  <w:style w:type="paragraph" w:customStyle="1" w:styleId="134">
    <w:name w:val="табл_заголовок_13"/>
    <w:basedOn w:val="a3"/>
    <w:link w:val="133"/>
    <w:rsid w:val="0063589A"/>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63589A"/>
    <w:rPr>
      <w:rFonts w:ascii="Courier New" w:eastAsia="Calibri" w:hAnsi="Courier New"/>
      <w:sz w:val="20"/>
      <w:szCs w:val="20"/>
    </w:rPr>
  </w:style>
  <w:style w:type="paragraph" w:customStyle="1" w:styleId="a0cxspmiddle">
    <w:name w:val="a0cxspmiddle"/>
    <w:basedOn w:val="a3"/>
    <w:rsid w:val="0063589A"/>
    <w:pPr>
      <w:spacing w:before="100" w:beforeAutospacing="1" w:after="100" w:afterAutospacing="1"/>
    </w:pPr>
  </w:style>
  <w:style w:type="character" w:customStyle="1" w:styleId="wrc131">
    <w:name w:val="wrc131"/>
    <w:rsid w:val="0063589A"/>
    <w:rPr>
      <w:vanish/>
    </w:rPr>
  </w:style>
  <w:style w:type="character" w:customStyle="1" w:styleId="mw-editsection">
    <w:name w:val="mw-editsection"/>
    <w:rsid w:val="0063589A"/>
  </w:style>
  <w:style w:type="character" w:customStyle="1" w:styleId="num0">
    <w:name w:val="num0"/>
    <w:rsid w:val="0063589A"/>
  </w:style>
  <w:style w:type="paragraph" w:customStyle="1" w:styleId="c3">
    <w:name w:val="c3"/>
    <w:basedOn w:val="a3"/>
    <w:rsid w:val="0063589A"/>
    <w:pPr>
      <w:spacing w:before="100" w:beforeAutospacing="1" w:after="100" w:afterAutospacing="1"/>
    </w:pPr>
  </w:style>
  <w:style w:type="character" w:customStyle="1" w:styleId="c4">
    <w:name w:val="c4"/>
    <w:rsid w:val="0063589A"/>
  </w:style>
  <w:style w:type="paragraph" w:customStyle="1" w:styleId="HTML12">
    <w:name w:val="Стандартный HTML1"/>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63589A"/>
    <w:rPr>
      <w:rFonts w:cs="Times New Roman"/>
    </w:rPr>
  </w:style>
  <w:style w:type="character" w:customStyle="1" w:styleId="BalloonTextChar1">
    <w:name w:val="Balloon Text Char1"/>
    <w:locked/>
    <w:rsid w:val="0063589A"/>
    <w:rPr>
      <w:rFonts w:cs="Times New Roman"/>
      <w:sz w:val="2"/>
    </w:rPr>
  </w:style>
  <w:style w:type="character" w:customStyle="1" w:styleId="highlight">
    <w:name w:val="highlight"/>
    <w:rsid w:val="0063589A"/>
    <w:rPr>
      <w:rFonts w:cs="Times New Roman"/>
    </w:rPr>
  </w:style>
  <w:style w:type="character" w:customStyle="1" w:styleId="style80">
    <w:name w:val="style8"/>
    <w:rsid w:val="0063589A"/>
    <w:rPr>
      <w:rFonts w:cs="Times New Roman"/>
    </w:rPr>
  </w:style>
  <w:style w:type="character" w:customStyle="1" w:styleId="b-serp-itemtextpassage">
    <w:name w:val="b-serp-item__text_passage"/>
    <w:rsid w:val="0063589A"/>
    <w:rPr>
      <w:rFonts w:cs="Times New Roman"/>
    </w:rPr>
  </w:style>
  <w:style w:type="character" w:customStyle="1" w:styleId="postbody">
    <w:name w:val="postbody"/>
    <w:rsid w:val="0063589A"/>
    <w:rPr>
      <w:rFonts w:cs="Times New Roman"/>
    </w:rPr>
  </w:style>
  <w:style w:type="paragraph" w:customStyle="1" w:styleId="ptx2">
    <w:name w:val="ptx2"/>
    <w:basedOn w:val="a3"/>
    <w:rsid w:val="0063589A"/>
    <w:pPr>
      <w:spacing w:before="100" w:beforeAutospacing="1" w:after="100" w:afterAutospacing="1"/>
    </w:pPr>
  </w:style>
  <w:style w:type="character" w:customStyle="1" w:styleId="512">
    <w:name w:val="Заголовок 5 Знак1"/>
    <w:locked/>
    <w:rsid w:val="0063589A"/>
    <w:rPr>
      <w:b/>
      <w:bCs/>
      <w:i/>
      <w:iCs/>
      <w:sz w:val="26"/>
      <w:szCs w:val="26"/>
    </w:rPr>
  </w:style>
  <w:style w:type="character" w:customStyle="1" w:styleId="affffffff0">
    <w:name w:val="Выделение жирным"/>
    <w:rsid w:val="0063589A"/>
    <w:rPr>
      <w:b/>
    </w:rPr>
  </w:style>
  <w:style w:type="character" w:customStyle="1" w:styleId="ListLabel1">
    <w:name w:val="ListLabel 1"/>
    <w:rsid w:val="0063589A"/>
    <w:rPr>
      <w:color w:val="000000"/>
      <w:spacing w:val="0"/>
      <w:position w:val="0"/>
      <w:sz w:val="20"/>
      <w:u w:val="none"/>
      <w:vertAlign w:val="baseline"/>
    </w:rPr>
  </w:style>
  <w:style w:type="character" w:customStyle="1" w:styleId="ListLabel2">
    <w:name w:val="ListLabel 2"/>
    <w:rsid w:val="0063589A"/>
  </w:style>
  <w:style w:type="character" w:customStyle="1" w:styleId="ListLabel3">
    <w:name w:val="ListLabel 3"/>
    <w:rsid w:val="0063589A"/>
    <w:rPr>
      <w:b/>
    </w:rPr>
  </w:style>
  <w:style w:type="character" w:customStyle="1" w:styleId="ListLabel4">
    <w:name w:val="ListLabel 4"/>
    <w:rsid w:val="0063589A"/>
  </w:style>
  <w:style w:type="character" w:customStyle="1" w:styleId="ListLabel5">
    <w:name w:val="ListLabel 5"/>
    <w:rsid w:val="0063589A"/>
    <w:rPr>
      <w:color w:val="00000A"/>
    </w:rPr>
  </w:style>
  <w:style w:type="character" w:customStyle="1" w:styleId="ListLabel6">
    <w:name w:val="ListLabel 6"/>
    <w:rsid w:val="0063589A"/>
    <w:rPr>
      <w:sz w:val="20"/>
    </w:rPr>
  </w:style>
  <w:style w:type="character" w:customStyle="1" w:styleId="2fe">
    <w:name w:val="Название Знак2"/>
    <w:locked/>
    <w:rsid w:val="0063589A"/>
    <w:rPr>
      <w:rFonts w:cs="Mangal"/>
      <w:i/>
      <w:iCs/>
      <w:color w:val="00000A"/>
      <w:sz w:val="24"/>
      <w:szCs w:val="24"/>
    </w:rPr>
  </w:style>
  <w:style w:type="character" w:customStyle="1" w:styleId="2ff">
    <w:name w:val="Схема документа Знак2"/>
    <w:locked/>
    <w:rsid w:val="0063589A"/>
    <w:rPr>
      <w:rFonts w:ascii="Tahoma" w:hAnsi="Tahoma" w:cs="Tahoma"/>
      <w:color w:val="00000A"/>
      <w:shd w:val="clear" w:color="auto" w:fill="000080"/>
    </w:rPr>
  </w:style>
  <w:style w:type="character" w:customStyle="1" w:styleId="322">
    <w:name w:val="Основной текст с отступом 3 Знак2"/>
    <w:semiHidden/>
    <w:locked/>
    <w:rsid w:val="0063589A"/>
    <w:rPr>
      <w:color w:val="00000A"/>
      <w:sz w:val="16"/>
      <w:szCs w:val="16"/>
      <w:lang w:val="ru-RU" w:eastAsia="ru-RU" w:bidi="ar-SA"/>
    </w:rPr>
  </w:style>
  <w:style w:type="character" w:customStyle="1" w:styleId="2ff0">
    <w:name w:val="Нижний колонтитул Знак2"/>
    <w:locked/>
    <w:rsid w:val="0063589A"/>
    <w:rPr>
      <w:sz w:val="24"/>
      <w:szCs w:val="24"/>
    </w:rPr>
  </w:style>
  <w:style w:type="character" w:customStyle="1" w:styleId="2ff1">
    <w:name w:val="Текст выноски Знак2"/>
    <w:locked/>
    <w:rsid w:val="0063589A"/>
    <w:rPr>
      <w:rFonts w:ascii="Tahoma" w:hAnsi="Tahoma"/>
      <w:color w:val="00000A"/>
      <w:sz w:val="16"/>
      <w:szCs w:val="16"/>
    </w:rPr>
  </w:style>
  <w:style w:type="character" w:customStyle="1" w:styleId="HTML20">
    <w:name w:val="Стандартный HTML Знак2"/>
    <w:locked/>
    <w:rsid w:val="0063589A"/>
    <w:rPr>
      <w:rFonts w:ascii="Courier New" w:hAnsi="Courier New" w:cs="Courier New"/>
      <w:color w:val="00000A"/>
    </w:rPr>
  </w:style>
  <w:style w:type="character" w:customStyle="1" w:styleId="226">
    <w:name w:val="Основной текст 2 Знак2"/>
    <w:locked/>
    <w:rsid w:val="0063589A"/>
    <w:rPr>
      <w:sz w:val="24"/>
      <w:szCs w:val="24"/>
    </w:rPr>
  </w:style>
  <w:style w:type="paragraph" w:customStyle="1" w:styleId="affffffff1">
    <w:name w:val="Заглавие"/>
    <w:basedOn w:val="afffffff4"/>
    <w:rsid w:val="0063589A"/>
    <w:pPr>
      <w:jc w:val="center"/>
    </w:pPr>
    <w:rPr>
      <w:sz w:val="20"/>
      <w:szCs w:val="20"/>
    </w:rPr>
  </w:style>
  <w:style w:type="table" w:customStyle="1" w:styleId="119">
    <w:name w:val="Сетка таблицы11"/>
    <w:basedOn w:val="a5"/>
    <w:rsid w:val="0063589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63589A"/>
    <w:rPr>
      <w:b/>
      <w:bCs/>
      <w:sz w:val="22"/>
      <w:szCs w:val="22"/>
      <w:lang w:val="ru-RU" w:eastAsia="ru-RU" w:bidi="ar-SA"/>
    </w:rPr>
  </w:style>
  <w:style w:type="character" w:customStyle="1" w:styleId="420">
    <w:name w:val="Знак Знак42"/>
    <w:rsid w:val="0063589A"/>
    <w:rPr>
      <w:sz w:val="24"/>
      <w:szCs w:val="24"/>
      <w:lang w:val="ru-RU" w:eastAsia="ru-RU" w:bidi="ar-SA"/>
    </w:rPr>
  </w:style>
  <w:style w:type="character" w:customStyle="1" w:styleId="ft1834">
    <w:name w:val="ft1834"/>
    <w:rsid w:val="0063589A"/>
  </w:style>
  <w:style w:type="character" w:customStyle="1" w:styleId="ft1846">
    <w:name w:val="ft1846"/>
    <w:rsid w:val="0063589A"/>
  </w:style>
  <w:style w:type="character" w:customStyle="1" w:styleId="ft1850">
    <w:name w:val="ft1850"/>
    <w:rsid w:val="0063589A"/>
  </w:style>
  <w:style w:type="character" w:customStyle="1" w:styleId="ft1994">
    <w:name w:val="ft1994"/>
    <w:rsid w:val="0063589A"/>
  </w:style>
  <w:style w:type="character" w:customStyle="1" w:styleId="ft2006">
    <w:name w:val="ft2006"/>
    <w:rsid w:val="0063589A"/>
  </w:style>
  <w:style w:type="character" w:customStyle="1" w:styleId="ft2181">
    <w:name w:val="ft2181"/>
    <w:rsid w:val="0063589A"/>
  </w:style>
  <w:style w:type="character" w:customStyle="1" w:styleId="ft2193">
    <w:name w:val="ft2193"/>
    <w:rsid w:val="0063589A"/>
  </w:style>
  <w:style w:type="character" w:customStyle="1" w:styleId="ft2205">
    <w:name w:val="ft2205"/>
    <w:rsid w:val="0063589A"/>
  </w:style>
  <w:style w:type="character" w:customStyle="1" w:styleId="ft2213">
    <w:name w:val="ft2213"/>
    <w:rsid w:val="0063589A"/>
  </w:style>
  <w:style w:type="paragraph" w:customStyle="1" w:styleId="-10-11">
    <w:name w:val="А-10-11"/>
    <w:basedOn w:val="a3"/>
    <w:rsid w:val="0063589A"/>
    <w:pPr>
      <w:spacing w:line="233" w:lineRule="exact"/>
      <w:ind w:firstLine="397"/>
      <w:jc w:val="both"/>
    </w:pPr>
    <w:rPr>
      <w:sz w:val="20"/>
      <w:szCs w:val="20"/>
    </w:rPr>
  </w:style>
  <w:style w:type="paragraph" w:customStyle="1" w:styleId="Lang">
    <w:name w:val="Lang"/>
    <w:basedOn w:val="a3"/>
    <w:rsid w:val="0063589A"/>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63589A"/>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63589A"/>
    <w:pPr>
      <w:suppressAutoHyphens/>
      <w:jc w:val="center"/>
    </w:pPr>
    <w:rPr>
      <w:sz w:val="26"/>
      <w:lang w:eastAsia="ar-SA"/>
    </w:rPr>
  </w:style>
  <w:style w:type="paragraph" w:customStyle="1" w:styleId="2ff2">
    <w:name w:val="Заголовок_2"/>
    <w:basedOn w:val="a3"/>
    <w:rsid w:val="0063589A"/>
    <w:pPr>
      <w:spacing w:line="360" w:lineRule="auto"/>
      <w:jc w:val="both"/>
    </w:pPr>
    <w:rPr>
      <w:rFonts w:ascii="Arial" w:hAnsi="Arial"/>
      <w:b/>
      <w:i/>
      <w:sz w:val="28"/>
      <w:szCs w:val="20"/>
    </w:rPr>
  </w:style>
  <w:style w:type="paragraph" w:customStyle="1" w:styleId="affffffff2">
    <w:name w:val="Абзац_СУБД"/>
    <w:basedOn w:val="a3"/>
    <w:rsid w:val="0063589A"/>
    <w:pPr>
      <w:spacing w:line="360" w:lineRule="auto"/>
      <w:ind w:firstLine="720"/>
      <w:jc w:val="both"/>
    </w:pPr>
    <w:rPr>
      <w:rFonts w:ascii="Arial" w:hAnsi="Arial"/>
      <w:sz w:val="28"/>
      <w:szCs w:val="20"/>
    </w:rPr>
  </w:style>
  <w:style w:type="character" w:customStyle="1" w:styleId="f1">
    <w:name w:val="f1"/>
    <w:rsid w:val="0063589A"/>
    <w:rPr>
      <w:rFonts w:cs="Times New Roman"/>
    </w:rPr>
  </w:style>
  <w:style w:type="paragraph" w:customStyle="1" w:styleId="075">
    <w:name w:val="Стиль Нумерованный список + сверху: (одинарная Авто  075 пт лини..."/>
    <w:basedOn w:val="a2"/>
    <w:rsid w:val="0063589A"/>
    <w:pPr>
      <w:numPr>
        <w:numId w:val="0"/>
      </w:numPr>
      <w:tabs>
        <w:tab w:val="left" w:pos="720"/>
        <w:tab w:val="left" w:pos="1354"/>
      </w:tabs>
      <w:ind w:left="360" w:hanging="360"/>
    </w:pPr>
    <w:rPr>
      <w:sz w:val="24"/>
      <w:lang w:eastAsia="ru-RU"/>
    </w:rPr>
  </w:style>
  <w:style w:type="paragraph" w:customStyle="1" w:styleId="4a">
    <w:name w:val="Обычный4"/>
    <w:rsid w:val="0063589A"/>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63589A"/>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63589A"/>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63589A"/>
  </w:style>
  <w:style w:type="character" w:customStyle="1" w:styleId="ft776">
    <w:name w:val="ft776"/>
    <w:rsid w:val="0063589A"/>
  </w:style>
  <w:style w:type="character" w:customStyle="1" w:styleId="ft431">
    <w:name w:val="ft431"/>
    <w:rsid w:val="0063589A"/>
  </w:style>
  <w:style w:type="character" w:customStyle="1" w:styleId="ft793">
    <w:name w:val="ft793"/>
    <w:rsid w:val="0063589A"/>
  </w:style>
  <w:style w:type="character" w:customStyle="1" w:styleId="ft802">
    <w:name w:val="ft802"/>
    <w:rsid w:val="0063589A"/>
  </w:style>
  <w:style w:type="character" w:customStyle="1" w:styleId="ft890">
    <w:name w:val="ft890"/>
    <w:rsid w:val="0063589A"/>
  </w:style>
  <w:style w:type="character" w:customStyle="1" w:styleId="ft904">
    <w:name w:val="ft904"/>
    <w:rsid w:val="0063589A"/>
  </w:style>
  <w:style w:type="character" w:customStyle="1" w:styleId="ft914">
    <w:name w:val="ft914"/>
    <w:rsid w:val="0063589A"/>
  </w:style>
  <w:style w:type="character" w:customStyle="1" w:styleId="HTMLPreformattedChar">
    <w:name w:val="HTML Preformatted Char"/>
    <w:locked/>
    <w:rsid w:val="0063589A"/>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63589A"/>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63589A"/>
    <w:pPr>
      <w:keepNext/>
      <w:outlineLvl w:val="2"/>
    </w:pPr>
    <w:rPr>
      <w:rFonts w:eastAsia="Calibri"/>
      <w:szCs w:val="20"/>
    </w:rPr>
  </w:style>
  <w:style w:type="character" w:customStyle="1" w:styleId="review-h52">
    <w:name w:val="review-h52"/>
    <w:rsid w:val="0063589A"/>
    <w:rPr>
      <w:rFonts w:cs="Times New Roman"/>
      <w:b/>
      <w:bCs/>
      <w:color w:val="004080"/>
      <w:sz w:val="18"/>
      <w:szCs w:val="18"/>
      <w:u w:val="none"/>
    </w:rPr>
  </w:style>
  <w:style w:type="character" w:customStyle="1" w:styleId="BodyText2Char">
    <w:name w:val="Body Text 2 Char"/>
    <w:locked/>
    <w:rsid w:val="0063589A"/>
    <w:rPr>
      <w:rFonts w:ascii="Calibri" w:hAnsi="Calibri"/>
      <w:sz w:val="22"/>
      <w:szCs w:val="22"/>
      <w:lang w:val="ru-RU" w:eastAsia="ru-RU" w:bidi="ar-SA"/>
    </w:rPr>
  </w:style>
  <w:style w:type="paragraph" w:customStyle="1" w:styleId="1TimesNewRoman12">
    <w:name w:val="Стиль Загол. 1 ур. + Times New Roman 12 пт"/>
    <w:basedOn w:val="a3"/>
    <w:rsid w:val="0063589A"/>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63589A"/>
    <w:rPr>
      <w:sz w:val="24"/>
      <w:szCs w:val="24"/>
      <w:lang w:val="ru-RU" w:eastAsia="ru-RU" w:bidi="ar-SA"/>
    </w:rPr>
  </w:style>
  <w:style w:type="character" w:customStyle="1" w:styleId="BodyText2Char1">
    <w:name w:val="Body Text 2 Char1"/>
    <w:semiHidden/>
    <w:locked/>
    <w:rsid w:val="0063589A"/>
    <w:rPr>
      <w:rFonts w:ascii="Calibri" w:hAnsi="Calibri"/>
      <w:lang w:val="ru-RU" w:eastAsia="ru-RU" w:bidi="ar-SA"/>
    </w:rPr>
  </w:style>
  <w:style w:type="paragraph" w:customStyle="1" w:styleId="affffffff3">
    <w:name w:val="НаКурсач"/>
    <w:basedOn w:val="a3"/>
    <w:rsid w:val="0063589A"/>
    <w:pPr>
      <w:spacing w:line="312" w:lineRule="auto"/>
      <w:jc w:val="both"/>
    </w:pPr>
    <w:rPr>
      <w:sz w:val="28"/>
    </w:rPr>
  </w:style>
  <w:style w:type="character" w:customStyle="1" w:styleId="Heading8Char">
    <w:name w:val="Heading 8 Char"/>
    <w:semiHidden/>
    <w:locked/>
    <w:rsid w:val="0063589A"/>
    <w:rPr>
      <w:rFonts w:ascii="Cambria" w:hAnsi="Cambria"/>
      <w:color w:val="404040"/>
      <w:lang w:val="ru-RU" w:eastAsia="ru-RU" w:bidi="ar-SA"/>
    </w:rPr>
  </w:style>
  <w:style w:type="character" w:customStyle="1" w:styleId="a10">
    <w:name w:val="a1"/>
    <w:rsid w:val="0063589A"/>
    <w:rPr>
      <w:rFonts w:cs="Times New Roman"/>
    </w:rPr>
  </w:style>
  <w:style w:type="character" w:customStyle="1" w:styleId="94">
    <w:name w:val="Знак Знак9"/>
    <w:locked/>
    <w:rsid w:val="0063589A"/>
    <w:rPr>
      <w:sz w:val="16"/>
      <w:szCs w:val="16"/>
      <w:lang w:val="ru-RU" w:eastAsia="ar-SA" w:bidi="ar-SA"/>
    </w:rPr>
  </w:style>
  <w:style w:type="character" w:customStyle="1" w:styleId="136">
    <w:name w:val="Знак Знак13"/>
    <w:locked/>
    <w:rsid w:val="0063589A"/>
    <w:rPr>
      <w:b/>
      <w:bCs/>
      <w:sz w:val="27"/>
      <w:szCs w:val="27"/>
      <w:lang w:val="ru-RU" w:eastAsia="ru-RU" w:bidi="ar-SA"/>
    </w:rPr>
  </w:style>
  <w:style w:type="character" w:customStyle="1" w:styleId="1ffff5">
    <w:name w:val="Сильное выделение1"/>
    <w:rsid w:val="0063589A"/>
    <w:rPr>
      <w:b/>
    </w:rPr>
  </w:style>
  <w:style w:type="paragraph" w:customStyle="1" w:styleId="HTML13">
    <w:name w:val="Стандартный HTML1"/>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63589A"/>
    <w:rPr>
      <w:rFonts w:ascii="Arial" w:hAnsi="Arial" w:cs="Arial"/>
      <w:b/>
      <w:bCs/>
      <w:kern w:val="32"/>
      <w:sz w:val="32"/>
      <w:szCs w:val="32"/>
    </w:rPr>
  </w:style>
  <w:style w:type="character" w:customStyle="1" w:styleId="31a">
    <w:name w:val="Знак Знак31"/>
    <w:rsid w:val="0063589A"/>
    <w:rPr>
      <w:rFonts w:ascii="Arial" w:hAnsi="Arial" w:cs="Arial"/>
      <w:b/>
      <w:bCs/>
      <w:sz w:val="26"/>
      <w:szCs w:val="26"/>
    </w:rPr>
  </w:style>
  <w:style w:type="character" w:customStyle="1" w:styleId="227">
    <w:name w:val="Знак Знак22"/>
    <w:rsid w:val="0063589A"/>
    <w:rPr>
      <w:sz w:val="24"/>
      <w:szCs w:val="24"/>
    </w:rPr>
  </w:style>
  <w:style w:type="character" w:customStyle="1" w:styleId="300">
    <w:name w:val="Знак Знак30"/>
    <w:rsid w:val="0063589A"/>
    <w:rPr>
      <w:b/>
      <w:bCs/>
      <w:sz w:val="28"/>
      <w:szCs w:val="28"/>
    </w:rPr>
  </w:style>
  <w:style w:type="character" w:customStyle="1" w:styleId="262">
    <w:name w:val="Знак Знак26"/>
    <w:rsid w:val="0063589A"/>
    <w:rPr>
      <w:rFonts w:ascii="Calibri" w:hAnsi="Calibri"/>
      <w:i/>
      <w:iCs/>
      <w:sz w:val="24"/>
      <w:szCs w:val="24"/>
      <w:lang w:eastAsia="en-US"/>
    </w:rPr>
  </w:style>
  <w:style w:type="character" w:customStyle="1" w:styleId="200">
    <w:name w:val="Знак Знак20"/>
    <w:rsid w:val="0063589A"/>
    <w:rPr>
      <w:sz w:val="16"/>
      <w:szCs w:val="16"/>
    </w:rPr>
  </w:style>
  <w:style w:type="character" w:customStyle="1" w:styleId="190">
    <w:name w:val="Знак Знак19"/>
    <w:rsid w:val="0063589A"/>
    <w:rPr>
      <w:sz w:val="16"/>
      <w:szCs w:val="16"/>
    </w:rPr>
  </w:style>
  <w:style w:type="character" w:customStyle="1" w:styleId="250">
    <w:name w:val="Знак Знак25"/>
    <w:rsid w:val="0063589A"/>
    <w:rPr>
      <w:sz w:val="24"/>
    </w:rPr>
  </w:style>
  <w:style w:type="paragraph" w:customStyle="1" w:styleId="324">
    <w:name w:val="Основной текст 32"/>
    <w:basedOn w:val="a3"/>
    <w:rsid w:val="0063589A"/>
    <w:pPr>
      <w:overflowPunct w:val="0"/>
      <w:autoSpaceDE w:val="0"/>
      <w:autoSpaceDN w:val="0"/>
      <w:adjustRightInd w:val="0"/>
      <w:jc w:val="center"/>
      <w:textAlignment w:val="baseline"/>
    </w:pPr>
    <w:rPr>
      <w:b/>
      <w:sz w:val="32"/>
      <w:szCs w:val="20"/>
    </w:rPr>
  </w:style>
  <w:style w:type="character" w:customStyle="1" w:styleId="82">
    <w:name w:val="Знак Знак8"/>
    <w:rsid w:val="0063589A"/>
    <w:rPr>
      <w:rFonts w:ascii="Arial" w:hAnsi="Arial" w:cs="Arial"/>
      <w:b/>
      <w:bCs/>
      <w:i/>
      <w:iCs/>
      <w:sz w:val="28"/>
      <w:szCs w:val="28"/>
      <w:lang w:val="ru-RU" w:eastAsia="en-US" w:bidi="ar-SA"/>
    </w:rPr>
  </w:style>
  <w:style w:type="character" w:customStyle="1" w:styleId="field-content">
    <w:name w:val="field-content"/>
    <w:rsid w:val="0063589A"/>
  </w:style>
  <w:style w:type="character" w:customStyle="1" w:styleId="reference-text">
    <w:name w:val="reference-text"/>
    <w:rsid w:val="0063589A"/>
  </w:style>
  <w:style w:type="paragraph" w:customStyle="1" w:styleId="snip1">
    <w:name w:val="snip1"/>
    <w:basedOn w:val="a3"/>
    <w:rsid w:val="0063589A"/>
    <w:pPr>
      <w:spacing w:before="49" w:line="300" w:lineRule="atLeast"/>
    </w:pPr>
    <w:rPr>
      <w:color w:val="000000"/>
    </w:rPr>
  </w:style>
  <w:style w:type="paragraph" w:customStyle="1" w:styleId="Style74">
    <w:name w:val="Style74"/>
    <w:basedOn w:val="a3"/>
    <w:rsid w:val="0063589A"/>
    <w:pPr>
      <w:widowControl w:val="0"/>
      <w:autoSpaceDE w:val="0"/>
      <w:autoSpaceDN w:val="0"/>
      <w:adjustRightInd w:val="0"/>
      <w:spacing w:line="274" w:lineRule="exact"/>
      <w:ind w:firstLine="293"/>
      <w:jc w:val="both"/>
    </w:pPr>
  </w:style>
  <w:style w:type="character" w:customStyle="1" w:styleId="513">
    <w:name w:val="Знак Знак51"/>
    <w:locked/>
    <w:rsid w:val="0063589A"/>
    <w:rPr>
      <w:b/>
      <w:caps/>
      <w:sz w:val="24"/>
      <w:szCs w:val="24"/>
      <w:lang w:val="ru-RU" w:eastAsia="ru-RU" w:bidi="ar-SA"/>
    </w:rPr>
  </w:style>
  <w:style w:type="paragraph" w:customStyle="1" w:styleId="affffffff4">
    <w:name w:val="Основной текст с отступо"/>
    <w:basedOn w:val="a3"/>
    <w:rsid w:val="0063589A"/>
    <w:pPr>
      <w:ind w:left="-340" w:firstLine="720"/>
    </w:pPr>
    <w:rPr>
      <w:sz w:val="36"/>
      <w:szCs w:val="20"/>
    </w:rPr>
  </w:style>
  <w:style w:type="paragraph" w:customStyle="1" w:styleId="Standard">
    <w:name w:val="Standard"/>
    <w:rsid w:val="0063589A"/>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63589A"/>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63589A"/>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63589A"/>
    <w:rPr>
      <w:rFonts w:ascii="Sylfaen" w:hAnsi="Sylfaen" w:cs="Sylfaen"/>
      <w:sz w:val="19"/>
      <w:szCs w:val="19"/>
      <w:u w:val="none"/>
    </w:rPr>
  </w:style>
  <w:style w:type="character" w:customStyle="1" w:styleId="520">
    <w:name w:val="Знак Знак52"/>
    <w:rsid w:val="0063589A"/>
    <w:rPr>
      <w:rFonts w:ascii="Arial" w:eastAsia="Times New Roman" w:hAnsi="Arial" w:cs="Arial"/>
      <w:b/>
      <w:bCs/>
      <w:i/>
      <w:iCs/>
      <w:sz w:val="28"/>
      <w:szCs w:val="28"/>
    </w:rPr>
  </w:style>
  <w:style w:type="paragraph" w:customStyle="1" w:styleId="a3cxspmiddle">
    <w:name w:val="a3cxspmiddle"/>
    <w:basedOn w:val="a3"/>
    <w:rsid w:val="0063589A"/>
    <w:pPr>
      <w:spacing w:before="100" w:beforeAutospacing="1" w:after="100" w:afterAutospacing="1"/>
    </w:pPr>
    <w:rPr>
      <w:color w:val="000000"/>
    </w:rPr>
  </w:style>
  <w:style w:type="paragraph" w:customStyle="1" w:styleId="a3cxsplast">
    <w:name w:val="a3cxsplast"/>
    <w:basedOn w:val="a3"/>
    <w:rsid w:val="0063589A"/>
    <w:pPr>
      <w:spacing w:before="100" w:beforeAutospacing="1" w:after="100" w:afterAutospacing="1"/>
    </w:pPr>
    <w:rPr>
      <w:color w:val="000000"/>
    </w:rPr>
  </w:style>
  <w:style w:type="character" w:customStyle="1" w:styleId="ft1786">
    <w:name w:val="ft1786"/>
    <w:uiPriority w:val="99"/>
    <w:rsid w:val="0063589A"/>
  </w:style>
  <w:style w:type="character" w:customStyle="1" w:styleId="c16">
    <w:name w:val="c16"/>
    <w:rsid w:val="0063589A"/>
  </w:style>
  <w:style w:type="character" w:customStyle="1" w:styleId="BodyTextChar1">
    <w:name w:val="Body Text Char1"/>
    <w:aliases w:val="Знак1 Char"/>
    <w:locked/>
    <w:rsid w:val="0063589A"/>
    <w:rPr>
      <w:sz w:val="24"/>
      <w:lang w:val="ru-RU" w:eastAsia="ru-RU"/>
    </w:rPr>
  </w:style>
  <w:style w:type="character" w:customStyle="1" w:styleId="font7">
    <w:name w:val="font7"/>
    <w:rsid w:val="0063589A"/>
  </w:style>
  <w:style w:type="paragraph" w:customStyle="1" w:styleId="affffffff5">
    <w:name w:val="Знак Знак Знак Знак Знак Знак Знак Знак Знак Знак"/>
    <w:basedOn w:val="a3"/>
    <w:rsid w:val="0063589A"/>
    <w:pPr>
      <w:spacing w:after="160" w:line="240" w:lineRule="exact"/>
    </w:pPr>
    <w:rPr>
      <w:rFonts w:ascii="Verdana" w:hAnsi="Verdana" w:cs="Verdana"/>
      <w:sz w:val="20"/>
      <w:szCs w:val="20"/>
      <w:lang w:val="en-US" w:eastAsia="en-US"/>
    </w:rPr>
  </w:style>
  <w:style w:type="character" w:customStyle="1" w:styleId="FontStyle79">
    <w:name w:val="Font Style79"/>
    <w:rsid w:val="0063589A"/>
    <w:rPr>
      <w:rFonts w:ascii="Times New Roman" w:hAnsi="Times New Roman" w:cs="Times New Roman"/>
      <w:sz w:val="16"/>
      <w:szCs w:val="16"/>
    </w:rPr>
  </w:style>
  <w:style w:type="character" w:customStyle="1" w:styleId="FontStyle57">
    <w:name w:val="Font Style57"/>
    <w:rsid w:val="0063589A"/>
    <w:rPr>
      <w:rFonts w:ascii="Times New Roman" w:hAnsi="Times New Roman" w:cs="Times New Roman"/>
      <w:b/>
      <w:bCs/>
      <w:sz w:val="16"/>
      <w:szCs w:val="16"/>
    </w:rPr>
  </w:style>
  <w:style w:type="character" w:customStyle="1" w:styleId="FontStyle32">
    <w:name w:val="Font Style32"/>
    <w:rsid w:val="0063589A"/>
    <w:rPr>
      <w:rFonts w:ascii="Times New Roman" w:hAnsi="Times New Roman" w:cs="Times New Roman"/>
      <w:i/>
      <w:iCs/>
      <w:sz w:val="26"/>
      <w:szCs w:val="26"/>
    </w:rPr>
  </w:style>
  <w:style w:type="paragraph" w:customStyle="1" w:styleId="iditems">
    <w:name w:val="iditems"/>
    <w:basedOn w:val="a3"/>
    <w:rsid w:val="0063589A"/>
    <w:pPr>
      <w:spacing w:before="75" w:after="150"/>
    </w:pPr>
  </w:style>
  <w:style w:type="character" w:customStyle="1" w:styleId="pseudo-href5">
    <w:name w:val="pseudo-href5"/>
    <w:rsid w:val="0063589A"/>
  </w:style>
  <w:style w:type="character" w:customStyle="1" w:styleId="title1">
    <w:name w:val="title1"/>
    <w:rsid w:val="0063589A"/>
    <w:rPr>
      <w:rFonts w:ascii="Verdana" w:hAnsi="Verdana" w:hint="default"/>
      <w:color w:val="301007"/>
      <w:sz w:val="30"/>
      <w:szCs w:val="30"/>
    </w:rPr>
  </w:style>
  <w:style w:type="paragraph" w:customStyle="1" w:styleId="325">
    <w:name w:val="Заголовок 32"/>
    <w:basedOn w:val="a3"/>
    <w:next w:val="a3"/>
    <w:rsid w:val="0063589A"/>
    <w:pPr>
      <w:keepNext/>
      <w:snapToGrid w:val="0"/>
      <w:spacing w:before="240" w:after="60"/>
    </w:pPr>
    <w:rPr>
      <w:rFonts w:ascii="Arial" w:hAnsi="Arial"/>
      <w:szCs w:val="20"/>
    </w:rPr>
  </w:style>
  <w:style w:type="character" w:customStyle="1" w:styleId="2ff3">
    <w:name w:val="Заголовок 2 Знак Знак Знак"/>
    <w:rsid w:val="0063589A"/>
    <w:rPr>
      <w:rFonts w:ascii="Arial" w:hAnsi="Arial" w:cs="Arial"/>
      <w:b/>
      <w:bCs/>
      <w:i/>
      <w:iCs/>
      <w:sz w:val="28"/>
      <w:szCs w:val="28"/>
      <w:lang w:val="en-US" w:eastAsia="en-US" w:bidi="ar-SA"/>
    </w:rPr>
  </w:style>
  <w:style w:type="character" w:customStyle="1" w:styleId="ft21391">
    <w:name w:val="ft21391"/>
    <w:rsid w:val="0063589A"/>
    <w:rPr>
      <w:rFonts w:ascii="Times" w:hAnsi="Times" w:hint="default"/>
      <w:color w:val="000000"/>
      <w:spacing w:val="13"/>
      <w:sz w:val="24"/>
      <w:szCs w:val="24"/>
    </w:rPr>
  </w:style>
  <w:style w:type="character" w:customStyle="1" w:styleId="ft21791">
    <w:name w:val="ft21791"/>
    <w:rsid w:val="0063589A"/>
    <w:rPr>
      <w:rFonts w:ascii="Times" w:hAnsi="Times" w:hint="default"/>
      <w:color w:val="000000"/>
      <w:spacing w:val="13"/>
      <w:sz w:val="24"/>
      <w:szCs w:val="24"/>
    </w:rPr>
  </w:style>
  <w:style w:type="character" w:customStyle="1" w:styleId="ft23581">
    <w:name w:val="ft23581"/>
    <w:rsid w:val="0063589A"/>
    <w:rPr>
      <w:rFonts w:ascii="Times" w:hAnsi="Times" w:hint="default"/>
      <w:color w:val="000000"/>
      <w:spacing w:val="13"/>
      <w:sz w:val="24"/>
      <w:szCs w:val="24"/>
    </w:rPr>
  </w:style>
  <w:style w:type="character" w:customStyle="1" w:styleId="ft22941">
    <w:name w:val="ft22941"/>
    <w:rsid w:val="0063589A"/>
    <w:rPr>
      <w:rFonts w:ascii="Times" w:hAnsi="Times" w:hint="default"/>
      <w:color w:val="000000"/>
      <w:spacing w:val="13"/>
      <w:sz w:val="24"/>
      <w:szCs w:val="24"/>
    </w:rPr>
  </w:style>
  <w:style w:type="character" w:customStyle="1" w:styleId="garantcommenttitle1">
    <w:name w:val="garantcommenttitle1"/>
    <w:rsid w:val="0063589A"/>
    <w:rPr>
      <w:sz w:val="22"/>
      <w:szCs w:val="22"/>
    </w:rPr>
  </w:style>
  <w:style w:type="paragraph" w:customStyle="1" w:styleId="affffffff6">
    <w:name w:val="Текст диссертации"/>
    <w:basedOn w:val="a3"/>
    <w:rsid w:val="0063589A"/>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63589A"/>
    <w:rPr>
      <w:rFonts w:ascii="Times New Roman" w:hAnsi="Times New Roman"/>
      <w:b/>
      <w:i/>
      <w:spacing w:val="0"/>
      <w:sz w:val="23"/>
    </w:rPr>
  </w:style>
  <w:style w:type="paragraph" w:customStyle="1" w:styleId="src">
    <w:name w:val="src"/>
    <w:basedOn w:val="a3"/>
    <w:rsid w:val="0063589A"/>
    <w:pPr>
      <w:spacing w:after="225"/>
    </w:pPr>
    <w:rPr>
      <w:i/>
      <w:iCs/>
      <w:color w:val="939756"/>
      <w:sz w:val="17"/>
      <w:szCs w:val="17"/>
    </w:rPr>
  </w:style>
  <w:style w:type="paragraph" w:customStyle="1" w:styleId="3f4">
    <w:name w:val="Обычный3"/>
    <w:rsid w:val="0063589A"/>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63589A"/>
    <w:pPr>
      <w:widowControl w:val="0"/>
      <w:autoSpaceDE w:val="0"/>
      <w:autoSpaceDN w:val="0"/>
      <w:adjustRightInd w:val="0"/>
      <w:spacing w:line="317" w:lineRule="exact"/>
      <w:ind w:firstLine="355"/>
      <w:jc w:val="both"/>
    </w:pPr>
  </w:style>
  <w:style w:type="character" w:customStyle="1" w:styleId="FontStyle924">
    <w:name w:val="Font Style924"/>
    <w:rsid w:val="0063589A"/>
    <w:rPr>
      <w:rFonts w:ascii="Times New Roman" w:hAnsi="Times New Roman" w:cs="Times New Roman"/>
      <w:b/>
      <w:bCs/>
      <w:i/>
      <w:iCs/>
      <w:sz w:val="12"/>
      <w:szCs w:val="12"/>
    </w:rPr>
  </w:style>
  <w:style w:type="paragraph" w:customStyle="1" w:styleId="Style451">
    <w:name w:val="Style451"/>
    <w:basedOn w:val="a3"/>
    <w:rsid w:val="0063589A"/>
    <w:pPr>
      <w:widowControl w:val="0"/>
      <w:autoSpaceDE w:val="0"/>
      <w:autoSpaceDN w:val="0"/>
      <w:adjustRightInd w:val="0"/>
    </w:pPr>
  </w:style>
  <w:style w:type="character" w:customStyle="1" w:styleId="FontStyle818">
    <w:name w:val="Font Style818"/>
    <w:rsid w:val="0063589A"/>
    <w:rPr>
      <w:rFonts w:ascii="Times New Roman" w:hAnsi="Times New Roman" w:cs="Times New Roman"/>
      <w:b/>
      <w:bCs/>
      <w:sz w:val="16"/>
      <w:szCs w:val="16"/>
    </w:rPr>
  </w:style>
  <w:style w:type="character" w:customStyle="1" w:styleId="FontStyle998">
    <w:name w:val="Font Style998"/>
    <w:rsid w:val="0063589A"/>
    <w:rPr>
      <w:rFonts w:ascii="Times New Roman" w:hAnsi="Times New Roman" w:cs="Times New Roman"/>
      <w:b/>
      <w:bCs/>
      <w:spacing w:val="-10"/>
      <w:sz w:val="22"/>
      <w:szCs w:val="22"/>
    </w:rPr>
  </w:style>
  <w:style w:type="paragraph" w:customStyle="1" w:styleId="Style411">
    <w:name w:val="Style411"/>
    <w:basedOn w:val="a3"/>
    <w:rsid w:val="0063589A"/>
    <w:pPr>
      <w:widowControl w:val="0"/>
      <w:autoSpaceDE w:val="0"/>
      <w:autoSpaceDN w:val="0"/>
      <w:adjustRightInd w:val="0"/>
    </w:pPr>
  </w:style>
  <w:style w:type="character" w:customStyle="1" w:styleId="FontStyle812">
    <w:name w:val="Font Style812"/>
    <w:rsid w:val="0063589A"/>
    <w:rPr>
      <w:rFonts w:ascii="Times New Roman" w:hAnsi="Times New Roman" w:cs="Times New Roman"/>
      <w:b/>
      <w:bCs/>
      <w:spacing w:val="-10"/>
      <w:sz w:val="30"/>
      <w:szCs w:val="30"/>
    </w:rPr>
  </w:style>
  <w:style w:type="character" w:customStyle="1" w:styleId="FontStyle947">
    <w:name w:val="Font Style947"/>
    <w:rsid w:val="0063589A"/>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63589A"/>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63589A"/>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63589A"/>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63589A"/>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63589A"/>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63589A"/>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63589A"/>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63589A"/>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63589A"/>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63589A"/>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63589A"/>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63589A"/>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63589A"/>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63589A"/>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63589A"/>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63589A"/>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63589A"/>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63589A"/>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63589A"/>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63589A"/>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63589A"/>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63589A"/>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63589A"/>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63589A"/>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63589A"/>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63589A"/>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63589A"/>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63589A"/>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63589A"/>
    <w:rPr>
      <w:rFonts w:ascii="Times New Roman" w:hAnsi="Times New Roman"/>
      <w:bCs w:val="0"/>
      <w:i w:val="0"/>
      <w:sz w:val="24"/>
      <w:lang w:eastAsia="ru-RU"/>
    </w:rPr>
  </w:style>
  <w:style w:type="paragraph" w:customStyle="1" w:styleId="FR5">
    <w:name w:val="FR5"/>
    <w:rsid w:val="0063589A"/>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63589A"/>
    <w:pPr>
      <w:spacing w:before="100" w:beforeAutospacing="1" w:after="100" w:afterAutospacing="1"/>
    </w:pPr>
  </w:style>
  <w:style w:type="paragraph" w:customStyle="1" w:styleId="unip">
    <w:name w:val="unip"/>
    <w:basedOn w:val="a3"/>
    <w:rsid w:val="0063589A"/>
    <w:pPr>
      <w:spacing w:before="100" w:beforeAutospacing="1" w:after="100" w:afterAutospacing="1"/>
    </w:pPr>
  </w:style>
  <w:style w:type="character" w:customStyle="1" w:styleId="modinfo">
    <w:name w:val="modinfo"/>
    <w:rsid w:val="0063589A"/>
  </w:style>
  <w:style w:type="character" w:customStyle="1" w:styleId="style81">
    <w:name w:val="style81"/>
    <w:rsid w:val="0063589A"/>
    <w:rPr>
      <w:b/>
      <w:bCs/>
      <w:color w:val="333333"/>
      <w:sz w:val="31"/>
      <w:szCs w:val="31"/>
    </w:rPr>
  </w:style>
  <w:style w:type="character" w:customStyle="1" w:styleId="affffffff7">
    <w:name w:val="Разрядка"/>
    <w:rsid w:val="0063589A"/>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63589A"/>
    <w:rPr>
      <w:sz w:val="24"/>
      <w:szCs w:val="24"/>
      <w:lang w:val="ru-RU" w:eastAsia="ru-RU" w:bidi="hi-IN"/>
    </w:rPr>
  </w:style>
  <w:style w:type="character" w:customStyle="1" w:styleId="401">
    <w:name w:val="Знак Знак40"/>
    <w:locked/>
    <w:rsid w:val="0063589A"/>
    <w:rPr>
      <w:rFonts w:ascii="Arial" w:hAnsi="Arial"/>
      <w:b/>
      <w:sz w:val="26"/>
    </w:rPr>
  </w:style>
  <w:style w:type="character" w:customStyle="1" w:styleId="290">
    <w:name w:val="Знак Знак29"/>
    <w:locked/>
    <w:rsid w:val="0063589A"/>
    <w:rPr>
      <w:sz w:val="24"/>
    </w:rPr>
  </w:style>
  <w:style w:type="character" w:customStyle="1" w:styleId="21c">
    <w:name w:val="Красная строка 2 Знак1"/>
    <w:rsid w:val="0063589A"/>
    <w:rPr>
      <w:sz w:val="24"/>
      <w:lang w:val="ru-RU" w:eastAsia="ru-RU"/>
    </w:rPr>
  </w:style>
  <w:style w:type="character" w:customStyle="1" w:styleId="3231Heading121">
    <w:name w:val="Знак Знак3;Текст Знак2;Знак3 Знак1;Heading 12 Знак1 Знак Знак"/>
    <w:locked/>
    <w:rsid w:val="0063589A"/>
    <w:rPr>
      <w:sz w:val="24"/>
      <w:lang w:val="ru-RU" w:eastAsia="ru-RU"/>
    </w:rPr>
  </w:style>
  <w:style w:type="character" w:customStyle="1" w:styleId="391">
    <w:name w:val="Знак Знак39"/>
    <w:locked/>
    <w:rsid w:val="0063589A"/>
    <w:rPr>
      <w:b/>
      <w:sz w:val="28"/>
    </w:rPr>
  </w:style>
  <w:style w:type="character" w:customStyle="1" w:styleId="381">
    <w:name w:val="Знак Знак38"/>
    <w:locked/>
    <w:rsid w:val="0063589A"/>
    <w:rPr>
      <w:b/>
      <w:i/>
      <w:sz w:val="26"/>
    </w:rPr>
  </w:style>
  <w:style w:type="character" w:customStyle="1" w:styleId="371">
    <w:name w:val="Знак Знак37"/>
    <w:locked/>
    <w:rsid w:val="0063589A"/>
    <w:rPr>
      <w:b/>
      <w:sz w:val="22"/>
      <w:lang w:val="ru-RU" w:eastAsia="ru-RU"/>
    </w:rPr>
  </w:style>
  <w:style w:type="character" w:customStyle="1" w:styleId="361">
    <w:name w:val="Знак Знак36"/>
    <w:locked/>
    <w:rsid w:val="0063589A"/>
    <w:rPr>
      <w:sz w:val="24"/>
      <w:lang w:val="ru-RU" w:eastAsia="ru-RU"/>
    </w:rPr>
  </w:style>
  <w:style w:type="character" w:customStyle="1" w:styleId="351">
    <w:name w:val="Знак Знак35"/>
    <w:uiPriority w:val="99"/>
    <w:locked/>
    <w:rsid w:val="0063589A"/>
    <w:rPr>
      <w:rFonts w:ascii="Calibri" w:hAnsi="Calibri"/>
      <w:i/>
      <w:sz w:val="24"/>
      <w:lang w:eastAsia="en-US"/>
    </w:rPr>
  </w:style>
  <w:style w:type="character" w:customStyle="1" w:styleId="342">
    <w:name w:val="Знак Знак34"/>
    <w:locked/>
    <w:rsid w:val="0063589A"/>
    <w:rPr>
      <w:rFonts w:ascii="Arial" w:hAnsi="Arial"/>
      <w:sz w:val="22"/>
      <w:lang w:val="ru-RU" w:eastAsia="ru-RU"/>
    </w:rPr>
  </w:style>
  <w:style w:type="character" w:customStyle="1" w:styleId="301">
    <w:name w:val="Знак Знак301"/>
    <w:locked/>
    <w:rsid w:val="0063589A"/>
    <w:rPr>
      <w:sz w:val="24"/>
    </w:rPr>
  </w:style>
  <w:style w:type="character" w:customStyle="1" w:styleId="272">
    <w:name w:val="Знак Знак27"/>
    <w:locked/>
    <w:rsid w:val="0063589A"/>
    <w:rPr>
      <w:sz w:val="24"/>
    </w:rPr>
  </w:style>
  <w:style w:type="paragraph" w:customStyle="1" w:styleId="affffffff8">
    <w:name w:val="Об"/>
    <w:rsid w:val="0063589A"/>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63589A"/>
    <w:rPr>
      <w:sz w:val="24"/>
      <w:lang w:val="en-US"/>
    </w:rPr>
  </w:style>
  <w:style w:type="paragraph" w:customStyle="1" w:styleId="stepanov">
    <w:name w:val="stepanov"/>
    <w:basedOn w:val="af3"/>
    <w:rsid w:val="0063589A"/>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63589A"/>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63589A"/>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63589A"/>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63589A"/>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63589A"/>
    <w:rPr>
      <w:iCs/>
    </w:rPr>
  </w:style>
  <w:style w:type="character" w:customStyle="1" w:styleId="720">
    <w:name w:val="Знак Знак72"/>
    <w:rsid w:val="0063589A"/>
    <w:rPr>
      <w:sz w:val="16"/>
      <w:lang w:val="ru-RU" w:eastAsia="ru-RU"/>
    </w:rPr>
  </w:style>
  <w:style w:type="paragraph" w:customStyle="1" w:styleId="08">
    <w:name w:val="Стиль По ширине Первая строка:  08 см"/>
    <w:basedOn w:val="a3"/>
    <w:rsid w:val="0063589A"/>
    <w:pPr>
      <w:ind w:firstLine="454"/>
      <w:jc w:val="both"/>
    </w:pPr>
  </w:style>
  <w:style w:type="character" w:customStyle="1" w:styleId="orange">
    <w:name w:val="orange"/>
    <w:rsid w:val="0063589A"/>
  </w:style>
  <w:style w:type="character" w:customStyle="1" w:styleId="gray">
    <w:name w:val="gray"/>
    <w:rsid w:val="0063589A"/>
  </w:style>
  <w:style w:type="paragraph" w:customStyle="1" w:styleId="affffffff9">
    <w:name w:val="Основной тект"/>
    <w:basedOn w:val="a3"/>
    <w:link w:val="affffffffa"/>
    <w:rsid w:val="0063589A"/>
    <w:pPr>
      <w:ind w:firstLine="454"/>
      <w:jc w:val="both"/>
    </w:pPr>
  </w:style>
  <w:style w:type="character" w:customStyle="1" w:styleId="affffffffa">
    <w:name w:val="Основной тект Знак"/>
    <w:link w:val="affffffff9"/>
    <w:locked/>
    <w:rsid w:val="0063589A"/>
    <w:rPr>
      <w:rFonts w:ascii="Times New Roman" w:eastAsia="Times New Roman" w:hAnsi="Times New Roman" w:cs="Times New Roman"/>
      <w:sz w:val="24"/>
      <w:szCs w:val="24"/>
      <w:lang w:eastAsia="ru-RU"/>
    </w:rPr>
  </w:style>
  <w:style w:type="paragraph" w:customStyle="1" w:styleId="affffffffb">
    <w:name w:val="Примечание"/>
    <w:basedOn w:val="a3"/>
    <w:rsid w:val="0063589A"/>
    <w:pPr>
      <w:ind w:firstLine="454"/>
      <w:jc w:val="both"/>
    </w:pPr>
    <w:rPr>
      <w:i/>
    </w:rPr>
  </w:style>
  <w:style w:type="character" w:customStyle="1" w:styleId="nameautor3">
    <w:name w:val="name_autor3"/>
    <w:rsid w:val="0063589A"/>
    <w:rPr>
      <w:rFonts w:cs="Times New Roman"/>
    </w:rPr>
  </w:style>
  <w:style w:type="paragraph" w:customStyle="1" w:styleId="affffffffc">
    <w:name w:val="Прижатый влево"/>
    <w:basedOn w:val="a3"/>
    <w:next w:val="a3"/>
    <w:rsid w:val="0063589A"/>
    <w:pPr>
      <w:autoSpaceDE w:val="0"/>
      <w:autoSpaceDN w:val="0"/>
      <w:adjustRightInd w:val="0"/>
    </w:pPr>
    <w:rPr>
      <w:rFonts w:ascii="Arial" w:hAnsi="Arial"/>
      <w:sz w:val="20"/>
      <w:szCs w:val="20"/>
    </w:rPr>
  </w:style>
  <w:style w:type="paragraph" w:customStyle="1" w:styleId="11a">
    <w:name w:val="Обычный11"/>
    <w:rsid w:val="0063589A"/>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63589A"/>
    <w:pPr>
      <w:spacing w:before="100" w:beforeAutospacing="1" w:after="100" w:afterAutospacing="1"/>
    </w:pPr>
  </w:style>
  <w:style w:type="paragraph" w:customStyle="1" w:styleId="affffffffd">
    <w:name w:val="Нормальный (таблица)"/>
    <w:basedOn w:val="a3"/>
    <w:next w:val="a3"/>
    <w:rsid w:val="0063589A"/>
    <w:pPr>
      <w:widowControl w:val="0"/>
      <w:autoSpaceDE w:val="0"/>
      <w:autoSpaceDN w:val="0"/>
      <w:adjustRightInd w:val="0"/>
      <w:jc w:val="both"/>
    </w:pPr>
    <w:rPr>
      <w:rFonts w:ascii="Arial" w:hAnsi="Arial" w:cs="Arial"/>
    </w:rPr>
  </w:style>
  <w:style w:type="character" w:customStyle="1" w:styleId="ft523">
    <w:name w:val="ft523"/>
    <w:rsid w:val="0063589A"/>
    <w:rPr>
      <w:rFonts w:cs="Times New Roman"/>
    </w:rPr>
  </w:style>
  <w:style w:type="character" w:customStyle="1" w:styleId="ft553">
    <w:name w:val="ft553"/>
    <w:rsid w:val="0063589A"/>
    <w:rPr>
      <w:rFonts w:cs="Times New Roman"/>
    </w:rPr>
  </w:style>
  <w:style w:type="character" w:customStyle="1" w:styleId="ft672">
    <w:name w:val="ft672"/>
    <w:rsid w:val="0063589A"/>
    <w:rPr>
      <w:rFonts w:cs="Times New Roman"/>
    </w:rPr>
  </w:style>
  <w:style w:type="character" w:customStyle="1" w:styleId="formlabels1">
    <w:name w:val="form_labels1"/>
    <w:rsid w:val="0063589A"/>
    <w:rPr>
      <w:rFonts w:ascii="Verdana" w:hAnsi="Verdana"/>
      <w:sz w:val="16"/>
    </w:rPr>
  </w:style>
  <w:style w:type="paragraph" w:customStyle="1" w:styleId="2ff4">
    <w:name w:val="Знак Знак2 Знак Знак Знак Знак Знак Знак Знак Знак Знак Знак"/>
    <w:basedOn w:val="a3"/>
    <w:rsid w:val="0063589A"/>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63589A"/>
    <w:rPr>
      <w:rFonts w:ascii="Verdana" w:hAnsi="Verdana"/>
      <w:b/>
      <w:color w:val="7C9DC0"/>
      <w:sz w:val="22"/>
      <w:shd w:val="clear" w:color="auto" w:fill="FAF0E6"/>
    </w:rPr>
  </w:style>
  <w:style w:type="paragraph" w:customStyle="1" w:styleId="cjk">
    <w:name w:val="cjk"/>
    <w:basedOn w:val="a3"/>
    <w:rsid w:val="0063589A"/>
    <w:pPr>
      <w:spacing w:before="100" w:beforeAutospacing="1" w:after="115"/>
    </w:pPr>
    <w:rPr>
      <w:color w:val="000000"/>
      <w:sz w:val="20"/>
      <w:szCs w:val="20"/>
    </w:rPr>
  </w:style>
  <w:style w:type="paragraph" w:customStyle="1" w:styleId="ctl">
    <w:name w:val="ctl"/>
    <w:basedOn w:val="a3"/>
    <w:rsid w:val="0063589A"/>
    <w:pPr>
      <w:spacing w:before="100" w:beforeAutospacing="1" w:after="115"/>
    </w:pPr>
    <w:rPr>
      <w:rFonts w:ascii="Calibri" w:hAnsi="Calibri"/>
      <w:color w:val="000000"/>
      <w:sz w:val="20"/>
      <w:szCs w:val="20"/>
    </w:rPr>
  </w:style>
  <w:style w:type="character" w:customStyle="1" w:styleId="ft1100">
    <w:name w:val="ft1100"/>
    <w:rsid w:val="0063589A"/>
    <w:rPr>
      <w:rFonts w:cs="Times New Roman"/>
    </w:rPr>
  </w:style>
  <w:style w:type="character" w:customStyle="1" w:styleId="ft1168">
    <w:name w:val="ft1168"/>
    <w:rsid w:val="0063589A"/>
    <w:rPr>
      <w:rFonts w:cs="Times New Roman"/>
    </w:rPr>
  </w:style>
  <w:style w:type="character" w:customStyle="1" w:styleId="ft1237">
    <w:name w:val="ft1237"/>
    <w:rsid w:val="0063589A"/>
    <w:rPr>
      <w:rFonts w:cs="Times New Roman"/>
    </w:rPr>
  </w:style>
  <w:style w:type="character" w:customStyle="1" w:styleId="ft1245">
    <w:name w:val="ft1245"/>
    <w:rsid w:val="0063589A"/>
    <w:rPr>
      <w:rFonts w:cs="Times New Roman"/>
    </w:rPr>
  </w:style>
  <w:style w:type="paragraph" w:customStyle="1" w:styleId="2ff5">
    <w:name w:val="[О] Загол. 2 ур."/>
    <w:rsid w:val="0063589A"/>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63589A"/>
    <w:rPr>
      <w:b/>
      <w:caps/>
      <w:sz w:val="24"/>
      <w:lang w:val="ru-RU" w:eastAsia="ru-RU"/>
    </w:rPr>
  </w:style>
  <w:style w:type="character" w:customStyle="1" w:styleId="162">
    <w:name w:val="Знак Знак162"/>
    <w:rsid w:val="0063589A"/>
    <w:rPr>
      <w:rFonts w:ascii="Cambria" w:eastAsia="Times New Roman" w:hAnsi="Cambria"/>
      <w:b/>
      <w:kern w:val="32"/>
      <w:sz w:val="32"/>
    </w:rPr>
  </w:style>
  <w:style w:type="paragraph" w:customStyle="1" w:styleId="BodyText22">
    <w:name w:val="Body Text 22"/>
    <w:basedOn w:val="a3"/>
    <w:rsid w:val="0063589A"/>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63589A"/>
    <w:pPr>
      <w:ind w:left="600" w:hanging="600"/>
      <w:jc w:val="both"/>
    </w:pPr>
    <w:rPr>
      <w:rFonts w:eastAsia="MS Mincho"/>
      <w:sz w:val="28"/>
      <w:szCs w:val="28"/>
      <w:lang w:eastAsia="ja-JP"/>
    </w:rPr>
  </w:style>
  <w:style w:type="paragraph" w:customStyle="1" w:styleId="affffffffe">
    <w:name w:val="Îñíîâíîé"/>
    <w:basedOn w:val="a3"/>
    <w:rsid w:val="0063589A"/>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63589A"/>
    <w:pPr>
      <w:overflowPunct w:val="0"/>
      <w:autoSpaceDE w:val="0"/>
      <w:autoSpaceDN w:val="0"/>
      <w:adjustRightInd w:val="0"/>
      <w:jc w:val="center"/>
      <w:textAlignment w:val="baseline"/>
    </w:pPr>
    <w:rPr>
      <w:sz w:val="28"/>
      <w:szCs w:val="20"/>
    </w:rPr>
  </w:style>
  <w:style w:type="character" w:customStyle="1" w:styleId="name">
    <w:name w:val="name"/>
    <w:rsid w:val="0063589A"/>
    <w:rPr>
      <w:rFonts w:cs="Times New Roman"/>
    </w:rPr>
  </w:style>
  <w:style w:type="paragraph" w:customStyle="1" w:styleId="acaae">
    <w:name w:val="?acaae"/>
    <w:basedOn w:val="a3"/>
    <w:rsid w:val="0063589A"/>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63589A"/>
    <w:pPr>
      <w:widowControl w:val="0"/>
      <w:ind w:left="720" w:firstLine="400"/>
      <w:jc w:val="both"/>
    </w:pPr>
  </w:style>
  <w:style w:type="paragraph" w:customStyle="1" w:styleId="326">
    <w:name w:val="Основной текст с отступом 32"/>
    <w:basedOn w:val="a3"/>
    <w:rsid w:val="0063589A"/>
    <w:pPr>
      <w:overflowPunct w:val="0"/>
      <w:autoSpaceDE w:val="0"/>
      <w:autoSpaceDN w:val="0"/>
      <w:adjustRightInd w:val="0"/>
      <w:spacing w:after="120"/>
      <w:ind w:left="283"/>
      <w:textAlignment w:val="baseline"/>
    </w:pPr>
    <w:rPr>
      <w:sz w:val="16"/>
      <w:szCs w:val="20"/>
    </w:rPr>
  </w:style>
  <w:style w:type="character" w:customStyle="1" w:styleId="ft3087">
    <w:name w:val="ft3087"/>
    <w:rsid w:val="0063589A"/>
    <w:rPr>
      <w:rFonts w:cs="Times New Roman"/>
    </w:rPr>
  </w:style>
  <w:style w:type="character" w:customStyle="1" w:styleId="ft3162">
    <w:name w:val="ft3162"/>
    <w:rsid w:val="0063589A"/>
    <w:rPr>
      <w:rFonts w:cs="Times New Roman"/>
    </w:rPr>
  </w:style>
  <w:style w:type="character" w:customStyle="1" w:styleId="ft1373">
    <w:name w:val="ft1373"/>
    <w:rsid w:val="0063589A"/>
    <w:rPr>
      <w:rFonts w:cs="Times New Roman"/>
    </w:rPr>
  </w:style>
  <w:style w:type="character" w:customStyle="1" w:styleId="ft32">
    <w:name w:val="ft32"/>
    <w:rsid w:val="0063589A"/>
    <w:rPr>
      <w:rFonts w:cs="Times New Roman"/>
    </w:rPr>
  </w:style>
  <w:style w:type="character" w:customStyle="1" w:styleId="ft1433">
    <w:name w:val="ft1433"/>
    <w:rsid w:val="0063589A"/>
    <w:rPr>
      <w:rFonts w:cs="Times New Roman"/>
    </w:rPr>
  </w:style>
  <w:style w:type="character" w:customStyle="1" w:styleId="ft1481">
    <w:name w:val="ft1481"/>
    <w:rsid w:val="0063589A"/>
    <w:rPr>
      <w:rFonts w:cs="Times New Roman"/>
    </w:rPr>
  </w:style>
  <w:style w:type="character" w:customStyle="1" w:styleId="ft1536">
    <w:name w:val="ft1536"/>
    <w:rsid w:val="0063589A"/>
    <w:rPr>
      <w:rFonts w:cs="Times New Roman"/>
    </w:rPr>
  </w:style>
  <w:style w:type="character" w:customStyle="1" w:styleId="ft1543">
    <w:name w:val="ft1543"/>
    <w:rsid w:val="0063589A"/>
    <w:rPr>
      <w:rFonts w:cs="Times New Roman"/>
    </w:rPr>
  </w:style>
  <w:style w:type="character" w:customStyle="1" w:styleId="ft1">
    <w:name w:val="ft1"/>
    <w:rsid w:val="0063589A"/>
    <w:rPr>
      <w:rFonts w:cs="Times New Roman"/>
    </w:rPr>
  </w:style>
  <w:style w:type="character" w:customStyle="1" w:styleId="ft1546">
    <w:name w:val="ft1546"/>
    <w:rsid w:val="0063589A"/>
    <w:rPr>
      <w:rFonts w:cs="Times New Roman"/>
    </w:rPr>
  </w:style>
  <w:style w:type="character" w:customStyle="1" w:styleId="ft1550">
    <w:name w:val="ft1550"/>
    <w:rsid w:val="0063589A"/>
    <w:rPr>
      <w:rFonts w:cs="Times New Roman"/>
    </w:rPr>
  </w:style>
  <w:style w:type="character" w:customStyle="1" w:styleId="ft1571">
    <w:name w:val="ft1571"/>
    <w:rsid w:val="0063589A"/>
    <w:rPr>
      <w:rFonts w:cs="Times New Roman"/>
    </w:rPr>
  </w:style>
  <w:style w:type="character" w:customStyle="1" w:styleId="ft1577">
    <w:name w:val="ft1577"/>
    <w:rsid w:val="0063589A"/>
    <w:rPr>
      <w:rFonts w:cs="Times New Roman"/>
    </w:rPr>
  </w:style>
  <w:style w:type="character" w:customStyle="1" w:styleId="ft1583">
    <w:name w:val="ft1583"/>
    <w:rsid w:val="0063589A"/>
    <w:rPr>
      <w:rFonts w:cs="Times New Roman"/>
    </w:rPr>
  </w:style>
  <w:style w:type="character" w:customStyle="1" w:styleId="ft1593">
    <w:name w:val="ft1593"/>
    <w:rsid w:val="0063589A"/>
    <w:rPr>
      <w:rFonts w:cs="Times New Roman"/>
    </w:rPr>
  </w:style>
  <w:style w:type="character" w:customStyle="1" w:styleId="ft1641">
    <w:name w:val="ft1641"/>
    <w:rsid w:val="0063589A"/>
    <w:rPr>
      <w:rFonts w:cs="Times New Roman"/>
    </w:rPr>
  </w:style>
  <w:style w:type="character" w:customStyle="1" w:styleId="ft1671">
    <w:name w:val="ft1671"/>
    <w:rsid w:val="0063589A"/>
    <w:rPr>
      <w:rFonts w:cs="Times New Roman"/>
    </w:rPr>
  </w:style>
  <w:style w:type="character" w:customStyle="1" w:styleId="ft1723">
    <w:name w:val="ft1723"/>
    <w:rsid w:val="0063589A"/>
    <w:rPr>
      <w:rFonts w:cs="Times New Roman"/>
    </w:rPr>
  </w:style>
  <w:style w:type="character" w:customStyle="1" w:styleId="ft1809">
    <w:name w:val="ft1809"/>
    <w:rsid w:val="0063589A"/>
    <w:rPr>
      <w:rFonts w:cs="Times New Roman"/>
    </w:rPr>
  </w:style>
  <w:style w:type="character" w:customStyle="1" w:styleId="ft1814">
    <w:name w:val="ft1814"/>
    <w:rsid w:val="0063589A"/>
    <w:rPr>
      <w:rFonts w:cs="Times New Roman"/>
    </w:rPr>
  </w:style>
  <w:style w:type="character" w:customStyle="1" w:styleId="ft1827">
    <w:name w:val="ft1827"/>
    <w:rsid w:val="0063589A"/>
    <w:rPr>
      <w:rFonts w:cs="Times New Roman"/>
    </w:rPr>
  </w:style>
  <w:style w:type="character" w:customStyle="1" w:styleId="ft1831">
    <w:name w:val="ft1831"/>
    <w:rsid w:val="0063589A"/>
    <w:rPr>
      <w:rFonts w:cs="Times New Roman"/>
    </w:rPr>
  </w:style>
  <w:style w:type="character" w:customStyle="1" w:styleId="ft1837">
    <w:name w:val="ft1837"/>
    <w:rsid w:val="0063589A"/>
    <w:rPr>
      <w:rFonts w:cs="Times New Roman"/>
    </w:rPr>
  </w:style>
  <w:style w:type="character" w:customStyle="1" w:styleId="ft1857">
    <w:name w:val="ft1857"/>
    <w:rsid w:val="0063589A"/>
    <w:rPr>
      <w:rFonts w:cs="Times New Roman"/>
    </w:rPr>
  </w:style>
  <w:style w:type="character" w:customStyle="1" w:styleId="ft1873">
    <w:name w:val="ft1873"/>
    <w:rsid w:val="0063589A"/>
    <w:rPr>
      <w:rFonts w:cs="Times New Roman"/>
    </w:rPr>
  </w:style>
  <w:style w:type="character" w:customStyle="1" w:styleId="ft1932">
    <w:name w:val="ft1932"/>
    <w:rsid w:val="0063589A"/>
    <w:rPr>
      <w:rFonts w:cs="Times New Roman"/>
    </w:rPr>
  </w:style>
  <w:style w:type="character" w:customStyle="1" w:styleId="ft1995">
    <w:name w:val="ft1995"/>
    <w:rsid w:val="0063589A"/>
    <w:rPr>
      <w:rFonts w:cs="Times New Roman"/>
    </w:rPr>
  </w:style>
  <w:style w:type="character" w:customStyle="1" w:styleId="ft2033">
    <w:name w:val="ft2033"/>
    <w:rsid w:val="0063589A"/>
    <w:rPr>
      <w:rFonts w:cs="Times New Roman"/>
    </w:rPr>
  </w:style>
  <w:style w:type="character" w:customStyle="1" w:styleId="ft11943">
    <w:name w:val="ft11943"/>
    <w:rsid w:val="0063589A"/>
    <w:rPr>
      <w:rFonts w:cs="Times New Roman"/>
    </w:rPr>
  </w:style>
  <w:style w:type="character" w:customStyle="1" w:styleId="ft12010">
    <w:name w:val="ft12010"/>
    <w:rsid w:val="0063589A"/>
    <w:rPr>
      <w:rFonts w:cs="Times New Roman"/>
    </w:rPr>
  </w:style>
  <w:style w:type="character" w:customStyle="1" w:styleId="ft12050">
    <w:name w:val="ft12050"/>
    <w:rsid w:val="0063589A"/>
    <w:rPr>
      <w:rFonts w:cs="Times New Roman"/>
    </w:rPr>
  </w:style>
  <w:style w:type="character" w:customStyle="1" w:styleId="ft12104">
    <w:name w:val="ft12104"/>
    <w:rsid w:val="0063589A"/>
    <w:rPr>
      <w:rFonts w:cs="Times New Roman"/>
    </w:rPr>
  </w:style>
  <w:style w:type="character" w:customStyle="1" w:styleId="ft12139">
    <w:name w:val="ft12139"/>
    <w:rsid w:val="0063589A"/>
    <w:rPr>
      <w:rFonts w:cs="Times New Roman"/>
    </w:rPr>
  </w:style>
  <w:style w:type="character" w:customStyle="1" w:styleId="ft12166">
    <w:name w:val="ft12166"/>
    <w:rsid w:val="0063589A"/>
    <w:rPr>
      <w:rFonts w:cs="Times New Roman"/>
    </w:rPr>
  </w:style>
  <w:style w:type="character" w:customStyle="1" w:styleId="ft12184">
    <w:name w:val="ft12184"/>
    <w:rsid w:val="0063589A"/>
    <w:rPr>
      <w:rFonts w:cs="Times New Roman"/>
    </w:rPr>
  </w:style>
  <w:style w:type="character" w:customStyle="1" w:styleId="ft12250">
    <w:name w:val="ft12250"/>
    <w:rsid w:val="0063589A"/>
    <w:rPr>
      <w:rFonts w:cs="Times New Roman"/>
    </w:rPr>
  </w:style>
  <w:style w:type="character" w:customStyle="1" w:styleId="ft12278">
    <w:name w:val="ft12278"/>
    <w:rsid w:val="0063589A"/>
    <w:rPr>
      <w:rFonts w:cs="Times New Roman"/>
    </w:rPr>
  </w:style>
  <w:style w:type="character" w:customStyle="1" w:styleId="ft12329">
    <w:name w:val="ft12329"/>
    <w:rsid w:val="0063589A"/>
    <w:rPr>
      <w:rFonts w:cs="Times New Roman"/>
    </w:rPr>
  </w:style>
  <w:style w:type="character" w:customStyle="1" w:styleId="ft12373">
    <w:name w:val="ft12373"/>
    <w:rsid w:val="0063589A"/>
    <w:rPr>
      <w:rFonts w:cs="Times New Roman"/>
    </w:rPr>
  </w:style>
  <w:style w:type="character" w:customStyle="1" w:styleId="ft12374">
    <w:name w:val="ft12374"/>
    <w:rsid w:val="0063589A"/>
    <w:rPr>
      <w:rFonts w:cs="Times New Roman"/>
    </w:rPr>
  </w:style>
  <w:style w:type="character" w:customStyle="1" w:styleId="ft12429">
    <w:name w:val="ft12429"/>
    <w:rsid w:val="0063589A"/>
    <w:rPr>
      <w:rFonts w:cs="Times New Roman"/>
    </w:rPr>
  </w:style>
  <w:style w:type="character" w:customStyle="1" w:styleId="ft12471">
    <w:name w:val="ft12471"/>
    <w:rsid w:val="0063589A"/>
    <w:rPr>
      <w:rFonts w:cs="Times New Roman"/>
    </w:rPr>
  </w:style>
  <w:style w:type="character" w:customStyle="1" w:styleId="ft12500">
    <w:name w:val="ft12500"/>
    <w:rsid w:val="0063589A"/>
    <w:rPr>
      <w:rFonts w:cs="Times New Roman"/>
    </w:rPr>
  </w:style>
  <w:style w:type="character" w:customStyle="1" w:styleId="ft12501">
    <w:name w:val="ft12501"/>
    <w:rsid w:val="0063589A"/>
    <w:rPr>
      <w:rFonts w:cs="Times New Roman"/>
    </w:rPr>
  </w:style>
  <w:style w:type="character" w:customStyle="1" w:styleId="ft12561">
    <w:name w:val="ft12561"/>
    <w:rsid w:val="0063589A"/>
    <w:rPr>
      <w:rFonts w:cs="Times New Roman"/>
    </w:rPr>
  </w:style>
  <w:style w:type="character" w:customStyle="1" w:styleId="ft12562">
    <w:name w:val="ft12562"/>
    <w:rsid w:val="0063589A"/>
    <w:rPr>
      <w:rFonts w:cs="Times New Roman"/>
    </w:rPr>
  </w:style>
  <w:style w:type="character" w:customStyle="1" w:styleId="ft12589">
    <w:name w:val="ft12589"/>
    <w:rsid w:val="0063589A"/>
    <w:rPr>
      <w:rFonts w:cs="Times New Roman"/>
    </w:rPr>
  </w:style>
  <w:style w:type="character" w:customStyle="1" w:styleId="ft12609">
    <w:name w:val="ft12609"/>
    <w:rsid w:val="0063589A"/>
    <w:rPr>
      <w:rFonts w:cs="Times New Roman"/>
    </w:rPr>
  </w:style>
  <w:style w:type="character" w:customStyle="1" w:styleId="ft12670">
    <w:name w:val="ft12670"/>
    <w:rsid w:val="0063589A"/>
    <w:rPr>
      <w:rFonts w:cs="Times New Roman"/>
    </w:rPr>
  </w:style>
  <w:style w:type="character" w:customStyle="1" w:styleId="ft12676">
    <w:name w:val="ft12676"/>
    <w:rsid w:val="0063589A"/>
    <w:rPr>
      <w:rFonts w:cs="Times New Roman"/>
    </w:rPr>
  </w:style>
  <w:style w:type="character" w:customStyle="1" w:styleId="ft12686">
    <w:name w:val="ft12686"/>
    <w:rsid w:val="0063589A"/>
    <w:rPr>
      <w:rFonts w:cs="Times New Roman"/>
    </w:rPr>
  </w:style>
  <w:style w:type="character" w:customStyle="1" w:styleId="ft12696">
    <w:name w:val="ft12696"/>
    <w:rsid w:val="0063589A"/>
    <w:rPr>
      <w:rFonts w:cs="Times New Roman"/>
    </w:rPr>
  </w:style>
  <w:style w:type="character" w:customStyle="1" w:styleId="ft12701">
    <w:name w:val="ft12701"/>
    <w:rsid w:val="0063589A"/>
    <w:rPr>
      <w:rFonts w:cs="Times New Roman"/>
    </w:rPr>
  </w:style>
  <w:style w:type="character" w:customStyle="1" w:styleId="ft12708">
    <w:name w:val="ft12708"/>
    <w:rsid w:val="0063589A"/>
    <w:rPr>
      <w:rFonts w:cs="Times New Roman"/>
    </w:rPr>
  </w:style>
  <w:style w:type="character" w:customStyle="1" w:styleId="ft12715">
    <w:name w:val="ft12715"/>
    <w:rsid w:val="0063589A"/>
    <w:rPr>
      <w:rFonts w:cs="Times New Roman"/>
    </w:rPr>
  </w:style>
  <w:style w:type="character" w:customStyle="1" w:styleId="ft12722">
    <w:name w:val="ft12722"/>
    <w:rsid w:val="0063589A"/>
    <w:rPr>
      <w:rFonts w:cs="Times New Roman"/>
    </w:rPr>
  </w:style>
  <w:style w:type="character" w:customStyle="1" w:styleId="ft12787">
    <w:name w:val="ft12787"/>
    <w:rsid w:val="0063589A"/>
    <w:rPr>
      <w:rFonts w:cs="Times New Roman"/>
    </w:rPr>
  </w:style>
  <w:style w:type="character" w:customStyle="1" w:styleId="ft12790">
    <w:name w:val="ft12790"/>
    <w:rsid w:val="0063589A"/>
    <w:rPr>
      <w:rFonts w:cs="Times New Roman"/>
    </w:rPr>
  </w:style>
  <w:style w:type="character" w:customStyle="1" w:styleId="ft12850">
    <w:name w:val="ft12850"/>
    <w:rsid w:val="0063589A"/>
    <w:rPr>
      <w:rFonts w:cs="Times New Roman"/>
    </w:rPr>
  </w:style>
  <w:style w:type="character" w:customStyle="1" w:styleId="ft12896">
    <w:name w:val="ft12896"/>
    <w:rsid w:val="0063589A"/>
    <w:rPr>
      <w:rFonts w:cs="Times New Roman"/>
    </w:rPr>
  </w:style>
  <w:style w:type="character" w:customStyle="1" w:styleId="ft12942">
    <w:name w:val="ft12942"/>
    <w:rsid w:val="0063589A"/>
    <w:rPr>
      <w:rFonts w:cs="Times New Roman"/>
    </w:rPr>
  </w:style>
  <w:style w:type="character" w:customStyle="1" w:styleId="ft12991">
    <w:name w:val="ft12991"/>
    <w:rsid w:val="0063589A"/>
    <w:rPr>
      <w:rFonts w:cs="Times New Roman"/>
    </w:rPr>
  </w:style>
  <w:style w:type="character" w:customStyle="1" w:styleId="ft13046">
    <w:name w:val="ft13046"/>
    <w:rsid w:val="0063589A"/>
    <w:rPr>
      <w:rFonts w:cs="Times New Roman"/>
    </w:rPr>
  </w:style>
  <w:style w:type="character" w:customStyle="1" w:styleId="ft13079">
    <w:name w:val="ft13079"/>
    <w:rsid w:val="0063589A"/>
    <w:rPr>
      <w:rFonts w:cs="Times New Roman"/>
    </w:rPr>
  </w:style>
  <w:style w:type="character" w:customStyle="1" w:styleId="ft13129">
    <w:name w:val="ft13129"/>
    <w:rsid w:val="0063589A"/>
    <w:rPr>
      <w:rFonts w:cs="Times New Roman"/>
    </w:rPr>
  </w:style>
  <w:style w:type="character" w:customStyle="1" w:styleId="ft13186">
    <w:name w:val="ft13186"/>
    <w:rsid w:val="0063589A"/>
    <w:rPr>
      <w:rFonts w:cs="Times New Roman"/>
    </w:rPr>
  </w:style>
  <w:style w:type="character" w:customStyle="1" w:styleId="ft13226">
    <w:name w:val="ft13226"/>
    <w:rsid w:val="0063589A"/>
    <w:rPr>
      <w:rFonts w:cs="Times New Roman"/>
    </w:rPr>
  </w:style>
  <w:style w:type="character" w:customStyle="1" w:styleId="ft13271">
    <w:name w:val="ft13271"/>
    <w:rsid w:val="0063589A"/>
    <w:rPr>
      <w:rFonts w:cs="Times New Roman"/>
    </w:rPr>
  </w:style>
  <w:style w:type="character" w:customStyle="1" w:styleId="ft13309">
    <w:name w:val="ft13309"/>
    <w:rsid w:val="0063589A"/>
    <w:rPr>
      <w:rFonts w:cs="Times New Roman"/>
    </w:rPr>
  </w:style>
  <w:style w:type="character" w:customStyle="1" w:styleId="ft13366">
    <w:name w:val="ft13366"/>
    <w:rsid w:val="0063589A"/>
    <w:rPr>
      <w:rFonts w:cs="Times New Roman"/>
    </w:rPr>
  </w:style>
  <w:style w:type="character" w:customStyle="1" w:styleId="ft13418">
    <w:name w:val="ft13418"/>
    <w:rsid w:val="0063589A"/>
    <w:rPr>
      <w:rFonts w:cs="Times New Roman"/>
    </w:rPr>
  </w:style>
  <w:style w:type="character" w:customStyle="1" w:styleId="ft13441">
    <w:name w:val="ft13441"/>
    <w:rsid w:val="0063589A"/>
    <w:rPr>
      <w:rFonts w:cs="Times New Roman"/>
    </w:rPr>
  </w:style>
  <w:style w:type="character" w:customStyle="1" w:styleId="ft13487">
    <w:name w:val="ft13487"/>
    <w:rsid w:val="0063589A"/>
    <w:rPr>
      <w:rFonts w:cs="Times New Roman"/>
    </w:rPr>
  </w:style>
  <w:style w:type="character" w:customStyle="1" w:styleId="ft13488">
    <w:name w:val="ft13488"/>
    <w:rsid w:val="0063589A"/>
    <w:rPr>
      <w:rFonts w:cs="Times New Roman"/>
    </w:rPr>
  </w:style>
  <w:style w:type="character" w:customStyle="1" w:styleId="ft13494">
    <w:name w:val="ft13494"/>
    <w:rsid w:val="0063589A"/>
    <w:rPr>
      <w:rFonts w:cs="Times New Roman"/>
    </w:rPr>
  </w:style>
  <w:style w:type="character" w:customStyle="1" w:styleId="ft13500">
    <w:name w:val="ft13500"/>
    <w:rsid w:val="0063589A"/>
    <w:rPr>
      <w:rFonts w:cs="Times New Roman"/>
    </w:rPr>
  </w:style>
  <w:style w:type="character" w:customStyle="1" w:styleId="ft13505">
    <w:name w:val="ft13505"/>
    <w:rsid w:val="0063589A"/>
    <w:rPr>
      <w:rFonts w:cs="Times New Roman"/>
    </w:rPr>
  </w:style>
  <w:style w:type="character" w:customStyle="1" w:styleId="ft13518">
    <w:name w:val="ft13518"/>
    <w:rsid w:val="0063589A"/>
    <w:rPr>
      <w:rFonts w:cs="Times New Roman"/>
    </w:rPr>
  </w:style>
  <w:style w:type="character" w:customStyle="1" w:styleId="ft13525">
    <w:name w:val="ft13525"/>
    <w:rsid w:val="0063589A"/>
    <w:rPr>
      <w:rFonts w:cs="Times New Roman"/>
    </w:rPr>
  </w:style>
  <w:style w:type="character" w:customStyle="1" w:styleId="ft13537">
    <w:name w:val="ft13537"/>
    <w:rsid w:val="0063589A"/>
    <w:rPr>
      <w:rFonts w:cs="Times New Roman"/>
    </w:rPr>
  </w:style>
  <w:style w:type="character" w:customStyle="1" w:styleId="ft13542">
    <w:name w:val="ft13542"/>
    <w:rsid w:val="0063589A"/>
    <w:rPr>
      <w:rFonts w:cs="Times New Roman"/>
    </w:rPr>
  </w:style>
  <w:style w:type="character" w:customStyle="1" w:styleId="ft13555">
    <w:name w:val="ft13555"/>
    <w:rsid w:val="0063589A"/>
    <w:rPr>
      <w:rFonts w:cs="Times New Roman"/>
    </w:rPr>
  </w:style>
  <w:style w:type="character" w:customStyle="1" w:styleId="ft13563">
    <w:name w:val="ft13563"/>
    <w:rsid w:val="0063589A"/>
    <w:rPr>
      <w:rFonts w:cs="Times New Roman"/>
    </w:rPr>
  </w:style>
  <w:style w:type="character" w:customStyle="1" w:styleId="ft13566">
    <w:name w:val="ft13566"/>
    <w:rsid w:val="0063589A"/>
    <w:rPr>
      <w:rFonts w:cs="Times New Roman"/>
    </w:rPr>
  </w:style>
  <w:style w:type="character" w:customStyle="1" w:styleId="ft13578">
    <w:name w:val="ft13578"/>
    <w:rsid w:val="0063589A"/>
    <w:rPr>
      <w:rFonts w:cs="Times New Roman"/>
    </w:rPr>
  </w:style>
  <w:style w:type="character" w:customStyle="1" w:styleId="ft13580">
    <w:name w:val="ft13580"/>
    <w:rsid w:val="0063589A"/>
    <w:rPr>
      <w:rFonts w:cs="Times New Roman"/>
    </w:rPr>
  </w:style>
  <w:style w:type="character" w:customStyle="1" w:styleId="ft13588">
    <w:name w:val="ft13588"/>
    <w:rsid w:val="0063589A"/>
    <w:rPr>
      <w:rFonts w:cs="Times New Roman"/>
    </w:rPr>
  </w:style>
  <w:style w:type="character" w:customStyle="1" w:styleId="ft13644">
    <w:name w:val="ft13644"/>
    <w:rsid w:val="0063589A"/>
    <w:rPr>
      <w:rFonts w:cs="Times New Roman"/>
    </w:rPr>
  </w:style>
  <w:style w:type="character" w:customStyle="1" w:styleId="ft13668">
    <w:name w:val="ft13668"/>
    <w:rsid w:val="0063589A"/>
    <w:rPr>
      <w:rFonts w:cs="Times New Roman"/>
    </w:rPr>
  </w:style>
  <w:style w:type="character" w:customStyle="1" w:styleId="ft13712">
    <w:name w:val="ft13712"/>
    <w:rsid w:val="0063589A"/>
    <w:rPr>
      <w:rFonts w:cs="Times New Roman"/>
    </w:rPr>
  </w:style>
  <w:style w:type="character" w:customStyle="1" w:styleId="ft13768">
    <w:name w:val="ft13768"/>
    <w:rsid w:val="0063589A"/>
    <w:rPr>
      <w:rFonts w:cs="Times New Roman"/>
    </w:rPr>
  </w:style>
  <w:style w:type="character" w:customStyle="1" w:styleId="ft13810">
    <w:name w:val="ft13810"/>
    <w:rsid w:val="0063589A"/>
    <w:rPr>
      <w:rFonts w:cs="Times New Roman"/>
    </w:rPr>
  </w:style>
  <w:style w:type="character" w:customStyle="1" w:styleId="ft13834">
    <w:name w:val="ft13834"/>
    <w:rsid w:val="0063589A"/>
    <w:rPr>
      <w:rFonts w:cs="Times New Roman"/>
    </w:rPr>
  </w:style>
  <w:style w:type="character" w:customStyle="1" w:styleId="ft13885">
    <w:name w:val="ft13885"/>
    <w:rsid w:val="0063589A"/>
    <w:rPr>
      <w:rFonts w:cs="Times New Roman"/>
    </w:rPr>
  </w:style>
  <w:style w:type="paragraph" w:customStyle="1" w:styleId="TimesNewRoman">
    <w:name w:val="Стиль Основной текст + Times New Roman по ширине Первая строка:  ..."/>
    <w:basedOn w:val="aff2"/>
    <w:rsid w:val="0063589A"/>
    <w:pPr>
      <w:spacing w:after="0"/>
      <w:ind w:firstLine="720"/>
      <w:jc w:val="both"/>
    </w:pPr>
    <w:rPr>
      <w:szCs w:val="20"/>
    </w:rPr>
  </w:style>
  <w:style w:type="character" w:customStyle="1" w:styleId="afffffffff">
    <w:name w:val="Оглавление"/>
    <w:rsid w:val="0063589A"/>
    <w:rPr>
      <w:rFonts w:ascii="Times New Roman" w:hAnsi="Times New Roman"/>
      <w:b/>
      <w:i/>
      <w:sz w:val="28"/>
    </w:rPr>
  </w:style>
  <w:style w:type="character" w:customStyle="1" w:styleId="Heading5Char">
    <w:name w:val="Heading 5 Char"/>
    <w:locked/>
    <w:rsid w:val="0063589A"/>
    <w:rPr>
      <w:sz w:val="22"/>
      <w:lang w:val="ru-RU" w:eastAsia="en-US"/>
    </w:rPr>
  </w:style>
  <w:style w:type="character" w:customStyle="1" w:styleId="Heading6Char">
    <w:name w:val="Heading 6 Char"/>
    <w:locked/>
    <w:rsid w:val="0063589A"/>
    <w:rPr>
      <w:i/>
      <w:sz w:val="22"/>
      <w:lang w:val="ru-RU" w:eastAsia="en-US"/>
    </w:rPr>
  </w:style>
  <w:style w:type="paragraph" w:customStyle="1" w:styleId="1ffff8">
    <w:name w:val="Стиль Заголовок 1 + все прописные"/>
    <w:basedOn w:val="11"/>
    <w:rsid w:val="0063589A"/>
    <w:pPr>
      <w:keepNext/>
      <w:keepLines/>
      <w:spacing w:before="240" w:after="60"/>
      <w:ind w:left="360" w:hanging="360"/>
    </w:pPr>
    <w:rPr>
      <w:rFonts w:ascii="Arial" w:hAnsi="Arial"/>
      <w:bCs/>
      <w:caps w:val="0"/>
      <w:sz w:val="32"/>
      <w:szCs w:val="32"/>
    </w:rPr>
  </w:style>
  <w:style w:type="character" w:customStyle="1" w:styleId="FontStyle75">
    <w:name w:val="Font Style75"/>
    <w:rsid w:val="0063589A"/>
    <w:rPr>
      <w:rFonts w:ascii="Times New Roman" w:hAnsi="Times New Roman"/>
      <w:b/>
      <w:sz w:val="16"/>
    </w:rPr>
  </w:style>
  <w:style w:type="paragraph" w:customStyle="1" w:styleId="2Arial1">
    <w:name w:val="Стиль Заголовок 2 + Arial"/>
    <w:basedOn w:val="21"/>
    <w:rsid w:val="0063589A"/>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63589A"/>
    <w:pPr>
      <w:shd w:val="clear" w:color="auto" w:fill="FFFFFF"/>
      <w:spacing w:before="240" w:after="60"/>
    </w:pPr>
    <w:rPr>
      <w:rFonts w:ascii="Arial" w:hAnsi="Arial"/>
      <w:b/>
      <w:bCs/>
      <w:sz w:val="32"/>
      <w:szCs w:val="20"/>
    </w:rPr>
  </w:style>
  <w:style w:type="character" w:customStyle="1" w:styleId="style21">
    <w:name w:val="style21"/>
    <w:rsid w:val="0063589A"/>
  </w:style>
  <w:style w:type="paragraph" w:customStyle="1" w:styleId="justify2">
    <w:name w:val="justify2"/>
    <w:basedOn w:val="a3"/>
    <w:rsid w:val="0063589A"/>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63589A"/>
    <w:pPr>
      <w:keepNext/>
      <w:snapToGrid w:val="0"/>
      <w:spacing w:before="100" w:after="100"/>
      <w:outlineLvl w:val="5"/>
    </w:pPr>
    <w:rPr>
      <w:b/>
      <w:sz w:val="20"/>
      <w:szCs w:val="20"/>
    </w:rPr>
  </w:style>
  <w:style w:type="character" w:customStyle="1" w:styleId="3f5">
    <w:name w:val="Знак Знак Знак3"/>
    <w:rsid w:val="0063589A"/>
    <w:rPr>
      <w:rFonts w:ascii="Times New Roman" w:eastAsia="Times New Roman" w:hAnsi="Times New Roman"/>
      <w:b/>
      <w:caps/>
      <w:sz w:val="28"/>
    </w:rPr>
  </w:style>
  <w:style w:type="character" w:customStyle="1" w:styleId="FontStyle185">
    <w:name w:val="Font Style185"/>
    <w:rsid w:val="0063589A"/>
    <w:rPr>
      <w:rFonts w:ascii="Times New Roman" w:hAnsi="Times New Roman"/>
      <w:sz w:val="18"/>
    </w:rPr>
  </w:style>
  <w:style w:type="character" w:customStyle="1" w:styleId="FontStyle179">
    <w:name w:val="Font Style179"/>
    <w:rsid w:val="0063589A"/>
    <w:rPr>
      <w:rFonts w:ascii="Times New Roman" w:hAnsi="Times New Roman"/>
      <w:i/>
      <w:sz w:val="18"/>
    </w:rPr>
  </w:style>
  <w:style w:type="paragraph" w:customStyle="1" w:styleId="Style66">
    <w:name w:val="Style66"/>
    <w:basedOn w:val="a3"/>
    <w:rsid w:val="0063589A"/>
    <w:pPr>
      <w:widowControl w:val="0"/>
      <w:autoSpaceDE w:val="0"/>
      <w:autoSpaceDN w:val="0"/>
      <w:adjustRightInd w:val="0"/>
    </w:pPr>
  </w:style>
  <w:style w:type="paragraph" w:customStyle="1" w:styleId="Style71">
    <w:name w:val="Style71"/>
    <w:basedOn w:val="a3"/>
    <w:rsid w:val="0063589A"/>
    <w:pPr>
      <w:widowControl w:val="0"/>
      <w:autoSpaceDE w:val="0"/>
      <w:autoSpaceDN w:val="0"/>
      <w:adjustRightInd w:val="0"/>
      <w:spacing w:line="250" w:lineRule="exact"/>
      <w:ind w:firstLine="302"/>
      <w:jc w:val="both"/>
    </w:pPr>
  </w:style>
  <w:style w:type="character" w:customStyle="1" w:styleId="FontStyle266">
    <w:name w:val="Font Style266"/>
    <w:rsid w:val="0063589A"/>
    <w:rPr>
      <w:rFonts w:ascii="Times New Roman" w:hAnsi="Times New Roman"/>
      <w:sz w:val="18"/>
    </w:rPr>
  </w:style>
  <w:style w:type="character" w:customStyle="1" w:styleId="FontStyle267">
    <w:name w:val="Font Style267"/>
    <w:rsid w:val="0063589A"/>
    <w:rPr>
      <w:rFonts w:ascii="Times New Roman" w:hAnsi="Times New Roman"/>
      <w:i/>
      <w:sz w:val="18"/>
    </w:rPr>
  </w:style>
  <w:style w:type="character" w:customStyle="1" w:styleId="FontStyle202">
    <w:name w:val="Font Style202"/>
    <w:rsid w:val="0063589A"/>
    <w:rPr>
      <w:rFonts w:ascii="Times New Roman" w:hAnsi="Times New Roman"/>
      <w:sz w:val="18"/>
    </w:rPr>
  </w:style>
  <w:style w:type="character" w:customStyle="1" w:styleId="FontStyle563">
    <w:name w:val="Font Style563"/>
    <w:rsid w:val="0063589A"/>
    <w:rPr>
      <w:rFonts w:ascii="Times New Roman" w:hAnsi="Times New Roman"/>
      <w:b/>
      <w:sz w:val="20"/>
    </w:rPr>
  </w:style>
  <w:style w:type="paragraph" w:customStyle="1" w:styleId="Style113">
    <w:name w:val="Style113"/>
    <w:basedOn w:val="a3"/>
    <w:rsid w:val="0063589A"/>
    <w:pPr>
      <w:widowControl w:val="0"/>
      <w:autoSpaceDE w:val="0"/>
      <w:autoSpaceDN w:val="0"/>
      <w:adjustRightInd w:val="0"/>
    </w:pPr>
  </w:style>
  <w:style w:type="character" w:customStyle="1" w:styleId="FontStyle134">
    <w:name w:val="Font Style134"/>
    <w:rsid w:val="0063589A"/>
    <w:rPr>
      <w:rFonts w:ascii="Times New Roman" w:hAnsi="Times New Roman"/>
      <w:b/>
      <w:sz w:val="18"/>
    </w:rPr>
  </w:style>
  <w:style w:type="character" w:customStyle="1" w:styleId="textcop1">
    <w:name w:val="textcop1"/>
    <w:rsid w:val="0063589A"/>
    <w:rPr>
      <w:rFonts w:ascii="Arial" w:hAnsi="Arial"/>
      <w:color w:val="000000"/>
      <w:sz w:val="20"/>
    </w:rPr>
  </w:style>
  <w:style w:type="character" w:customStyle="1" w:styleId="b1">
    <w:name w:val="b1"/>
    <w:rsid w:val="0063589A"/>
    <w:rPr>
      <w:b/>
    </w:rPr>
  </w:style>
  <w:style w:type="character" w:customStyle="1" w:styleId="FontStyle201">
    <w:name w:val="Font Style201"/>
    <w:rsid w:val="0063589A"/>
    <w:rPr>
      <w:rFonts w:ascii="Times New Roman" w:hAnsi="Times New Roman"/>
      <w:sz w:val="26"/>
    </w:rPr>
  </w:style>
  <w:style w:type="paragraph" w:customStyle="1" w:styleId="Style12">
    <w:name w:val="Style12"/>
    <w:basedOn w:val="a3"/>
    <w:rsid w:val="0063589A"/>
    <w:pPr>
      <w:widowControl w:val="0"/>
      <w:autoSpaceDE w:val="0"/>
      <w:autoSpaceDN w:val="0"/>
      <w:adjustRightInd w:val="0"/>
    </w:pPr>
  </w:style>
  <w:style w:type="character" w:customStyle="1" w:styleId="180">
    <w:name w:val="Знак Знак18"/>
    <w:rsid w:val="0063589A"/>
    <w:rPr>
      <w:rFonts w:ascii="Courier New" w:eastAsia="Times New Roman" w:hAnsi="Courier New"/>
    </w:rPr>
  </w:style>
  <w:style w:type="character" w:customStyle="1" w:styleId="170">
    <w:name w:val="Знак Знак17"/>
    <w:rsid w:val="0063589A"/>
    <w:rPr>
      <w:rFonts w:ascii="Times New Roman" w:eastAsia="Times New Roman" w:hAnsi="Times New Roman"/>
      <w:sz w:val="24"/>
    </w:rPr>
  </w:style>
  <w:style w:type="character" w:customStyle="1" w:styleId="812">
    <w:name w:val="Знак Знак81"/>
    <w:locked/>
    <w:rsid w:val="0063589A"/>
    <w:rPr>
      <w:sz w:val="24"/>
    </w:rPr>
  </w:style>
  <w:style w:type="paragraph" w:customStyle="1" w:styleId="en">
    <w:name w:val="?en"/>
    <w:basedOn w:val="a3"/>
    <w:rsid w:val="0063589A"/>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63589A"/>
    <w:rPr>
      <w:rFonts w:ascii="Tahoma" w:hAnsi="Tahoma"/>
      <w:sz w:val="16"/>
      <w:lang w:val="ru-RU" w:eastAsia="ru-RU"/>
    </w:rPr>
  </w:style>
  <w:style w:type="paragraph" w:customStyle="1" w:styleId="75">
    <w:name w:val="Стиль7"/>
    <w:basedOn w:val="11"/>
    <w:rsid w:val="0063589A"/>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63589A"/>
    <w:rPr>
      <w:rFonts w:ascii="Verdana" w:hAnsi="Verdana" w:cs="Verdana"/>
      <w:sz w:val="20"/>
      <w:szCs w:val="20"/>
      <w:lang w:val="en-US" w:eastAsia="en-US"/>
    </w:rPr>
  </w:style>
  <w:style w:type="paragraph" w:customStyle="1" w:styleId="Style38">
    <w:name w:val="Style38"/>
    <w:basedOn w:val="a3"/>
    <w:rsid w:val="0063589A"/>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63589A"/>
    <w:rPr>
      <w:rFonts w:ascii="Times New Roman" w:hAnsi="Times New Roman"/>
      <w:i/>
      <w:sz w:val="20"/>
    </w:rPr>
  </w:style>
  <w:style w:type="character" w:customStyle="1" w:styleId="FontStyle293">
    <w:name w:val="Font Style293"/>
    <w:rsid w:val="0063589A"/>
    <w:rPr>
      <w:rFonts w:ascii="Times New Roman" w:hAnsi="Times New Roman"/>
      <w:sz w:val="20"/>
    </w:rPr>
  </w:style>
  <w:style w:type="character" w:customStyle="1" w:styleId="FontStyle325">
    <w:name w:val="Font Style325"/>
    <w:rsid w:val="0063589A"/>
    <w:rPr>
      <w:rFonts w:ascii="Times New Roman" w:hAnsi="Times New Roman"/>
      <w:sz w:val="26"/>
    </w:rPr>
  </w:style>
  <w:style w:type="character" w:customStyle="1" w:styleId="FontStyle219">
    <w:name w:val="Font Style219"/>
    <w:rsid w:val="0063589A"/>
    <w:rPr>
      <w:rFonts w:ascii="Times New Roman" w:hAnsi="Times New Roman"/>
      <w:b/>
      <w:sz w:val="18"/>
    </w:rPr>
  </w:style>
  <w:style w:type="character" w:customStyle="1" w:styleId="FontStyle207">
    <w:name w:val="Font Style207"/>
    <w:rsid w:val="0063589A"/>
    <w:rPr>
      <w:rFonts w:ascii="Times New Roman" w:hAnsi="Times New Roman"/>
      <w:i/>
      <w:sz w:val="18"/>
    </w:rPr>
  </w:style>
  <w:style w:type="character" w:customStyle="1" w:styleId="FontStyle574">
    <w:name w:val="Font Style574"/>
    <w:rsid w:val="0063589A"/>
    <w:rPr>
      <w:rFonts w:ascii="Times New Roman" w:hAnsi="Times New Roman"/>
      <w:b/>
      <w:i/>
      <w:sz w:val="20"/>
    </w:rPr>
  </w:style>
  <w:style w:type="character" w:customStyle="1" w:styleId="FontStyle588">
    <w:name w:val="Font Style588"/>
    <w:rsid w:val="0063589A"/>
    <w:rPr>
      <w:rFonts w:ascii="Times New Roman" w:hAnsi="Times New Roman"/>
      <w:sz w:val="20"/>
    </w:rPr>
  </w:style>
  <w:style w:type="character" w:customStyle="1" w:styleId="402">
    <w:name w:val="Основной текст (40)"/>
    <w:link w:val="4010"/>
    <w:locked/>
    <w:rsid w:val="0063589A"/>
    <w:rPr>
      <w:b/>
      <w:sz w:val="14"/>
      <w:shd w:val="clear" w:color="auto" w:fill="FFFFFF"/>
    </w:rPr>
  </w:style>
  <w:style w:type="paragraph" w:customStyle="1" w:styleId="4010">
    <w:name w:val="Основной текст (40)1"/>
    <w:basedOn w:val="a3"/>
    <w:link w:val="402"/>
    <w:rsid w:val="0063589A"/>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63589A"/>
    <w:rPr>
      <w:b/>
      <w:sz w:val="16"/>
      <w:shd w:val="clear" w:color="auto" w:fill="FFFFFF"/>
    </w:rPr>
  </w:style>
  <w:style w:type="paragraph" w:customStyle="1" w:styleId="1410">
    <w:name w:val="Основной текст (14)1"/>
    <w:basedOn w:val="a3"/>
    <w:link w:val="145"/>
    <w:rsid w:val="0063589A"/>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63589A"/>
    <w:pPr>
      <w:tabs>
        <w:tab w:val="left" w:pos="369"/>
        <w:tab w:val="left" w:pos="643"/>
      </w:tabs>
      <w:spacing w:after="40"/>
      <w:ind w:left="697" w:hanging="357"/>
      <w:jc w:val="both"/>
    </w:pPr>
    <w:rPr>
      <w:sz w:val="20"/>
      <w:szCs w:val="20"/>
    </w:rPr>
  </w:style>
  <w:style w:type="paragraph" w:customStyle="1" w:styleId="2ff7">
    <w:name w:val="обычный2"/>
    <w:basedOn w:val="a3"/>
    <w:rsid w:val="0063589A"/>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63589A"/>
    <w:pPr>
      <w:ind w:firstLine="720"/>
      <w:jc w:val="both"/>
    </w:pPr>
    <w:rPr>
      <w:szCs w:val="20"/>
    </w:rPr>
  </w:style>
  <w:style w:type="paragraph" w:customStyle="1" w:styleId="3000">
    <w:name w:val="Стиль Заголовок 3 + Перед:  0 пт После:  0 пт"/>
    <w:basedOn w:val="32"/>
    <w:rsid w:val="0063589A"/>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63589A"/>
    <w:pPr>
      <w:keepNext/>
      <w:spacing w:before="520" w:after="260"/>
      <w:jc w:val="center"/>
      <w:outlineLvl w:val="0"/>
    </w:pPr>
    <w:rPr>
      <w:b/>
    </w:rPr>
  </w:style>
  <w:style w:type="paragraph" w:customStyle="1" w:styleId="Heading">
    <w:name w:val="Heading"/>
    <w:rsid w:val="0063589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63589A"/>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63589A"/>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63589A"/>
    <w:pPr>
      <w:keepNext w:val="0"/>
      <w:widowControl w:val="0"/>
    </w:pPr>
    <w:rPr>
      <w:rFonts w:cs="Times New Roman"/>
      <w:bCs w:val="0"/>
      <w:i w:val="0"/>
      <w:iCs w:val="0"/>
      <w:kern w:val="32"/>
      <w:sz w:val="24"/>
      <w:szCs w:val="20"/>
    </w:rPr>
  </w:style>
  <w:style w:type="paragraph" w:customStyle="1" w:styleId="1ffffc">
    <w:name w:val="маркирован_1"/>
    <w:basedOn w:val="a3"/>
    <w:rsid w:val="0063589A"/>
    <w:pPr>
      <w:widowControl w:val="0"/>
      <w:adjustRightInd w:val="0"/>
      <w:spacing w:line="360" w:lineRule="auto"/>
      <w:jc w:val="both"/>
      <w:textAlignment w:val="baseline"/>
    </w:pPr>
    <w:rPr>
      <w:sz w:val="28"/>
      <w:szCs w:val="28"/>
    </w:rPr>
  </w:style>
  <w:style w:type="paragraph" w:customStyle="1" w:styleId="1ffffd">
    <w:name w:val="Нумерован_1"/>
    <w:basedOn w:val="a3"/>
    <w:rsid w:val="0063589A"/>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63589A"/>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63589A"/>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63589A"/>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63589A"/>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63589A"/>
    <w:pPr>
      <w:spacing w:line="360" w:lineRule="auto"/>
      <w:ind w:firstLine="720"/>
    </w:pPr>
    <w:rPr>
      <w:szCs w:val="20"/>
    </w:rPr>
  </w:style>
  <w:style w:type="character" w:customStyle="1" w:styleId="331">
    <w:name w:val="Знак3 Знак Знак3"/>
    <w:rsid w:val="0063589A"/>
    <w:rPr>
      <w:rFonts w:ascii="Times New Roman" w:eastAsia="Times New Roman" w:hAnsi="Times New Roman"/>
      <w:lang w:eastAsia="en-US"/>
    </w:rPr>
  </w:style>
  <w:style w:type="character" w:customStyle="1" w:styleId="FontStyle278">
    <w:name w:val="Font Style278"/>
    <w:rsid w:val="0063589A"/>
    <w:rPr>
      <w:rFonts w:ascii="Times New Roman" w:hAnsi="Times New Roman"/>
      <w:color w:val="000000"/>
      <w:sz w:val="22"/>
    </w:rPr>
  </w:style>
  <w:style w:type="character" w:customStyle="1" w:styleId="2110">
    <w:name w:val="Знак Знак211"/>
    <w:locked/>
    <w:rsid w:val="0063589A"/>
    <w:rPr>
      <w:b/>
      <w:sz w:val="28"/>
      <w:lang w:val="ru-RU" w:eastAsia="ru-RU"/>
    </w:rPr>
  </w:style>
  <w:style w:type="character" w:customStyle="1" w:styleId="414">
    <w:name w:val="Знак Знак41"/>
    <w:locked/>
    <w:rsid w:val="0063589A"/>
    <w:rPr>
      <w:rFonts w:ascii="Arial" w:hAnsi="Arial"/>
      <w:b/>
      <w:i/>
      <w:sz w:val="28"/>
      <w:lang w:val="ru-RU" w:eastAsia="en-US"/>
    </w:rPr>
  </w:style>
  <w:style w:type="character" w:customStyle="1" w:styleId="4011">
    <w:name w:val="Знак Знак401"/>
    <w:locked/>
    <w:rsid w:val="0063589A"/>
    <w:rPr>
      <w:b/>
      <w:sz w:val="27"/>
      <w:lang w:val="ru-RU" w:eastAsia="ru-RU"/>
    </w:rPr>
  </w:style>
  <w:style w:type="character" w:customStyle="1" w:styleId="3910">
    <w:name w:val="Знак Знак391"/>
    <w:locked/>
    <w:rsid w:val="0063589A"/>
    <w:rPr>
      <w:b/>
      <w:sz w:val="28"/>
      <w:lang w:val="ru-RU" w:eastAsia="ru-RU"/>
    </w:rPr>
  </w:style>
  <w:style w:type="character" w:customStyle="1" w:styleId="3810">
    <w:name w:val="Знак Знак381"/>
    <w:locked/>
    <w:rsid w:val="0063589A"/>
    <w:rPr>
      <w:b/>
      <w:i/>
      <w:sz w:val="26"/>
      <w:lang w:val="ru-RU" w:eastAsia="ru-RU"/>
    </w:rPr>
  </w:style>
  <w:style w:type="character" w:customStyle="1" w:styleId="3710">
    <w:name w:val="Знак Знак371"/>
    <w:locked/>
    <w:rsid w:val="0063589A"/>
    <w:rPr>
      <w:sz w:val="24"/>
      <w:lang w:val="ru-RU" w:eastAsia="ru-RU"/>
    </w:rPr>
  </w:style>
  <w:style w:type="character" w:customStyle="1" w:styleId="3610">
    <w:name w:val="Знак Знак361"/>
    <w:locked/>
    <w:rsid w:val="0063589A"/>
    <w:rPr>
      <w:sz w:val="24"/>
      <w:lang w:val="ru-RU" w:eastAsia="ru-RU"/>
    </w:rPr>
  </w:style>
  <w:style w:type="character" w:customStyle="1" w:styleId="3510">
    <w:name w:val="Знак Знак351"/>
    <w:locked/>
    <w:rsid w:val="0063589A"/>
    <w:rPr>
      <w:i/>
      <w:sz w:val="24"/>
      <w:lang w:val="ru-RU" w:eastAsia="ru-RU"/>
    </w:rPr>
  </w:style>
  <w:style w:type="character" w:customStyle="1" w:styleId="3410">
    <w:name w:val="Знак Знак341"/>
    <w:locked/>
    <w:rsid w:val="0063589A"/>
    <w:rPr>
      <w:rFonts w:ascii="Arial" w:hAnsi="Arial"/>
      <w:sz w:val="22"/>
      <w:lang w:val="ru-RU" w:eastAsia="ru-RU"/>
    </w:rPr>
  </w:style>
  <w:style w:type="character" w:customStyle="1" w:styleId="3310">
    <w:name w:val="Знак Знак331"/>
    <w:locked/>
    <w:rsid w:val="0063589A"/>
    <w:rPr>
      <w:rFonts w:ascii="Courier New" w:hAnsi="Courier New"/>
      <w:lang w:val="ru-RU" w:eastAsia="ru-RU"/>
    </w:rPr>
  </w:style>
  <w:style w:type="character" w:customStyle="1" w:styleId="3210">
    <w:name w:val="Знак Знак321"/>
    <w:locked/>
    <w:rsid w:val="0063589A"/>
    <w:rPr>
      <w:lang w:val="ru-RU" w:eastAsia="ru-RU"/>
    </w:rPr>
  </w:style>
  <w:style w:type="character" w:customStyle="1" w:styleId="3110">
    <w:name w:val="Знак Знак311"/>
    <w:locked/>
    <w:rsid w:val="0063589A"/>
    <w:rPr>
      <w:sz w:val="24"/>
      <w:lang w:val="ru-RU" w:eastAsia="ru-RU"/>
    </w:rPr>
  </w:style>
  <w:style w:type="character" w:customStyle="1" w:styleId="1fffff">
    <w:name w:val="Знак1 Знак Знак"/>
    <w:locked/>
    <w:rsid w:val="0063589A"/>
    <w:rPr>
      <w:sz w:val="24"/>
      <w:lang w:val="ru-RU" w:eastAsia="ru-RU"/>
    </w:rPr>
  </w:style>
  <w:style w:type="character" w:customStyle="1" w:styleId="191">
    <w:name w:val="Знак Знак191"/>
    <w:locked/>
    <w:rsid w:val="0063589A"/>
    <w:rPr>
      <w:sz w:val="24"/>
      <w:lang w:val="en-US" w:eastAsia="ru-RU"/>
    </w:rPr>
  </w:style>
  <w:style w:type="character" w:customStyle="1" w:styleId="1411">
    <w:name w:val="Знак Знак141"/>
    <w:locked/>
    <w:rsid w:val="0063589A"/>
    <w:rPr>
      <w:rFonts w:ascii="Cambria" w:hAnsi="Cambria"/>
      <w:i/>
      <w:color w:val="4F81BD"/>
      <w:spacing w:val="15"/>
      <w:sz w:val="24"/>
      <w:lang w:val="ru-RU" w:eastAsia="ru-RU"/>
    </w:rPr>
  </w:style>
  <w:style w:type="character" w:customStyle="1" w:styleId="1210">
    <w:name w:val="Знак Знак121"/>
    <w:locked/>
    <w:rsid w:val="0063589A"/>
    <w:rPr>
      <w:rFonts w:ascii="PragmaticaCTT" w:hAnsi="PragmaticaCTT"/>
      <w:sz w:val="24"/>
      <w:lang w:val="ru-RU" w:eastAsia="ru-RU"/>
    </w:rPr>
  </w:style>
  <w:style w:type="character" w:customStyle="1" w:styleId="2210">
    <w:name w:val="Знак Знак221"/>
    <w:locked/>
    <w:rsid w:val="0063589A"/>
    <w:rPr>
      <w:color w:val="000000"/>
      <w:sz w:val="24"/>
      <w:lang w:val="ru-RU" w:eastAsia="ru-RU"/>
    </w:rPr>
  </w:style>
  <w:style w:type="character" w:customStyle="1" w:styleId="291">
    <w:name w:val="Знак Знак291"/>
    <w:locked/>
    <w:rsid w:val="0063589A"/>
    <w:rPr>
      <w:sz w:val="16"/>
      <w:lang w:val="ru-RU" w:eastAsia="ru-RU"/>
    </w:rPr>
  </w:style>
  <w:style w:type="character" w:customStyle="1" w:styleId="251">
    <w:name w:val="Знак Знак251"/>
    <w:locked/>
    <w:rsid w:val="0063589A"/>
    <w:rPr>
      <w:sz w:val="24"/>
      <w:lang w:val="ru-RU" w:eastAsia="ru-RU"/>
    </w:rPr>
  </w:style>
  <w:style w:type="character" w:customStyle="1" w:styleId="281">
    <w:name w:val="Знак Знак281"/>
    <w:locked/>
    <w:rsid w:val="0063589A"/>
    <w:rPr>
      <w:sz w:val="16"/>
      <w:lang w:val="ru-RU" w:eastAsia="ru-RU"/>
    </w:rPr>
  </w:style>
  <w:style w:type="character" w:customStyle="1" w:styleId="2710">
    <w:name w:val="Знак Знак271"/>
    <w:locked/>
    <w:rsid w:val="0063589A"/>
    <w:rPr>
      <w:rFonts w:ascii="Courier New" w:hAnsi="Courier New"/>
      <w:lang w:val="ru-RU" w:eastAsia="ru-RU"/>
    </w:rPr>
  </w:style>
  <w:style w:type="character" w:customStyle="1" w:styleId="181">
    <w:name w:val="Знак Знак181"/>
    <w:locked/>
    <w:rsid w:val="0063589A"/>
    <w:rPr>
      <w:b/>
      <w:lang w:val="ru-RU" w:eastAsia="ru-RU"/>
    </w:rPr>
  </w:style>
  <w:style w:type="character" w:customStyle="1" w:styleId="201">
    <w:name w:val="Знак Знак201"/>
    <w:locked/>
    <w:rsid w:val="0063589A"/>
    <w:rPr>
      <w:rFonts w:ascii="Tahoma" w:hAnsi="Tahoma"/>
      <w:sz w:val="16"/>
      <w:lang w:val="ru-RU" w:eastAsia="ru-RU"/>
    </w:rPr>
  </w:style>
  <w:style w:type="paragraph" w:customStyle="1" w:styleId="2ff9">
    <w:name w:val="Знак Знак Знак Знак Знак Знак2"/>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63589A"/>
    <w:rPr>
      <w:i/>
      <w:color w:val="000000"/>
      <w:sz w:val="24"/>
      <w:lang w:eastAsia="ru-RU"/>
    </w:rPr>
  </w:style>
  <w:style w:type="paragraph" w:styleId="2ffb">
    <w:name w:val="Quote"/>
    <w:basedOn w:val="a3"/>
    <w:next w:val="a3"/>
    <w:link w:val="2ffa"/>
    <w:qFormat/>
    <w:rsid w:val="0063589A"/>
    <w:rPr>
      <w:rFonts w:asciiTheme="minorHAnsi" w:eastAsiaTheme="minorHAnsi" w:hAnsiTheme="minorHAnsi" w:cstheme="minorBidi"/>
      <w:i/>
      <w:color w:val="000000"/>
      <w:szCs w:val="22"/>
    </w:rPr>
  </w:style>
  <w:style w:type="character" w:customStyle="1" w:styleId="21f">
    <w:name w:val="Цитата 2 Знак1"/>
    <w:basedOn w:val="a4"/>
    <w:rsid w:val="0063589A"/>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63589A"/>
    <w:rPr>
      <w:rFonts w:cs="Times New Roman"/>
      <w:i w:val="0"/>
      <w:sz w:val="24"/>
      <w:szCs w:val="20"/>
      <w:lang w:eastAsia="ru-RU"/>
    </w:rPr>
  </w:style>
  <w:style w:type="paragraph" w:customStyle="1" w:styleId="msolistparagraph0">
    <w:name w:val="msolistparagraph"/>
    <w:basedOn w:val="a3"/>
    <w:rsid w:val="0063589A"/>
    <w:pPr>
      <w:spacing w:line="312" w:lineRule="auto"/>
      <w:ind w:left="720" w:firstLine="454"/>
      <w:contextualSpacing/>
      <w:jc w:val="both"/>
    </w:pPr>
  </w:style>
  <w:style w:type="character" w:customStyle="1" w:styleId="afffffffff5">
    <w:name w:val="ВЭС отступ Знак"/>
    <w:link w:val="afffffffff6"/>
    <w:locked/>
    <w:rsid w:val="0063589A"/>
    <w:rPr>
      <w:color w:val="000000"/>
      <w:sz w:val="24"/>
    </w:rPr>
  </w:style>
  <w:style w:type="paragraph" w:customStyle="1" w:styleId="afffffffff6">
    <w:name w:val="ВЭС отступ"/>
    <w:basedOn w:val="a3"/>
    <w:link w:val="afffffffff5"/>
    <w:rsid w:val="0063589A"/>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63589A"/>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63589A"/>
    <w:pPr>
      <w:spacing w:after="160" w:line="240" w:lineRule="exact"/>
    </w:pPr>
    <w:rPr>
      <w:rFonts w:ascii="Verdana" w:hAnsi="Verdana"/>
      <w:lang w:val="en-US" w:eastAsia="en-US"/>
    </w:rPr>
  </w:style>
  <w:style w:type="paragraph" w:customStyle="1" w:styleId="Li">
    <w:name w:val="Li"/>
    <w:basedOn w:val="a3"/>
    <w:rsid w:val="0063589A"/>
    <w:pPr>
      <w:shd w:val="clear" w:color="auto" w:fill="FFFFFF"/>
      <w:suppressAutoHyphens/>
    </w:pPr>
    <w:rPr>
      <w:lang w:eastAsia="ar-SA"/>
    </w:rPr>
  </w:style>
  <w:style w:type="paragraph" w:customStyle="1" w:styleId="afffffffff7">
    <w:name w:val="Название оглавления"/>
    <w:rsid w:val="0063589A"/>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63589A"/>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63589A"/>
    <w:pPr>
      <w:jc w:val="both"/>
    </w:pPr>
    <w:rPr>
      <w:kern w:val="28"/>
      <w:szCs w:val="20"/>
    </w:rPr>
  </w:style>
  <w:style w:type="paragraph" w:customStyle="1" w:styleId="Tst-question">
    <w:name w:val="Tst-question"/>
    <w:basedOn w:val="a3"/>
    <w:rsid w:val="0063589A"/>
    <w:pPr>
      <w:numPr>
        <w:numId w:val="18"/>
      </w:numPr>
      <w:tabs>
        <w:tab w:val="clear" w:pos="357"/>
        <w:tab w:val="left" w:pos="360"/>
      </w:tabs>
      <w:jc w:val="both"/>
    </w:pPr>
    <w:rPr>
      <w:kern w:val="28"/>
      <w:szCs w:val="20"/>
    </w:rPr>
  </w:style>
  <w:style w:type="paragraph" w:customStyle="1" w:styleId="Tst10">
    <w:name w:val="Tst_1"/>
    <w:basedOn w:val="notabstyle"/>
    <w:rsid w:val="0063589A"/>
    <w:pPr>
      <w:tabs>
        <w:tab w:val="left" w:pos="720"/>
      </w:tabs>
      <w:ind w:left="720" w:hanging="360"/>
    </w:pPr>
  </w:style>
  <w:style w:type="paragraph" w:customStyle="1" w:styleId="afffffffff9">
    <w:name w:val="УПЛОТНЕННЫЙ"/>
    <w:basedOn w:val="a3"/>
    <w:rsid w:val="0063589A"/>
    <w:pPr>
      <w:ind w:firstLine="720"/>
      <w:jc w:val="both"/>
    </w:pPr>
    <w:rPr>
      <w:spacing w:val="-4"/>
      <w:sz w:val="28"/>
      <w:szCs w:val="20"/>
    </w:rPr>
  </w:style>
  <w:style w:type="paragraph" w:customStyle="1" w:styleId="afffffffffa">
    <w:name w:val="ОСНОВНОЙ"/>
    <w:basedOn w:val="a3"/>
    <w:rsid w:val="0063589A"/>
    <w:pPr>
      <w:autoSpaceDE w:val="0"/>
      <w:autoSpaceDN w:val="0"/>
      <w:adjustRightInd w:val="0"/>
      <w:ind w:firstLine="720"/>
      <w:jc w:val="both"/>
    </w:pPr>
    <w:rPr>
      <w:sz w:val="28"/>
      <w:szCs w:val="20"/>
    </w:rPr>
  </w:style>
  <w:style w:type="paragraph" w:customStyle="1" w:styleId="simple">
    <w:name w:val="simple"/>
    <w:basedOn w:val="a3"/>
    <w:rsid w:val="0063589A"/>
    <w:pPr>
      <w:spacing w:before="100" w:beforeAutospacing="1" w:after="100" w:afterAutospacing="1"/>
    </w:pPr>
  </w:style>
  <w:style w:type="paragraph" w:customStyle="1" w:styleId="uj">
    <w:name w:val="uj"/>
    <w:basedOn w:val="a3"/>
    <w:rsid w:val="0063589A"/>
    <w:pPr>
      <w:spacing w:before="100" w:beforeAutospacing="1" w:after="100" w:afterAutospacing="1"/>
    </w:pPr>
  </w:style>
  <w:style w:type="paragraph" w:customStyle="1" w:styleId="a4cxspmiddle">
    <w:name w:val="a4cxspmiddle"/>
    <w:basedOn w:val="a3"/>
    <w:rsid w:val="0063589A"/>
    <w:pPr>
      <w:spacing w:before="100" w:beforeAutospacing="1" w:after="100" w:afterAutospacing="1"/>
    </w:pPr>
    <w:rPr>
      <w:color w:val="000000"/>
    </w:rPr>
  </w:style>
  <w:style w:type="paragraph" w:customStyle="1" w:styleId="Style56">
    <w:name w:val="Style56"/>
    <w:basedOn w:val="a3"/>
    <w:rsid w:val="0063589A"/>
    <w:pPr>
      <w:widowControl w:val="0"/>
      <w:autoSpaceDE w:val="0"/>
      <w:autoSpaceDN w:val="0"/>
      <w:adjustRightInd w:val="0"/>
      <w:spacing w:line="194" w:lineRule="exact"/>
    </w:pPr>
  </w:style>
  <w:style w:type="paragraph" w:customStyle="1" w:styleId="otstup">
    <w:name w:val="otstup"/>
    <w:basedOn w:val="a3"/>
    <w:rsid w:val="0063589A"/>
    <w:pPr>
      <w:spacing w:before="100" w:beforeAutospacing="1" w:after="100" w:afterAutospacing="1"/>
    </w:pPr>
  </w:style>
  <w:style w:type="paragraph" w:customStyle="1" w:styleId="1fffff0">
    <w:name w:val="Схема документа1"/>
    <w:basedOn w:val="a3"/>
    <w:rsid w:val="0063589A"/>
    <w:pPr>
      <w:shd w:val="clear" w:color="auto" w:fill="000080"/>
    </w:pPr>
    <w:rPr>
      <w:rFonts w:ascii="Tahoma" w:hAnsi="Tahoma" w:cs="Tahoma"/>
      <w:sz w:val="20"/>
      <w:szCs w:val="20"/>
      <w:lang w:eastAsia="zh-CN"/>
    </w:rPr>
  </w:style>
  <w:style w:type="paragraph" w:customStyle="1" w:styleId="BodyText1">
    <w:name w:val="Body Text1"/>
    <w:basedOn w:val="Normal1"/>
    <w:rsid w:val="0063589A"/>
    <w:pPr>
      <w:widowControl/>
      <w:spacing w:line="360" w:lineRule="auto"/>
    </w:pPr>
    <w:rPr>
      <w:sz w:val="24"/>
    </w:rPr>
  </w:style>
  <w:style w:type="paragraph" w:customStyle="1" w:styleId="BodyText211">
    <w:name w:val="Body Text 211"/>
    <w:basedOn w:val="a3"/>
    <w:rsid w:val="0063589A"/>
    <w:pPr>
      <w:spacing w:line="360" w:lineRule="auto"/>
      <w:jc w:val="both"/>
    </w:pPr>
    <w:rPr>
      <w:szCs w:val="20"/>
    </w:rPr>
  </w:style>
  <w:style w:type="paragraph" w:customStyle="1" w:styleId="ListParagraph1">
    <w:name w:val="List Paragraph1"/>
    <w:basedOn w:val="a3"/>
    <w:link w:val="ListParagraphChar1"/>
    <w:rsid w:val="0063589A"/>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63589A"/>
    <w:rPr>
      <w:rFonts w:ascii="Calibri" w:eastAsia="Times New Roman" w:hAnsi="Calibri" w:cs="Times New Roman"/>
      <w:lang w:eastAsia="ru-RU"/>
    </w:rPr>
  </w:style>
  <w:style w:type="paragraph" w:customStyle="1" w:styleId="BodyText31">
    <w:name w:val="Body Text 31"/>
    <w:basedOn w:val="Normal1"/>
    <w:rsid w:val="0063589A"/>
    <w:pPr>
      <w:widowControl/>
      <w:jc w:val="both"/>
    </w:pPr>
    <w:rPr>
      <w:i/>
      <w:sz w:val="26"/>
    </w:rPr>
  </w:style>
  <w:style w:type="character" w:customStyle="1" w:styleId="1010">
    <w:name w:val="Знак Знак101"/>
    <w:locked/>
    <w:rsid w:val="0063589A"/>
    <w:rPr>
      <w:rFonts w:ascii="PragmaticaCTT" w:hAnsi="PragmaticaCTT"/>
      <w:sz w:val="24"/>
      <w:lang w:val="ru-RU" w:eastAsia="ru-RU"/>
    </w:rPr>
  </w:style>
  <w:style w:type="character" w:customStyle="1" w:styleId="4110">
    <w:name w:val="Знак Знак411"/>
    <w:locked/>
    <w:rsid w:val="0063589A"/>
    <w:rPr>
      <w:rFonts w:ascii="Arial" w:hAnsi="Arial"/>
      <w:b/>
      <w:i/>
      <w:sz w:val="28"/>
      <w:lang w:val="ru-RU" w:eastAsia="en-US"/>
    </w:rPr>
  </w:style>
  <w:style w:type="character" w:customStyle="1" w:styleId="1100">
    <w:name w:val="Знак Знак110"/>
    <w:rsid w:val="0063589A"/>
    <w:rPr>
      <w:rFonts w:ascii="Arial" w:hAnsi="Arial"/>
      <w:b/>
      <w:sz w:val="36"/>
      <w:lang w:val="ru-RU" w:eastAsia="en-US"/>
    </w:rPr>
  </w:style>
  <w:style w:type="character" w:customStyle="1" w:styleId="415">
    <w:name w:val="Заголовок 4 Знак1"/>
    <w:locked/>
    <w:rsid w:val="0063589A"/>
    <w:rPr>
      <w:rFonts w:ascii="Times New Roman" w:eastAsia="Times New Roman" w:hAnsi="Times New Roman"/>
      <w:b/>
      <w:sz w:val="28"/>
      <w:lang w:eastAsia="ru-RU"/>
    </w:rPr>
  </w:style>
  <w:style w:type="character" w:styleId="afffffffffb">
    <w:name w:val="Intense Emphasis"/>
    <w:qFormat/>
    <w:rsid w:val="0063589A"/>
    <w:rPr>
      <w:b/>
      <w:i/>
      <w:color w:val="4F81BD"/>
    </w:rPr>
  </w:style>
  <w:style w:type="character" w:styleId="afffffffffc">
    <w:name w:val="Subtle Reference"/>
    <w:qFormat/>
    <w:rsid w:val="0063589A"/>
    <w:rPr>
      <w:smallCaps/>
      <w:color w:val="C0504D"/>
      <w:u w:val="single"/>
    </w:rPr>
  </w:style>
  <w:style w:type="character" w:styleId="afffffffffd">
    <w:name w:val="Intense Reference"/>
    <w:qFormat/>
    <w:rsid w:val="0063589A"/>
    <w:rPr>
      <w:b/>
      <w:smallCaps/>
      <w:color w:val="C0504D"/>
      <w:spacing w:val="5"/>
      <w:u w:val="single"/>
    </w:rPr>
  </w:style>
  <w:style w:type="character" w:styleId="afffffffffe">
    <w:name w:val="Book Title"/>
    <w:qFormat/>
    <w:rsid w:val="0063589A"/>
    <w:rPr>
      <w:b/>
      <w:smallCaps/>
      <w:spacing w:val="5"/>
    </w:rPr>
  </w:style>
  <w:style w:type="character" w:customStyle="1" w:styleId="612">
    <w:name w:val="Заголовок 6 Знак1"/>
    <w:rsid w:val="0063589A"/>
    <w:rPr>
      <w:b/>
      <w:sz w:val="22"/>
      <w:lang w:val="ru-RU" w:eastAsia="ru-RU"/>
    </w:rPr>
  </w:style>
  <w:style w:type="character" w:customStyle="1" w:styleId="712">
    <w:name w:val="Заголовок 7 Знак1"/>
    <w:rsid w:val="0063589A"/>
    <w:rPr>
      <w:sz w:val="24"/>
      <w:lang w:val="ru-RU" w:eastAsia="ru-RU"/>
    </w:rPr>
  </w:style>
  <w:style w:type="character" w:customStyle="1" w:styleId="813">
    <w:name w:val="Заголовок 8 Знак1"/>
    <w:rsid w:val="0063589A"/>
    <w:rPr>
      <w:rFonts w:ascii="Calibri" w:hAnsi="Calibri"/>
      <w:i/>
      <w:sz w:val="24"/>
      <w:lang w:val="ru-RU" w:eastAsia="en-US"/>
    </w:rPr>
  </w:style>
  <w:style w:type="character" w:customStyle="1" w:styleId="911">
    <w:name w:val="Заголовок 9 Знак1"/>
    <w:rsid w:val="0063589A"/>
    <w:rPr>
      <w:rFonts w:ascii="Arial" w:hAnsi="Arial"/>
      <w:sz w:val="22"/>
      <w:lang w:val="ru-RU" w:eastAsia="ru-RU"/>
    </w:rPr>
  </w:style>
  <w:style w:type="character" w:customStyle="1" w:styleId="tbb121">
    <w:name w:val="tbb121"/>
    <w:rsid w:val="0063589A"/>
    <w:rPr>
      <w:rFonts w:ascii="Arial" w:hAnsi="Arial"/>
      <w:b/>
      <w:color w:val="000000"/>
      <w:sz w:val="18"/>
      <w:u w:val="none"/>
    </w:rPr>
  </w:style>
  <w:style w:type="character" w:customStyle="1" w:styleId="tbl121">
    <w:name w:val="tbl121"/>
    <w:rsid w:val="0063589A"/>
    <w:rPr>
      <w:rFonts w:ascii="Tahoma" w:hAnsi="Tahoma"/>
      <w:color w:val="000000"/>
      <w:sz w:val="18"/>
      <w:u w:val="none"/>
    </w:rPr>
  </w:style>
  <w:style w:type="character" w:customStyle="1" w:styleId="em11">
    <w:name w:val="em11"/>
    <w:rsid w:val="0063589A"/>
    <w:rPr>
      <w:b/>
      <w:sz w:val="24"/>
    </w:rPr>
  </w:style>
  <w:style w:type="character" w:customStyle="1" w:styleId="8pt">
    <w:name w:val="Основной текст + 8 pt"/>
    <w:rsid w:val="0063589A"/>
    <w:rPr>
      <w:rFonts w:ascii="Times New Roman" w:eastAsia="Times New Roman" w:hAnsi="Times New Roman"/>
      <w:spacing w:val="0"/>
      <w:sz w:val="16"/>
    </w:rPr>
  </w:style>
  <w:style w:type="character" w:customStyle="1" w:styleId="7pt">
    <w:name w:val="Основной текст + 7 pt"/>
    <w:rsid w:val="0063589A"/>
    <w:rPr>
      <w:rFonts w:ascii="Times New Roman" w:eastAsia="Times New Roman" w:hAnsi="Times New Roman"/>
      <w:spacing w:val="0"/>
      <w:sz w:val="14"/>
    </w:rPr>
  </w:style>
  <w:style w:type="character" w:customStyle="1" w:styleId="10pt0">
    <w:name w:val="Основной текст + 10 pt"/>
    <w:rsid w:val="0063589A"/>
    <w:rPr>
      <w:rFonts w:ascii="Times New Roman" w:eastAsia="Times New Roman" w:hAnsi="Times New Roman"/>
      <w:b/>
      <w:spacing w:val="0"/>
      <w:sz w:val="20"/>
    </w:rPr>
  </w:style>
  <w:style w:type="character" w:customStyle="1" w:styleId="5pt">
    <w:name w:val="Основной текст + 5 pt"/>
    <w:rsid w:val="0063589A"/>
    <w:rPr>
      <w:rFonts w:ascii="Times New Roman" w:eastAsia="Times New Roman" w:hAnsi="Times New Roman"/>
      <w:spacing w:val="10"/>
      <w:sz w:val="10"/>
    </w:rPr>
  </w:style>
  <w:style w:type="character" w:customStyle="1" w:styleId="9pt">
    <w:name w:val="Основной текст + 9 pt"/>
    <w:rsid w:val="0063589A"/>
    <w:rPr>
      <w:rFonts w:ascii="Times New Roman" w:eastAsia="Times New Roman" w:hAnsi="Times New Roman"/>
      <w:spacing w:val="0"/>
      <w:sz w:val="18"/>
    </w:rPr>
  </w:style>
  <w:style w:type="character" w:customStyle="1" w:styleId="TimesNewRoman0">
    <w:name w:val="Основной текст + Times New Roman"/>
    <w:rsid w:val="0063589A"/>
    <w:rPr>
      <w:rFonts w:ascii="Times New Roman" w:eastAsia="Times New Roman" w:hAnsi="Times New Roman"/>
      <w:spacing w:val="0"/>
      <w:sz w:val="21"/>
    </w:rPr>
  </w:style>
  <w:style w:type="character" w:customStyle="1" w:styleId="WW-9pt">
    <w:name w:val="WW-Основной текст + 9 pt"/>
    <w:rsid w:val="0063589A"/>
    <w:rPr>
      <w:rFonts w:ascii="Times New Roman" w:eastAsia="Times New Roman" w:hAnsi="Times New Roman"/>
      <w:spacing w:val="0"/>
      <w:sz w:val="18"/>
    </w:rPr>
  </w:style>
  <w:style w:type="character" w:customStyle="1" w:styleId="FontStyle124">
    <w:name w:val="Font Style124"/>
    <w:rsid w:val="0063589A"/>
    <w:rPr>
      <w:rFonts w:ascii="Times New Roman" w:hAnsi="Times New Roman"/>
      <w:b/>
      <w:sz w:val="18"/>
    </w:rPr>
  </w:style>
  <w:style w:type="character" w:customStyle="1" w:styleId="red">
    <w:name w:val="red"/>
    <w:rsid w:val="0063589A"/>
    <w:rPr>
      <w:rFonts w:cs="Times New Roman"/>
    </w:rPr>
  </w:style>
  <w:style w:type="character" w:customStyle="1" w:styleId="msosubtleemphasis0">
    <w:name w:val="msosubtleemphasis"/>
    <w:rsid w:val="0063589A"/>
    <w:rPr>
      <w:i/>
      <w:color w:val="808080"/>
    </w:rPr>
  </w:style>
  <w:style w:type="character" w:customStyle="1" w:styleId="FontStyle120">
    <w:name w:val="Font Style120"/>
    <w:rsid w:val="0063589A"/>
    <w:rPr>
      <w:rFonts w:ascii="Times New Roman" w:hAnsi="Times New Roman"/>
      <w:b/>
      <w:sz w:val="26"/>
    </w:rPr>
  </w:style>
  <w:style w:type="character" w:customStyle="1" w:styleId="FontStyle121">
    <w:name w:val="Font Style121"/>
    <w:rsid w:val="0063589A"/>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63589A"/>
    <w:pPr>
      <w:spacing w:after="160" w:line="240" w:lineRule="exact"/>
    </w:pPr>
    <w:rPr>
      <w:rFonts w:ascii="Verdana" w:hAnsi="Verdana"/>
      <w:lang w:val="en-US" w:eastAsia="en-US"/>
    </w:rPr>
  </w:style>
  <w:style w:type="character" w:customStyle="1" w:styleId="font0">
    <w:name w:val="font0"/>
    <w:rsid w:val="0063589A"/>
    <w:rPr>
      <w:rFonts w:cs="Times New Roman"/>
    </w:rPr>
  </w:style>
  <w:style w:type="character" w:customStyle="1" w:styleId="s3">
    <w:name w:val="s3"/>
    <w:rsid w:val="0063589A"/>
  </w:style>
  <w:style w:type="character" w:customStyle="1" w:styleId="FontStyle46">
    <w:name w:val="Font Style46"/>
    <w:rsid w:val="0063589A"/>
    <w:rPr>
      <w:rFonts w:ascii="Times New Roman" w:hAnsi="Times New Roman"/>
      <w:b/>
      <w:sz w:val="30"/>
    </w:rPr>
  </w:style>
  <w:style w:type="character" w:customStyle="1" w:styleId="newstitle">
    <w:name w:val="news_title"/>
    <w:rsid w:val="0063589A"/>
    <w:rPr>
      <w:rFonts w:cs="Times New Roman"/>
    </w:rPr>
  </w:style>
  <w:style w:type="character" w:customStyle="1" w:styleId="s1">
    <w:name w:val="s1"/>
    <w:rsid w:val="0063589A"/>
  </w:style>
  <w:style w:type="paragraph" w:customStyle="1" w:styleId="31b">
    <w:name w:val="Знак31"/>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63589A"/>
    <w:rPr>
      <w:b/>
      <w:sz w:val="2"/>
      <w:bdr w:val="single" w:sz="6" w:space="0" w:color="0000FF"/>
      <w:shd w:val="clear" w:color="auto" w:fill="CCCCFF"/>
    </w:rPr>
  </w:style>
  <w:style w:type="character" w:customStyle="1" w:styleId="FontStyle264">
    <w:name w:val="Font Style264"/>
    <w:rsid w:val="0063589A"/>
    <w:rPr>
      <w:rFonts w:ascii="Franklin Gothic Demi" w:hAnsi="Franklin Gothic Demi"/>
      <w:b/>
      <w:sz w:val="22"/>
    </w:rPr>
  </w:style>
  <w:style w:type="character" w:customStyle="1" w:styleId="FontStyle260">
    <w:name w:val="Font Style260"/>
    <w:rsid w:val="0063589A"/>
    <w:rPr>
      <w:rFonts w:ascii="Franklin Gothic Demi" w:hAnsi="Franklin Gothic Demi"/>
      <w:b/>
      <w:sz w:val="26"/>
    </w:rPr>
  </w:style>
  <w:style w:type="character" w:customStyle="1" w:styleId="FontStyle426">
    <w:name w:val="Font Style426"/>
    <w:rsid w:val="0063589A"/>
    <w:rPr>
      <w:rFonts w:ascii="Times New Roman" w:hAnsi="Times New Roman"/>
      <w:color w:val="000000"/>
      <w:sz w:val="20"/>
    </w:rPr>
  </w:style>
  <w:style w:type="character" w:customStyle="1" w:styleId="FontStyle707">
    <w:name w:val="Font Style707"/>
    <w:rsid w:val="0063589A"/>
    <w:rPr>
      <w:rFonts w:ascii="Bookman Old Style" w:hAnsi="Bookman Old Style"/>
      <w:color w:val="000000"/>
      <w:sz w:val="16"/>
    </w:rPr>
  </w:style>
  <w:style w:type="character" w:customStyle="1" w:styleId="FontStyle679">
    <w:name w:val="Font Style679"/>
    <w:rsid w:val="0063589A"/>
    <w:rPr>
      <w:rFonts w:ascii="Times New Roman" w:hAnsi="Times New Roman"/>
      <w:i/>
      <w:color w:val="000000"/>
      <w:sz w:val="20"/>
    </w:rPr>
  </w:style>
  <w:style w:type="character" w:customStyle="1" w:styleId="FontStyle695">
    <w:name w:val="Font Style695"/>
    <w:rsid w:val="0063589A"/>
    <w:rPr>
      <w:rFonts w:ascii="Times New Roman" w:hAnsi="Times New Roman"/>
      <w:b/>
      <w:color w:val="000000"/>
      <w:sz w:val="16"/>
    </w:rPr>
  </w:style>
  <w:style w:type="character" w:customStyle="1" w:styleId="FontStyle527">
    <w:name w:val="Font Style527"/>
    <w:rsid w:val="0063589A"/>
    <w:rPr>
      <w:rFonts w:ascii="Times New Roman" w:hAnsi="Times New Roman"/>
      <w:b/>
      <w:color w:val="000000"/>
      <w:sz w:val="16"/>
    </w:rPr>
  </w:style>
  <w:style w:type="character" w:customStyle="1" w:styleId="FontStyle236">
    <w:name w:val="Font Style236"/>
    <w:rsid w:val="0063589A"/>
    <w:rPr>
      <w:rFonts w:ascii="Times New Roman" w:hAnsi="Times New Roman"/>
      <w:color w:val="000000"/>
      <w:sz w:val="20"/>
    </w:rPr>
  </w:style>
  <w:style w:type="character" w:customStyle="1" w:styleId="FontStyle719">
    <w:name w:val="Font Style719"/>
    <w:rsid w:val="0063589A"/>
    <w:rPr>
      <w:rFonts w:ascii="Bookman Old Style" w:hAnsi="Bookman Old Style"/>
      <w:b/>
      <w:color w:val="000000"/>
      <w:sz w:val="16"/>
    </w:rPr>
  </w:style>
  <w:style w:type="character" w:customStyle="1" w:styleId="FontStyle720">
    <w:name w:val="Font Style720"/>
    <w:rsid w:val="0063589A"/>
    <w:rPr>
      <w:rFonts w:ascii="Tahoma" w:hAnsi="Tahoma"/>
      <w:color w:val="000000"/>
      <w:sz w:val="14"/>
    </w:rPr>
  </w:style>
  <w:style w:type="character" w:customStyle="1" w:styleId="FontStyle815">
    <w:name w:val="Font Style815"/>
    <w:rsid w:val="0063589A"/>
    <w:rPr>
      <w:rFonts w:ascii="Bookman Old Style" w:hAnsi="Bookman Old Style"/>
      <w:color w:val="000000"/>
      <w:sz w:val="16"/>
    </w:rPr>
  </w:style>
  <w:style w:type="character" w:customStyle="1" w:styleId="FontStyle106">
    <w:name w:val="Font Style106"/>
    <w:rsid w:val="0063589A"/>
    <w:rPr>
      <w:rFonts w:ascii="Times New Roman" w:hAnsi="Times New Roman"/>
      <w:color w:val="000000"/>
      <w:sz w:val="24"/>
    </w:rPr>
  </w:style>
  <w:style w:type="character" w:customStyle="1" w:styleId="FontStyle122">
    <w:name w:val="Font Style122"/>
    <w:rsid w:val="0063589A"/>
    <w:rPr>
      <w:rFonts w:ascii="Times New Roman" w:hAnsi="Times New Roman"/>
      <w:color w:val="000000"/>
      <w:sz w:val="22"/>
    </w:rPr>
  </w:style>
  <w:style w:type="character" w:customStyle="1" w:styleId="146pt">
    <w:name w:val="Основной текст (14) + 6 pt"/>
    <w:rsid w:val="0063589A"/>
    <w:rPr>
      <w:rFonts w:ascii="Times New Roman" w:hAnsi="Times New Roman"/>
      <w:sz w:val="12"/>
      <w:shd w:val="clear" w:color="auto" w:fill="FFFFFF"/>
    </w:rPr>
  </w:style>
  <w:style w:type="character" w:customStyle="1" w:styleId="listing-desc">
    <w:name w:val="listing-desc"/>
    <w:rsid w:val="0063589A"/>
  </w:style>
  <w:style w:type="character" w:customStyle="1" w:styleId="FontStyle436">
    <w:name w:val="Font Style436"/>
    <w:rsid w:val="0063589A"/>
    <w:rPr>
      <w:rFonts w:ascii="Times New Roman" w:hAnsi="Times New Roman"/>
      <w:b/>
      <w:sz w:val="18"/>
    </w:rPr>
  </w:style>
  <w:style w:type="character" w:customStyle="1" w:styleId="FontStyle434">
    <w:name w:val="Font Style434"/>
    <w:rsid w:val="0063589A"/>
    <w:rPr>
      <w:rFonts w:ascii="Times New Roman" w:hAnsi="Times New Roman"/>
      <w:sz w:val="18"/>
    </w:rPr>
  </w:style>
  <w:style w:type="character" w:customStyle="1" w:styleId="912">
    <w:name w:val="Знак Знак91"/>
    <w:locked/>
    <w:rsid w:val="0063589A"/>
    <w:rPr>
      <w:rFonts w:ascii="Cambria" w:eastAsia="Times New Roman" w:hAnsi="Cambria"/>
      <w:b/>
      <w:color w:val="4F81BD"/>
      <w:sz w:val="26"/>
      <w:lang w:val="ru-RU" w:eastAsia="en-US"/>
    </w:rPr>
  </w:style>
  <w:style w:type="character" w:customStyle="1" w:styleId="532">
    <w:name w:val="Знак Знак53"/>
    <w:locked/>
    <w:rsid w:val="0063589A"/>
    <w:rPr>
      <w:b/>
      <w:caps/>
      <w:sz w:val="24"/>
      <w:lang w:val="ru-RU" w:eastAsia="ru-RU"/>
    </w:rPr>
  </w:style>
  <w:style w:type="character" w:customStyle="1" w:styleId="2ffd">
    <w:name w:val="Основной текст Знак Знак Знак2"/>
    <w:locked/>
    <w:rsid w:val="0063589A"/>
    <w:rPr>
      <w:sz w:val="24"/>
      <w:lang w:val="ru-RU" w:eastAsia="ru-RU"/>
    </w:rPr>
  </w:style>
  <w:style w:type="character" w:customStyle="1" w:styleId="FontStyle126">
    <w:name w:val="Font Style126"/>
    <w:rsid w:val="0063589A"/>
    <w:rPr>
      <w:rFonts w:ascii="Times New Roman" w:hAnsi="Times New Roman"/>
      <w:color w:val="000000"/>
      <w:sz w:val="20"/>
    </w:rPr>
  </w:style>
  <w:style w:type="character" w:customStyle="1" w:styleId="1310">
    <w:name w:val="Знак Знак131"/>
    <w:locked/>
    <w:rsid w:val="0063589A"/>
    <w:rPr>
      <w:color w:val="000000"/>
      <w:sz w:val="24"/>
    </w:rPr>
  </w:style>
  <w:style w:type="character" w:customStyle="1" w:styleId="1110">
    <w:name w:val="Знак Знак111"/>
    <w:locked/>
    <w:rsid w:val="0063589A"/>
    <w:rPr>
      <w:sz w:val="24"/>
    </w:rPr>
  </w:style>
  <w:style w:type="character" w:customStyle="1" w:styleId="231">
    <w:name w:val="Знак Знак231"/>
    <w:locked/>
    <w:rsid w:val="0063589A"/>
    <w:rPr>
      <w:sz w:val="24"/>
      <w:lang w:val="ru-RU" w:eastAsia="ru-RU"/>
    </w:rPr>
  </w:style>
  <w:style w:type="character" w:customStyle="1" w:styleId="5311">
    <w:name w:val="Знак Знак531"/>
    <w:locked/>
    <w:rsid w:val="0063589A"/>
    <w:rPr>
      <w:b/>
      <w:caps/>
      <w:sz w:val="24"/>
      <w:lang w:val="ru-RU" w:eastAsia="ru-RU"/>
    </w:rPr>
  </w:style>
  <w:style w:type="character" w:customStyle="1" w:styleId="1510">
    <w:name w:val="Знак Знак151"/>
    <w:rsid w:val="0063589A"/>
    <w:rPr>
      <w:rFonts w:ascii="Times New Roman" w:eastAsia="Times New Roman" w:hAnsi="Times New Roman"/>
      <w:sz w:val="24"/>
      <w:lang w:eastAsia="ru-RU"/>
    </w:rPr>
  </w:style>
  <w:style w:type="character" w:customStyle="1" w:styleId="461">
    <w:name w:val="Знак Знак46"/>
    <w:locked/>
    <w:rsid w:val="0063589A"/>
    <w:rPr>
      <w:rFonts w:ascii="Arial" w:hAnsi="Arial"/>
      <w:b/>
      <w:i/>
      <w:sz w:val="28"/>
      <w:lang w:val="ru-RU" w:eastAsia="en-US"/>
    </w:rPr>
  </w:style>
  <w:style w:type="character" w:customStyle="1" w:styleId="171">
    <w:name w:val="Знак Знак171"/>
    <w:locked/>
    <w:rsid w:val="0063589A"/>
    <w:rPr>
      <w:i/>
      <w:sz w:val="24"/>
      <w:lang w:val="ru-RU" w:eastAsia="ru-RU"/>
    </w:rPr>
  </w:style>
  <w:style w:type="paragraph" w:customStyle="1" w:styleId="rvps4">
    <w:name w:val="rvps4"/>
    <w:basedOn w:val="a3"/>
    <w:rsid w:val="0063589A"/>
    <w:pPr>
      <w:jc w:val="both"/>
    </w:pPr>
  </w:style>
  <w:style w:type="character" w:customStyle="1" w:styleId="3f7">
    <w:name w:val="3 ступень Знак"/>
    <w:link w:val="3f8"/>
    <w:locked/>
    <w:rsid w:val="0063589A"/>
    <w:rPr>
      <w:rFonts w:ascii="BodoniCTT" w:hAnsi="BodoniCTT"/>
      <w:b/>
    </w:rPr>
  </w:style>
  <w:style w:type="paragraph" w:customStyle="1" w:styleId="3f8">
    <w:name w:val="3 ступень"/>
    <w:basedOn w:val="a3"/>
    <w:link w:val="3f7"/>
    <w:rsid w:val="0063589A"/>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63589A"/>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63589A"/>
    <w:pPr>
      <w:spacing w:before="100" w:beforeAutospacing="1" w:after="100" w:afterAutospacing="1"/>
    </w:pPr>
  </w:style>
  <w:style w:type="paragraph" w:customStyle="1" w:styleId="p4">
    <w:name w:val="p4"/>
    <w:basedOn w:val="a3"/>
    <w:rsid w:val="0063589A"/>
    <w:pPr>
      <w:spacing w:before="100" w:beforeAutospacing="1" w:after="100" w:afterAutospacing="1"/>
    </w:pPr>
  </w:style>
  <w:style w:type="character" w:customStyle="1" w:styleId="rvts6">
    <w:name w:val="rvts6"/>
    <w:rsid w:val="0063589A"/>
    <w:rPr>
      <w:rFonts w:ascii="Times New Roman" w:hAnsi="Times New Roman"/>
      <w:sz w:val="28"/>
    </w:rPr>
  </w:style>
  <w:style w:type="character" w:customStyle="1" w:styleId="3917">
    <w:name w:val="3917"/>
    <w:rsid w:val="0063589A"/>
    <w:rPr>
      <w:rFonts w:cs="Times New Roman"/>
    </w:rPr>
  </w:style>
  <w:style w:type="character" w:customStyle="1" w:styleId="epm">
    <w:name w:val="epm"/>
    <w:rsid w:val="0063589A"/>
  </w:style>
  <w:style w:type="character" w:customStyle="1" w:styleId="affffffffff">
    <w:name w:val="Стиль Зеленый"/>
    <w:rsid w:val="0063589A"/>
    <w:rPr>
      <w:color w:val="00B050"/>
      <w:spacing w:val="0"/>
    </w:rPr>
  </w:style>
  <w:style w:type="character" w:customStyle="1" w:styleId="s10">
    <w:name w:val="s_10"/>
    <w:rsid w:val="0063589A"/>
    <w:rPr>
      <w:rFonts w:cs="Times New Roman"/>
    </w:rPr>
  </w:style>
  <w:style w:type="character" w:customStyle="1" w:styleId="s5">
    <w:name w:val="s5"/>
    <w:rsid w:val="0063589A"/>
    <w:rPr>
      <w:rFonts w:cs="Times New Roman"/>
    </w:rPr>
  </w:style>
  <w:style w:type="character" w:customStyle="1" w:styleId="sz12">
    <w:name w:val="sz12"/>
    <w:rsid w:val="0063589A"/>
    <w:rPr>
      <w:rFonts w:cs="Times New Roman"/>
    </w:rPr>
  </w:style>
  <w:style w:type="character" w:customStyle="1" w:styleId="s6">
    <w:name w:val="s6"/>
    <w:rsid w:val="0063589A"/>
    <w:rPr>
      <w:rFonts w:cs="Times New Roman"/>
    </w:rPr>
  </w:style>
  <w:style w:type="character" w:customStyle="1" w:styleId="11d">
    <w:name w:val="Знак1 Знак Знак1"/>
    <w:locked/>
    <w:rsid w:val="0063589A"/>
    <w:rPr>
      <w:rFonts w:ascii="Times New Roman" w:eastAsia="Times New Roman" w:hAnsi="Times New Roman"/>
      <w:sz w:val="24"/>
      <w:lang w:eastAsia="ru-RU"/>
    </w:rPr>
  </w:style>
  <w:style w:type="character" w:customStyle="1" w:styleId="4610">
    <w:name w:val="Знак Знак461"/>
    <w:locked/>
    <w:rsid w:val="0063589A"/>
    <w:rPr>
      <w:b/>
      <w:sz w:val="27"/>
      <w:lang w:val="ru-RU" w:eastAsia="ru-RU"/>
    </w:rPr>
  </w:style>
  <w:style w:type="character" w:customStyle="1" w:styleId="481">
    <w:name w:val="Знак Знак48"/>
    <w:locked/>
    <w:rsid w:val="0063589A"/>
    <w:rPr>
      <w:b/>
      <w:sz w:val="27"/>
      <w:lang w:val="ru-RU" w:eastAsia="ru-RU"/>
    </w:rPr>
  </w:style>
  <w:style w:type="character" w:customStyle="1" w:styleId="441">
    <w:name w:val="Знак Знак44"/>
    <w:locked/>
    <w:rsid w:val="0063589A"/>
    <w:rPr>
      <w:sz w:val="24"/>
    </w:rPr>
  </w:style>
  <w:style w:type="character" w:customStyle="1" w:styleId="514">
    <w:name w:val="Знак Знак51"/>
    <w:locked/>
    <w:rsid w:val="0063589A"/>
    <w:rPr>
      <w:b/>
      <w:sz w:val="27"/>
      <w:lang w:val="ru-RU" w:eastAsia="ru-RU"/>
    </w:rPr>
  </w:style>
  <w:style w:type="character" w:customStyle="1" w:styleId="431">
    <w:name w:val="Знак Знак43"/>
    <w:locked/>
    <w:rsid w:val="0063589A"/>
    <w:rPr>
      <w:color w:val="000000"/>
      <w:sz w:val="24"/>
      <w:lang w:eastAsia="ru-RU"/>
    </w:rPr>
  </w:style>
  <w:style w:type="paragraph" w:customStyle="1" w:styleId="Style39">
    <w:name w:val="Style3"/>
    <w:basedOn w:val="a3"/>
    <w:rsid w:val="0063589A"/>
    <w:pPr>
      <w:widowControl w:val="0"/>
      <w:autoSpaceDE w:val="0"/>
      <w:autoSpaceDN w:val="0"/>
      <w:adjustRightInd w:val="0"/>
      <w:spacing w:line="259" w:lineRule="exact"/>
      <w:ind w:firstLine="542"/>
      <w:jc w:val="both"/>
    </w:pPr>
  </w:style>
  <w:style w:type="character" w:customStyle="1" w:styleId="421">
    <w:name w:val="Знак Знак42"/>
    <w:rsid w:val="0063589A"/>
    <w:rPr>
      <w:rFonts w:ascii="Times New Roman" w:eastAsia="Times New Roman" w:hAnsi="Times New Roman"/>
      <w:sz w:val="16"/>
    </w:rPr>
  </w:style>
  <w:style w:type="character" w:customStyle="1" w:styleId="490">
    <w:name w:val="Знак Знак49"/>
    <w:rsid w:val="0063589A"/>
    <w:rPr>
      <w:rFonts w:ascii="Times New Roman" w:eastAsia="Times New Roman" w:hAnsi="Times New Roman"/>
      <w:b/>
      <w:caps/>
      <w:sz w:val="24"/>
      <w:lang w:eastAsia="ru-RU"/>
    </w:rPr>
  </w:style>
  <w:style w:type="character" w:customStyle="1" w:styleId="471">
    <w:name w:val="Знак Знак47"/>
    <w:rsid w:val="0063589A"/>
    <w:rPr>
      <w:rFonts w:ascii="Times New Roman" w:eastAsia="Times New Roman" w:hAnsi="Times New Roman"/>
      <w:b/>
      <w:sz w:val="27"/>
      <w:lang w:eastAsia="ru-RU"/>
    </w:rPr>
  </w:style>
  <w:style w:type="character" w:customStyle="1" w:styleId="451">
    <w:name w:val="Знак Знак45"/>
    <w:rsid w:val="0063589A"/>
    <w:rPr>
      <w:rFonts w:ascii="Times New Roman" w:eastAsia="Times New Roman" w:hAnsi="Times New Roman"/>
      <w:b/>
      <w:i/>
      <w:sz w:val="26"/>
      <w:lang w:eastAsia="ru-RU"/>
    </w:rPr>
  </w:style>
  <w:style w:type="character" w:customStyle="1" w:styleId="1fffff1">
    <w:name w:val="Заголовок №1_"/>
    <w:link w:val="1fffff2"/>
    <w:locked/>
    <w:rsid w:val="0063589A"/>
    <w:rPr>
      <w:sz w:val="23"/>
      <w:shd w:val="clear" w:color="auto" w:fill="FFFFFF"/>
    </w:rPr>
  </w:style>
  <w:style w:type="paragraph" w:customStyle="1" w:styleId="1fffff2">
    <w:name w:val="Заголовок №1"/>
    <w:basedOn w:val="a3"/>
    <w:link w:val="1fffff1"/>
    <w:rsid w:val="0063589A"/>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3589A"/>
    <w:rPr>
      <w:rFonts w:ascii="Times New Roman" w:hAnsi="Times New Roman"/>
      <w:spacing w:val="0"/>
      <w:sz w:val="20"/>
    </w:rPr>
  </w:style>
  <w:style w:type="character" w:customStyle="1" w:styleId="c7">
    <w:name w:val="c7"/>
    <w:rsid w:val="0063589A"/>
    <w:rPr>
      <w:rFonts w:cs="Times New Roman"/>
    </w:rPr>
  </w:style>
  <w:style w:type="character" w:customStyle="1" w:styleId="affffffffff0">
    <w:name w:val="полужирный"/>
    <w:rsid w:val="0063589A"/>
    <w:rPr>
      <w:rFonts w:ascii="Times New Roman" w:hAnsi="Times New Roman"/>
      <w:b/>
      <w:color w:val="auto"/>
      <w:sz w:val="24"/>
    </w:rPr>
  </w:style>
  <w:style w:type="paragraph" w:customStyle="1" w:styleId="ipara">
    <w:name w:val="ipara"/>
    <w:basedOn w:val="a3"/>
    <w:rsid w:val="0063589A"/>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63589A"/>
    <w:rPr>
      <w:rFonts w:ascii="Times New Roman" w:hAnsi="Times New Roman"/>
      <w:b/>
      <w:i/>
      <w:sz w:val="24"/>
    </w:rPr>
  </w:style>
  <w:style w:type="character" w:customStyle="1" w:styleId="743">
    <w:name w:val="Основной текст (7)43"/>
    <w:rsid w:val="0063589A"/>
    <w:rPr>
      <w:rFonts w:ascii="Times New Roman" w:hAnsi="Times New Roman"/>
      <w:spacing w:val="0"/>
      <w:sz w:val="20"/>
    </w:rPr>
  </w:style>
  <w:style w:type="paragraph" w:customStyle="1" w:styleId="affffffffff1">
    <w:name w:val="Разработчик"/>
    <w:basedOn w:val="a3"/>
    <w:rsid w:val="0063589A"/>
    <w:pPr>
      <w:jc w:val="both"/>
    </w:pPr>
    <w:rPr>
      <w:b/>
      <w:sz w:val="20"/>
    </w:rPr>
  </w:style>
  <w:style w:type="character" w:customStyle="1" w:styleId="533">
    <w:name w:val="Знак5 Знак Знак3"/>
    <w:locked/>
    <w:rsid w:val="0063589A"/>
    <w:rPr>
      <w:sz w:val="16"/>
    </w:rPr>
  </w:style>
  <w:style w:type="character" w:customStyle="1" w:styleId="500">
    <w:name w:val="Знак Знак50"/>
    <w:locked/>
    <w:rsid w:val="0063589A"/>
    <w:rPr>
      <w:b/>
      <w:sz w:val="28"/>
      <w:lang w:val="ru-RU" w:eastAsia="ru-RU"/>
    </w:rPr>
  </w:style>
  <w:style w:type="character" w:customStyle="1" w:styleId="521">
    <w:name w:val="Знак Знак52"/>
    <w:rsid w:val="0063589A"/>
    <w:rPr>
      <w:rFonts w:ascii="Arial" w:eastAsia="Times New Roman" w:hAnsi="Arial"/>
      <w:b/>
      <w:i/>
      <w:sz w:val="28"/>
    </w:rPr>
  </w:style>
  <w:style w:type="paragraph" w:customStyle="1" w:styleId="p7">
    <w:name w:val="p7"/>
    <w:basedOn w:val="a3"/>
    <w:rsid w:val="0063589A"/>
    <w:pPr>
      <w:spacing w:before="100" w:beforeAutospacing="1" w:after="100" w:afterAutospacing="1"/>
    </w:pPr>
  </w:style>
  <w:style w:type="paragraph" w:customStyle="1" w:styleId="p9">
    <w:name w:val="p9"/>
    <w:basedOn w:val="a3"/>
    <w:rsid w:val="0063589A"/>
    <w:pPr>
      <w:spacing w:before="100" w:beforeAutospacing="1" w:after="100" w:afterAutospacing="1"/>
    </w:pPr>
  </w:style>
  <w:style w:type="paragraph" w:customStyle="1" w:styleId="p6">
    <w:name w:val="p6"/>
    <w:basedOn w:val="a3"/>
    <w:rsid w:val="0063589A"/>
    <w:pPr>
      <w:spacing w:before="100" w:beforeAutospacing="1" w:after="100" w:afterAutospacing="1"/>
    </w:pPr>
  </w:style>
  <w:style w:type="paragraph" w:customStyle="1" w:styleId="p8">
    <w:name w:val="p8"/>
    <w:basedOn w:val="a3"/>
    <w:rsid w:val="0063589A"/>
    <w:pPr>
      <w:spacing w:before="100" w:beforeAutospacing="1" w:after="100" w:afterAutospacing="1"/>
    </w:pPr>
  </w:style>
  <w:style w:type="paragraph" w:customStyle="1" w:styleId="11e">
    <w:name w:val="Цитата11"/>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63589A"/>
    <w:rPr>
      <w:sz w:val="28"/>
      <w:szCs w:val="20"/>
    </w:rPr>
  </w:style>
  <w:style w:type="paragraph" w:customStyle="1" w:styleId="1fffff3">
    <w:name w:val="Верхний колонтитул1"/>
    <w:basedOn w:val="a3"/>
    <w:rsid w:val="0063589A"/>
    <w:pPr>
      <w:tabs>
        <w:tab w:val="center" w:pos="4153"/>
        <w:tab w:val="right" w:pos="8306"/>
      </w:tabs>
    </w:pPr>
    <w:rPr>
      <w:rFonts w:ascii="Arial" w:hAnsi="Arial"/>
      <w:szCs w:val="20"/>
    </w:rPr>
  </w:style>
  <w:style w:type="paragraph" w:customStyle="1" w:styleId="31c">
    <w:name w:val="Заголовок 31"/>
    <w:basedOn w:val="1ff"/>
    <w:next w:val="1ff"/>
    <w:rsid w:val="0063589A"/>
    <w:pPr>
      <w:keepNext/>
      <w:widowControl/>
      <w:tabs>
        <w:tab w:val="left" w:pos="643"/>
      </w:tabs>
      <w:spacing w:before="0" w:after="0"/>
      <w:outlineLvl w:val="2"/>
    </w:pPr>
  </w:style>
  <w:style w:type="paragraph" w:customStyle="1" w:styleId="3111">
    <w:name w:val="Основной текст 311"/>
    <w:basedOn w:val="a3"/>
    <w:rsid w:val="0063589A"/>
    <w:pPr>
      <w:spacing w:after="120"/>
    </w:pPr>
    <w:rPr>
      <w:sz w:val="16"/>
      <w:szCs w:val="16"/>
      <w:lang w:eastAsia="zh-CN"/>
    </w:rPr>
  </w:style>
  <w:style w:type="character" w:customStyle="1" w:styleId="QuoteChar2">
    <w:name w:val="Quote Char2"/>
    <w:link w:val="Quote1"/>
    <w:locked/>
    <w:rsid w:val="0063589A"/>
    <w:rPr>
      <w:rFonts w:ascii="Calibri" w:hAnsi="Calibri"/>
      <w:i/>
      <w:color w:val="000000"/>
      <w:sz w:val="24"/>
    </w:rPr>
  </w:style>
  <w:style w:type="paragraph" w:customStyle="1" w:styleId="Quote1">
    <w:name w:val="Quote1"/>
    <w:basedOn w:val="a3"/>
    <w:next w:val="a3"/>
    <w:link w:val="QuoteChar2"/>
    <w:rsid w:val="0063589A"/>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63589A"/>
    <w:rPr>
      <w:rFonts w:ascii="Calibri" w:hAnsi="Calibri"/>
      <w:b/>
      <w:i/>
      <w:color w:val="4F81BD"/>
      <w:sz w:val="24"/>
    </w:rPr>
  </w:style>
  <w:style w:type="paragraph" w:customStyle="1" w:styleId="IntenseQuote1">
    <w:name w:val="Intense Quote1"/>
    <w:basedOn w:val="a3"/>
    <w:next w:val="a3"/>
    <w:link w:val="IntenseQuoteChar2"/>
    <w:rsid w:val="0063589A"/>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63589A"/>
    <w:pPr>
      <w:spacing w:before="100" w:beforeAutospacing="1" w:after="100" w:afterAutospacing="1"/>
    </w:pPr>
  </w:style>
  <w:style w:type="character" w:customStyle="1" w:styleId="ipa">
    <w:name w:val="ipa"/>
    <w:rsid w:val="0063589A"/>
  </w:style>
  <w:style w:type="character" w:customStyle="1" w:styleId="fliesstext">
    <w:name w:val="fliesstext"/>
    <w:rsid w:val="0063589A"/>
  </w:style>
  <w:style w:type="character" w:customStyle="1" w:styleId="skypec2ctextspan">
    <w:name w:val="skype_c2c_text_span"/>
    <w:rsid w:val="0063589A"/>
  </w:style>
  <w:style w:type="paragraph" w:customStyle="1" w:styleId="style140">
    <w:name w:val="style14"/>
    <w:basedOn w:val="a3"/>
    <w:rsid w:val="0063589A"/>
    <w:pPr>
      <w:spacing w:before="100" w:beforeAutospacing="1" w:after="100" w:afterAutospacing="1"/>
    </w:pPr>
  </w:style>
  <w:style w:type="character" w:customStyle="1" w:styleId="w">
    <w:name w:val="w"/>
    <w:rsid w:val="0063589A"/>
    <w:rPr>
      <w:rFonts w:cs="Times New Roman"/>
    </w:rPr>
  </w:style>
  <w:style w:type="character" w:customStyle="1" w:styleId="selectionindex">
    <w:name w:val="selection_index"/>
    <w:rsid w:val="0063589A"/>
    <w:rPr>
      <w:rFonts w:cs="Times New Roman"/>
    </w:rPr>
  </w:style>
  <w:style w:type="character" w:customStyle="1" w:styleId="citecrochet">
    <w:name w:val="cite_crochet"/>
    <w:rsid w:val="0063589A"/>
    <w:rPr>
      <w:rFonts w:cs="Times New Roman"/>
    </w:rPr>
  </w:style>
  <w:style w:type="character" w:customStyle="1" w:styleId="hoverable">
    <w:name w:val="hoverable"/>
    <w:rsid w:val="0063589A"/>
    <w:rPr>
      <w:rFonts w:cs="Times New Roman"/>
    </w:rPr>
  </w:style>
  <w:style w:type="character" w:customStyle="1" w:styleId="3f9">
    <w:name w:val="Основной текст Знак3"/>
    <w:locked/>
    <w:rsid w:val="0063589A"/>
    <w:rPr>
      <w:sz w:val="24"/>
    </w:rPr>
  </w:style>
  <w:style w:type="character" w:customStyle="1" w:styleId="s15122">
    <w:name w:val="s15122"/>
    <w:rsid w:val="0063589A"/>
    <w:rPr>
      <w:rFonts w:cs="Times New Roman"/>
    </w:rPr>
  </w:style>
  <w:style w:type="character" w:customStyle="1" w:styleId="shorttext">
    <w:name w:val="short_text"/>
    <w:rsid w:val="0063589A"/>
    <w:rPr>
      <w:rFonts w:cs="Times New Roman"/>
    </w:rPr>
  </w:style>
  <w:style w:type="character" w:customStyle="1" w:styleId="CommentTextChar1">
    <w:name w:val="Comment Text Char1"/>
    <w:semiHidden/>
    <w:rsid w:val="0063589A"/>
    <w:rPr>
      <w:rFonts w:ascii="Times New Roman" w:hAnsi="Times New Roman"/>
    </w:rPr>
  </w:style>
  <w:style w:type="character" w:customStyle="1" w:styleId="125">
    <w:name w:val="Знак1 Знак Знак2"/>
    <w:aliases w:val="Основной текст Знак Знак4"/>
    <w:locked/>
    <w:rsid w:val="0063589A"/>
    <w:rPr>
      <w:sz w:val="24"/>
    </w:rPr>
  </w:style>
  <w:style w:type="character" w:customStyle="1" w:styleId="540">
    <w:name w:val="Знак Знак54"/>
    <w:rsid w:val="0063589A"/>
    <w:rPr>
      <w:rFonts w:ascii="Arial" w:hAnsi="Arial"/>
      <w:b/>
      <w:sz w:val="26"/>
    </w:rPr>
  </w:style>
  <w:style w:type="character" w:customStyle="1" w:styleId="Heading12">
    <w:name w:val="Heading 12 Знак Знак"/>
    <w:rsid w:val="0063589A"/>
    <w:rPr>
      <w:rFonts w:ascii="Courier New" w:hAnsi="Courier New"/>
    </w:rPr>
  </w:style>
  <w:style w:type="character" w:customStyle="1" w:styleId="600">
    <w:name w:val="Знак Знак60"/>
    <w:rsid w:val="0063589A"/>
    <w:rPr>
      <w:b/>
      <w:sz w:val="28"/>
    </w:rPr>
  </w:style>
  <w:style w:type="character" w:customStyle="1" w:styleId="59">
    <w:name w:val="Знак Знак59"/>
    <w:rsid w:val="0063589A"/>
    <w:rPr>
      <w:b/>
      <w:i/>
      <w:sz w:val="26"/>
    </w:rPr>
  </w:style>
  <w:style w:type="character" w:customStyle="1" w:styleId="580">
    <w:name w:val="Знак Знак58"/>
    <w:rsid w:val="0063589A"/>
    <w:rPr>
      <w:b/>
      <w:sz w:val="22"/>
      <w:lang w:val="ru-RU" w:eastAsia="ru-RU"/>
    </w:rPr>
  </w:style>
  <w:style w:type="character" w:customStyle="1" w:styleId="570">
    <w:name w:val="Знак Знак57"/>
    <w:rsid w:val="0063589A"/>
    <w:rPr>
      <w:sz w:val="24"/>
      <w:lang w:val="ru-RU" w:eastAsia="ru-RU"/>
    </w:rPr>
  </w:style>
  <w:style w:type="character" w:customStyle="1" w:styleId="560">
    <w:name w:val="Знак Знак56"/>
    <w:rsid w:val="0063589A"/>
    <w:rPr>
      <w:rFonts w:ascii="Calibri" w:hAnsi="Calibri"/>
      <w:i/>
      <w:sz w:val="24"/>
      <w:lang w:eastAsia="en-US"/>
    </w:rPr>
  </w:style>
  <w:style w:type="character" w:customStyle="1" w:styleId="550">
    <w:name w:val="Знак Знак55"/>
    <w:rsid w:val="0063589A"/>
    <w:rPr>
      <w:rFonts w:ascii="Arial" w:hAnsi="Arial"/>
      <w:sz w:val="22"/>
      <w:lang w:val="ru-RU" w:eastAsia="ru-RU"/>
    </w:rPr>
  </w:style>
  <w:style w:type="character" w:customStyle="1" w:styleId="6110">
    <w:name w:val="Знак Знак611"/>
    <w:locked/>
    <w:rsid w:val="0063589A"/>
    <w:rPr>
      <w:sz w:val="24"/>
    </w:rPr>
  </w:style>
  <w:style w:type="character" w:customStyle="1" w:styleId="1fffff4">
    <w:name w:val="Основной текст Знак Знак Знак1"/>
    <w:rsid w:val="0063589A"/>
    <w:rPr>
      <w:sz w:val="24"/>
    </w:rPr>
  </w:style>
  <w:style w:type="paragraph" w:customStyle="1" w:styleId="0">
    <w:name w:val="Стиль По левому краю Первая строка:  0 см"/>
    <w:basedOn w:val="a3"/>
    <w:rsid w:val="0063589A"/>
    <w:pPr>
      <w:contextualSpacing/>
    </w:pPr>
    <w:rPr>
      <w:sz w:val="28"/>
      <w:szCs w:val="20"/>
      <w:lang w:eastAsia="en-US"/>
    </w:rPr>
  </w:style>
  <w:style w:type="character" w:customStyle="1" w:styleId="4310">
    <w:name w:val="Знак Знак431"/>
    <w:locked/>
    <w:rsid w:val="0063589A"/>
    <w:rPr>
      <w:sz w:val="24"/>
    </w:rPr>
  </w:style>
  <w:style w:type="character" w:customStyle="1" w:styleId="501">
    <w:name w:val="Знак Знак501"/>
    <w:locked/>
    <w:rsid w:val="0063589A"/>
    <w:rPr>
      <w:b/>
      <w:sz w:val="28"/>
      <w:lang w:val="ru-RU" w:eastAsia="ru-RU"/>
    </w:rPr>
  </w:style>
  <w:style w:type="character" w:customStyle="1" w:styleId="5110">
    <w:name w:val="Знак Знак511"/>
    <w:locked/>
    <w:rsid w:val="0063589A"/>
    <w:rPr>
      <w:b/>
      <w:sz w:val="27"/>
      <w:lang w:val="ru-RU" w:eastAsia="ru-RU"/>
    </w:rPr>
  </w:style>
  <w:style w:type="character" w:customStyle="1" w:styleId="4210">
    <w:name w:val="Знак Знак421"/>
    <w:locked/>
    <w:rsid w:val="0063589A"/>
    <w:rPr>
      <w:color w:val="000000"/>
      <w:sz w:val="24"/>
      <w:lang w:val="ru-RU" w:eastAsia="ru-RU"/>
    </w:rPr>
  </w:style>
  <w:style w:type="character" w:customStyle="1" w:styleId="4410">
    <w:name w:val="Знак Знак441"/>
    <w:rsid w:val="0063589A"/>
    <w:rPr>
      <w:sz w:val="24"/>
      <w:lang w:val="ru-RU" w:eastAsia="ru-RU"/>
    </w:rPr>
  </w:style>
  <w:style w:type="character" w:customStyle="1" w:styleId="5210">
    <w:name w:val="Знак Знак521"/>
    <w:rsid w:val="0063589A"/>
    <w:rPr>
      <w:rFonts w:ascii="Arial" w:eastAsia="Times New Roman" w:hAnsi="Arial"/>
      <w:b/>
      <w:i/>
      <w:sz w:val="28"/>
    </w:rPr>
  </w:style>
  <w:style w:type="character" w:customStyle="1" w:styleId="maintxt">
    <w:name w:val="maintxt"/>
    <w:rsid w:val="0063589A"/>
  </w:style>
  <w:style w:type="character" w:customStyle="1" w:styleId="FontStyle135">
    <w:name w:val="Font Style135"/>
    <w:rsid w:val="0063589A"/>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63589A"/>
    <w:rPr>
      <w:sz w:val="24"/>
      <w:lang w:val="ru-RU" w:eastAsia="ru-RU"/>
    </w:rPr>
  </w:style>
  <w:style w:type="character" w:customStyle="1" w:styleId="a30">
    <w:name w:val="a3"/>
    <w:rsid w:val="0063589A"/>
  </w:style>
  <w:style w:type="character" w:customStyle="1" w:styleId="formula">
    <w:name w:val="formula"/>
    <w:rsid w:val="0063589A"/>
  </w:style>
  <w:style w:type="character" w:customStyle="1" w:styleId="style170">
    <w:name w:val="style17"/>
    <w:rsid w:val="0063589A"/>
  </w:style>
  <w:style w:type="character" w:customStyle="1" w:styleId="style230">
    <w:name w:val="style23"/>
    <w:rsid w:val="0063589A"/>
  </w:style>
  <w:style w:type="character" w:customStyle="1" w:styleId="Heading7Char">
    <w:name w:val="Heading 7 Char"/>
    <w:locked/>
    <w:rsid w:val="0063589A"/>
    <w:rPr>
      <w:rFonts w:ascii="Times New Roman" w:hAnsi="Times New Roman"/>
      <w:sz w:val="24"/>
      <w:lang w:eastAsia="ru-RU"/>
    </w:rPr>
  </w:style>
  <w:style w:type="character" w:customStyle="1" w:styleId="Heading9Char">
    <w:name w:val="Heading 9 Char"/>
    <w:locked/>
    <w:rsid w:val="0063589A"/>
    <w:rPr>
      <w:rFonts w:ascii="Arial" w:hAnsi="Arial"/>
      <w:lang w:eastAsia="ru-RU"/>
    </w:rPr>
  </w:style>
  <w:style w:type="character" w:customStyle="1" w:styleId="HeaderChar">
    <w:name w:val="Header Char"/>
    <w:locked/>
    <w:rsid w:val="0063589A"/>
    <w:rPr>
      <w:sz w:val="24"/>
      <w:lang w:eastAsia="ru-RU"/>
    </w:rPr>
  </w:style>
  <w:style w:type="character" w:customStyle="1" w:styleId="SubtitleChar">
    <w:name w:val="Subtitle Char"/>
    <w:locked/>
    <w:rsid w:val="0063589A"/>
    <w:rPr>
      <w:rFonts w:ascii="Cambria" w:hAnsi="Cambria"/>
      <w:sz w:val="24"/>
    </w:rPr>
  </w:style>
  <w:style w:type="character" w:customStyle="1" w:styleId="TitleChar1">
    <w:name w:val="Title Char1"/>
    <w:locked/>
    <w:rsid w:val="0063589A"/>
    <w:rPr>
      <w:rFonts w:ascii="Cambria" w:hAnsi="Cambria"/>
      <w:b/>
      <w:kern w:val="28"/>
      <w:sz w:val="32"/>
    </w:rPr>
  </w:style>
  <w:style w:type="character" w:customStyle="1" w:styleId="CommentSubjectChar">
    <w:name w:val="Comment Subject Char"/>
    <w:semiHidden/>
    <w:locked/>
    <w:rsid w:val="0063589A"/>
    <w:rPr>
      <w:b/>
      <w:lang w:eastAsia="ru-RU"/>
    </w:rPr>
  </w:style>
  <w:style w:type="character" w:customStyle="1" w:styleId="FontStyle29">
    <w:name w:val="Font Style29"/>
    <w:rsid w:val="0063589A"/>
    <w:rPr>
      <w:rFonts w:ascii="Times New Roman" w:hAnsi="Times New Roman"/>
      <w:sz w:val="26"/>
    </w:rPr>
  </w:style>
  <w:style w:type="character" w:customStyle="1" w:styleId="small1">
    <w:name w:val="small1"/>
    <w:rsid w:val="0063589A"/>
  </w:style>
  <w:style w:type="character" w:customStyle="1" w:styleId="answer-source">
    <w:name w:val="answer-source"/>
    <w:rsid w:val="0063589A"/>
  </w:style>
  <w:style w:type="character" w:customStyle="1" w:styleId="reftag">
    <w:name w:val="reftag"/>
    <w:rsid w:val="0063589A"/>
  </w:style>
  <w:style w:type="character" w:customStyle="1" w:styleId="tgc">
    <w:name w:val="_tgc"/>
    <w:rsid w:val="0063589A"/>
  </w:style>
  <w:style w:type="character" w:customStyle="1" w:styleId="FootnoteTextChar1">
    <w:name w:val="Footnote Text Char1"/>
    <w:aliases w:val="Текст сноски Знак Знак Char1,Знак3 Знак Знак Char1"/>
    <w:semiHidden/>
    <w:rsid w:val="0063589A"/>
    <w:rPr>
      <w:rFonts w:ascii="Times New Roman" w:hAnsi="Times New Roman"/>
    </w:rPr>
  </w:style>
  <w:style w:type="character" w:customStyle="1" w:styleId="CommentTextChar">
    <w:name w:val="Comment Text Char"/>
    <w:semiHidden/>
    <w:locked/>
    <w:rsid w:val="0063589A"/>
    <w:rPr>
      <w:rFonts w:ascii="Times New Roman" w:hAnsi="Times New Roman"/>
      <w:sz w:val="20"/>
      <w:lang w:eastAsia="ru-RU"/>
    </w:rPr>
  </w:style>
  <w:style w:type="character" w:customStyle="1" w:styleId="FooterChar1">
    <w:name w:val="Footer Char1"/>
    <w:semiHidden/>
    <w:locked/>
    <w:rsid w:val="0063589A"/>
    <w:rPr>
      <w:sz w:val="24"/>
    </w:rPr>
  </w:style>
  <w:style w:type="character" w:customStyle="1" w:styleId="EndnoteTextChar">
    <w:name w:val="Endnote Text Char"/>
    <w:semiHidden/>
    <w:locked/>
    <w:rsid w:val="0063589A"/>
    <w:rPr>
      <w:color w:val="000000"/>
      <w:sz w:val="24"/>
    </w:rPr>
  </w:style>
  <w:style w:type="character" w:customStyle="1" w:styleId="MacroTextChar">
    <w:name w:val="Macro Text Char"/>
    <w:semiHidden/>
    <w:locked/>
    <w:rsid w:val="0063589A"/>
    <w:rPr>
      <w:rFonts w:ascii="Courier New" w:hAnsi="Courier New"/>
      <w:sz w:val="22"/>
      <w:lang w:val="en-US" w:eastAsia="en-US"/>
    </w:rPr>
  </w:style>
  <w:style w:type="character" w:customStyle="1" w:styleId="BodyTextFirstIndentChar">
    <w:name w:val="Body Text First Indent Char"/>
    <w:semiHidden/>
    <w:locked/>
    <w:rsid w:val="0063589A"/>
    <w:rPr>
      <w:rFonts w:ascii="PragmaticaCTT" w:hAnsi="PragmaticaCTT"/>
      <w:sz w:val="24"/>
      <w:lang w:eastAsia="ru-RU"/>
    </w:rPr>
  </w:style>
  <w:style w:type="character" w:customStyle="1" w:styleId="BodyTextFirstIndent2Char">
    <w:name w:val="Body Text First Indent 2 Char"/>
    <w:semiHidden/>
    <w:locked/>
    <w:rsid w:val="0063589A"/>
    <w:rPr>
      <w:rFonts w:ascii="PragmaticaCTT" w:hAnsi="PragmaticaCTT"/>
      <w:sz w:val="24"/>
      <w:lang w:eastAsia="ru-RU"/>
    </w:rPr>
  </w:style>
  <w:style w:type="character" w:customStyle="1" w:styleId="BodyText3Char1">
    <w:name w:val="Body Text 3 Char1"/>
    <w:aliases w:val="Знак5 Char1"/>
    <w:semiHidden/>
    <w:rsid w:val="0063589A"/>
    <w:rPr>
      <w:rFonts w:ascii="Times New Roman" w:hAnsi="Times New Roman"/>
      <w:sz w:val="16"/>
    </w:rPr>
  </w:style>
  <w:style w:type="character" w:customStyle="1" w:styleId="BodyTextIndent2Char1">
    <w:name w:val="Body Text Indent 2 Char1"/>
    <w:semiHidden/>
    <w:locked/>
    <w:rsid w:val="0063589A"/>
    <w:rPr>
      <w:sz w:val="24"/>
    </w:rPr>
  </w:style>
  <w:style w:type="character" w:customStyle="1" w:styleId="BodyTextIndent3Char1">
    <w:name w:val="Body Text Indent 3 Char1"/>
    <w:semiHidden/>
    <w:locked/>
    <w:rsid w:val="0063589A"/>
    <w:rPr>
      <w:sz w:val="16"/>
    </w:rPr>
  </w:style>
  <w:style w:type="paragraph" w:customStyle="1" w:styleId="Heading91">
    <w:name w:val="Heading 9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63589A"/>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63589A"/>
    <w:rPr>
      <w:rFonts w:ascii="Times New Roman" w:hAnsi="Times New Roman"/>
      <w:sz w:val="24"/>
    </w:rPr>
  </w:style>
  <w:style w:type="paragraph" w:customStyle="1" w:styleId="2112">
    <w:name w:val="Заголовок 211"/>
    <w:basedOn w:val="a3"/>
    <w:next w:val="a3"/>
    <w:rsid w:val="0063589A"/>
    <w:pPr>
      <w:keepNext/>
      <w:widowControl w:val="0"/>
      <w:jc w:val="center"/>
    </w:pPr>
    <w:rPr>
      <w:b/>
      <w:sz w:val="26"/>
      <w:szCs w:val="20"/>
    </w:rPr>
  </w:style>
  <w:style w:type="paragraph" w:customStyle="1" w:styleId="21f0">
    <w:name w:val="Текст21"/>
    <w:basedOn w:val="11a"/>
    <w:rsid w:val="0063589A"/>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63589A"/>
    <w:pPr>
      <w:keepNext/>
      <w:widowControl/>
      <w:spacing w:line="240" w:lineRule="auto"/>
      <w:ind w:firstLine="0"/>
      <w:jc w:val="left"/>
    </w:pPr>
    <w:rPr>
      <w:sz w:val="24"/>
    </w:rPr>
  </w:style>
  <w:style w:type="paragraph" w:customStyle="1" w:styleId="1fffff5">
    <w:name w:val="Без интервала1"/>
    <w:link w:val="NoSpacingChar1"/>
    <w:rsid w:val="0063589A"/>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63589A"/>
    <w:rPr>
      <w:rFonts w:ascii="Times New Roman" w:eastAsia="Times New Roman" w:hAnsi="Times New Roman" w:cs="Times New Roman"/>
      <w:sz w:val="24"/>
      <w:szCs w:val="24"/>
      <w:lang w:eastAsia="ru-RU"/>
    </w:rPr>
  </w:style>
  <w:style w:type="character" w:customStyle="1" w:styleId="DocumentMapChar1">
    <w:name w:val="Document Map Char1"/>
    <w:semiHidden/>
    <w:rsid w:val="0063589A"/>
    <w:rPr>
      <w:rFonts w:ascii="Times New Roman" w:hAnsi="Times New Roman"/>
      <w:sz w:val="2"/>
    </w:rPr>
  </w:style>
  <w:style w:type="character" w:customStyle="1" w:styleId="CommentSubjectChar1">
    <w:name w:val="Comment Subject Char1"/>
    <w:semiHidden/>
    <w:rsid w:val="0063589A"/>
    <w:rPr>
      <w:rFonts w:ascii="Times New Roman" w:hAnsi="Times New Roman"/>
      <w:b/>
      <w:caps/>
      <w:sz w:val="20"/>
      <w:lang w:eastAsia="ru-RU"/>
    </w:rPr>
  </w:style>
  <w:style w:type="character" w:customStyle="1" w:styleId="11f">
    <w:name w:val="Знак11"/>
    <w:rsid w:val="0063589A"/>
    <w:rPr>
      <w:rFonts w:ascii="Arial" w:hAnsi="Arial"/>
      <w:b/>
      <w:kern w:val="32"/>
      <w:sz w:val="32"/>
      <w:lang w:val="ru-RU" w:eastAsia="ru-RU"/>
    </w:rPr>
  </w:style>
  <w:style w:type="character" w:customStyle="1" w:styleId="SubtitleChar1">
    <w:name w:val="Subtitle Char1"/>
    <w:rsid w:val="0063589A"/>
    <w:rPr>
      <w:rFonts w:ascii="Cambria" w:eastAsia="Times New Roman" w:hAnsi="Cambria"/>
      <w:sz w:val="24"/>
    </w:rPr>
  </w:style>
  <w:style w:type="character" w:customStyle="1" w:styleId="BodyTextFirstIndentChar1">
    <w:name w:val="Body Text First Indent Char1"/>
    <w:semiHidden/>
    <w:rsid w:val="0063589A"/>
    <w:rPr>
      <w:rFonts w:ascii="Times New Roman" w:hAnsi="Times New Roman"/>
      <w:sz w:val="24"/>
      <w:lang w:eastAsia="ru-RU"/>
    </w:rPr>
  </w:style>
  <w:style w:type="character" w:customStyle="1" w:styleId="BodyTextFirstIndent2Char1">
    <w:name w:val="Body Text First Indent 2 Char1"/>
    <w:semiHidden/>
    <w:rsid w:val="0063589A"/>
    <w:rPr>
      <w:rFonts w:ascii="Times New Roman" w:hAnsi="Times New Roman"/>
      <w:sz w:val="24"/>
      <w:lang w:eastAsia="ru-RU"/>
    </w:rPr>
  </w:style>
  <w:style w:type="character" w:customStyle="1" w:styleId="EndnoteTextChar1">
    <w:name w:val="Endnote Text Char1"/>
    <w:semiHidden/>
    <w:rsid w:val="0063589A"/>
    <w:rPr>
      <w:rFonts w:ascii="Times New Roman" w:hAnsi="Times New Roman"/>
    </w:rPr>
  </w:style>
  <w:style w:type="character" w:customStyle="1" w:styleId="IntenseQuoteChar1">
    <w:name w:val="Intense Quote Char1"/>
    <w:rsid w:val="0063589A"/>
    <w:rPr>
      <w:rFonts w:ascii="Times New Roman" w:hAnsi="Times New Roman"/>
      <w:b/>
      <w:i/>
      <w:color w:val="4F81BD"/>
      <w:sz w:val="24"/>
    </w:rPr>
  </w:style>
  <w:style w:type="character" w:customStyle="1" w:styleId="1fffff6">
    <w:name w:val="Выделенная цитата Знак1"/>
    <w:rsid w:val="0063589A"/>
    <w:rPr>
      <w:b/>
      <w:i/>
      <w:color w:val="4F81BD"/>
      <w:sz w:val="24"/>
    </w:rPr>
  </w:style>
  <w:style w:type="paragraph" w:customStyle="1" w:styleId="ledge1">
    <w:name w:val="ledge1"/>
    <w:basedOn w:val="a3"/>
    <w:rsid w:val="0063589A"/>
    <w:pPr>
      <w:spacing w:before="100" w:beforeAutospacing="1" w:after="100" w:afterAutospacing="1" w:line="360" w:lineRule="atLeast"/>
      <w:jc w:val="both"/>
    </w:pPr>
  </w:style>
  <w:style w:type="character" w:customStyle="1" w:styleId="rubric2">
    <w:name w:val="rubric2"/>
    <w:rsid w:val="0063589A"/>
    <w:rPr>
      <w:shd w:val="clear" w:color="auto" w:fill="FFFFFF"/>
    </w:rPr>
  </w:style>
  <w:style w:type="paragraph" w:customStyle="1" w:styleId="WW-Normal">
    <w:name w:val="WW-Normal"/>
    <w:rsid w:val="0063589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63589A"/>
    <w:rPr>
      <w:color w:val="000000"/>
      <w:sz w:val="20"/>
    </w:rPr>
  </w:style>
  <w:style w:type="character" w:customStyle="1" w:styleId="A31">
    <w:name w:val="A3"/>
    <w:rsid w:val="0063589A"/>
    <w:rPr>
      <w:b/>
      <w:color w:val="000000"/>
      <w:sz w:val="30"/>
    </w:rPr>
  </w:style>
  <w:style w:type="character" w:customStyle="1" w:styleId="713">
    <w:name w:val="Знак Знак71"/>
    <w:rsid w:val="0063589A"/>
    <w:rPr>
      <w:sz w:val="16"/>
      <w:lang w:val="ru-RU" w:eastAsia="ru-RU"/>
    </w:rPr>
  </w:style>
  <w:style w:type="character" w:customStyle="1" w:styleId="161">
    <w:name w:val="Знак Знак161"/>
    <w:rsid w:val="0063589A"/>
    <w:rPr>
      <w:rFonts w:ascii="Cambria" w:hAnsi="Cambria"/>
      <w:b/>
      <w:kern w:val="32"/>
      <w:sz w:val="32"/>
    </w:rPr>
  </w:style>
  <w:style w:type="paragraph" w:customStyle="1" w:styleId="228">
    <w:name w:val="Основной текст 22"/>
    <w:basedOn w:val="a3"/>
    <w:rsid w:val="0063589A"/>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63589A"/>
    <w:pPr>
      <w:spacing w:after="200" w:line="276" w:lineRule="auto"/>
      <w:ind w:left="720"/>
    </w:pPr>
    <w:rPr>
      <w:rFonts w:ascii="Calibri" w:hAnsi="Calibri"/>
      <w:sz w:val="22"/>
      <w:szCs w:val="22"/>
      <w:lang w:eastAsia="en-US"/>
    </w:rPr>
  </w:style>
  <w:style w:type="character" w:customStyle="1" w:styleId="241">
    <w:name w:val="Знак Знак241"/>
    <w:rsid w:val="0063589A"/>
    <w:rPr>
      <w:rFonts w:ascii="Times New Roman" w:hAnsi="Times New Roman"/>
      <w:b/>
      <w:i/>
      <w:sz w:val="26"/>
    </w:rPr>
  </w:style>
  <w:style w:type="character" w:customStyle="1" w:styleId="1fffff7">
    <w:name w:val="Замещающий текст1"/>
    <w:rsid w:val="0063589A"/>
    <w:rPr>
      <w:color w:val="808080"/>
    </w:rPr>
  </w:style>
  <w:style w:type="paragraph" w:customStyle="1" w:styleId="11f0">
    <w:name w:val="Основной текст11"/>
    <w:basedOn w:val="a3"/>
    <w:semiHidden/>
    <w:rsid w:val="0063589A"/>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63589A"/>
    <w:pPr>
      <w:spacing w:after="160" w:line="240" w:lineRule="exact"/>
    </w:pPr>
    <w:rPr>
      <w:rFonts w:ascii="Verdana" w:hAnsi="Verdana"/>
      <w:lang w:val="en-US" w:eastAsia="en-US"/>
    </w:rPr>
  </w:style>
  <w:style w:type="character" w:customStyle="1" w:styleId="s4">
    <w:name w:val="s4"/>
    <w:rsid w:val="0063589A"/>
  </w:style>
  <w:style w:type="paragraph" w:customStyle="1" w:styleId="p17">
    <w:name w:val="p17"/>
    <w:basedOn w:val="a3"/>
    <w:rsid w:val="0063589A"/>
    <w:pPr>
      <w:spacing w:before="100" w:beforeAutospacing="1" w:after="100" w:afterAutospacing="1"/>
    </w:pPr>
  </w:style>
  <w:style w:type="paragraph" w:customStyle="1" w:styleId="p21">
    <w:name w:val="p21"/>
    <w:basedOn w:val="a3"/>
    <w:rsid w:val="0063589A"/>
    <w:pPr>
      <w:spacing w:before="100" w:beforeAutospacing="1" w:after="100" w:afterAutospacing="1"/>
    </w:pPr>
  </w:style>
  <w:style w:type="paragraph" w:customStyle="1" w:styleId="p5">
    <w:name w:val="p5"/>
    <w:basedOn w:val="a3"/>
    <w:rsid w:val="0063589A"/>
    <w:pPr>
      <w:spacing w:before="100" w:beforeAutospacing="1" w:after="100" w:afterAutospacing="1"/>
    </w:pPr>
  </w:style>
  <w:style w:type="paragraph" w:customStyle="1" w:styleId="p24">
    <w:name w:val="p24"/>
    <w:basedOn w:val="a3"/>
    <w:rsid w:val="0063589A"/>
    <w:pPr>
      <w:spacing w:before="100" w:beforeAutospacing="1" w:after="100" w:afterAutospacing="1"/>
    </w:pPr>
  </w:style>
  <w:style w:type="character" w:customStyle="1" w:styleId="s2">
    <w:name w:val="s2"/>
    <w:rsid w:val="0063589A"/>
  </w:style>
  <w:style w:type="paragraph" w:customStyle="1" w:styleId="p2">
    <w:name w:val="p2"/>
    <w:basedOn w:val="a3"/>
    <w:rsid w:val="0063589A"/>
    <w:pPr>
      <w:spacing w:before="100" w:beforeAutospacing="1" w:after="100" w:afterAutospacing="1"/>
    </w:pPr>
  </w:style>
  <w:style w:type="paragraph" w:customStyle="1" w:styleId="Style134">
    <w:name w:val="Style134"/>
    <w:basedOn w:val="a3"/>
    <w:rsid w:val="0063589A"/>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63589A"/>
    <w:rPr>
      <w:rFonts w:ascii="Times New Roman" w:hAnsi="Times New Roman"/>
      <w:b/>
      <w:sz w:val="24"/>
    </w:rPr>
  </w:style>
  <w:style w:type="character" w:customStyle="1" w:styleId="FontStyle58">
    <w:name w:val="Font Style58"/>
    <w:rsid w:val="0063589A"/>
    <w:rPr>
      <w:rFonts w:ascii="Times New Roman" w:hAnsi="Times New Roman"/>
      <w:b/>
      <w:w w:val="40"/>
      <w:sz w:val="38"/>
    </w:rPr>
  </w:style>
  <w:style w:type="character" w:customStyle="1" w:styleId="FontStyle26">
    <w:name w:val="Font Style26"/>
    <w:rsid w:val="0063589A"/>
    <w:rPr>
      <w:rFonts w:ascii="Times New Roman" w:hAnsi="Times New Roman"/>
      <w:sz w:val="26"/>
    </w:rPr>
  </w:style>
  <w:style w:type="paragraph" w:customStyle="1" w:styleId="affffffffff2">
    <w:name w:val="........ ..... . ........"/>
    <w:basedOn w:val="Default"/>
    <w:next w:val="Default"/>
    <w:rsid w:val="0063589A"/>
    <w:rPr>
      <w:color w:val="auto"/>
    </w:rPr>
  </w:style>
  <w:style w:type="paragraph" w:customStyle="1" w:styleId="affffffffff3">
    <w:name w:val="... ......"/>
    <w:basedOn w:val="Default"/>
    <w:next w:val="Default"/>
    <w:rsid w:val="0063589A"/>
    <w:rPr>
      <w:color w:val="auto"/>
    </w:rPr>
  </w:style>
  <w:style w:type="paragraph" w:customStyle="1" w:styleId="1fffff8">
    <w:name w:val=".....1"/>
    <w:basedOn w:val="Default"/>
    <w:next w:val="Default"/>
    <w:rsid w:val="0063589A"/>
    <w:rPr>
      <w:color w:val="auto"/>
    </w:rPr>
  </w:style>
  <w:style w:type="paragraph" w:customStyle="1" w:styleId="bodytext2">
    <w:name w:val="bodytext2"/>
    <w:basedOn w:val="a3"/>
    <w:rsid w:val="0063589A"/>
    <w:pPr>
      <w:spacing w:before="100" w:beforeAutospacing="1" w:after="100" w:afterAutospacing="1"/>
    </w:pPr>
  </w:style>
  <w:style w:type="paragraph" w:customStyle="1" w:styleId="affffffffff4">
    <w:name w:val="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63589A"/>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63589A"/>
    <w:rPr>
      <w:rFonts w:cs="Times New Roman"/>
    </w:rPr>
  </w:style>
  <w:style w:type="paragraph" w:customStyle="1" w:styleId="affffffffff5">
    <w:name w:val="ТЕКСТ"/>
    <w:basedOn w:val="afff3"/>
    <w:rsid w:val="0063589A"/>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63589A"/>
    <w:pPr>
      <w:widowControl w:val="0"/>
      <w:autoSpaceDE w:val="0"/>
      <w:autoSpaceDN w:val="0"/>
      <w:adjustRightInd w:val="0"/>
      <w:spacing w:line="485" w:lineRule="exact"/>
      <w:ind w:firstLine="696"/>
      <w:jc w:val="both"/>
    </w:pPr>
  </w:style>
  <w:style w:type="paragraph" w:customStyle="1" w:styleId="1fffff9">
    <w:name w:val="Подзаголовок1"/>
    <w:basedOn w:val="a3"/>
    <w:rsid w:val="0063589A"/>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63589A"/>
    <w:rPr>
      <w:rFonts w:cs="Times New Roman"/>
    </w:rPr>
  </w:style>
  <w:style w:type="paragraph" w:customStyle="1" w:styleId="affffffffff6">
    <w:name w:val="Маркированный."/>
    <w:basedOn w:val="a3"/>
    <w:rsid w:val="0063589A"/>
    <w:pPr>
      <w:ind w:left="1429" w:hanging="360"/>
    </w:pPr>
    <w:rPr>
      <w:szCs w:val="22"/>
      <w:lang w:eastAsia="en-US"/>
    </w:rPr>
  </w:style>
  <w:style w:type="character" w:customStyle="1" w:styleId="66">
    <w:name w:val="Знак6 Знак Знак"/>
    <w:rsid w:val="0063589A"/>
    <w:rPr>
      <w:sz w:val="24"/>
      <w:lang w:val="ru-RU" w:eastAsia="ru-RU"/>
    </w:rPr>
  </w:style>
  <w:style w:type="character" w:customStyle="1" w:styleId="searchterm">
    <w:name w:val="searchterm"/>
    <w:rsid w:val="0063589A"/>
    <w:rPr>
      <w:rFonts w:cs="Times New Roman"/>
    </w:rPr>
  </w:style>
  <w:style w:type="character" w:customStyle="1" w:styleId="HTMLAddressChar">
    <w:name w:val="HTML Address Char"/>
    <w:semiHidden/>
    <w:locked/>
    <w:rsid w:val="0063589A"/>
    <w:rPr>
      <w:i/>
      <w:sz w:val="24"/>
      <w:lang w:val="ru-RU" w:eastAsia="ru-RU"/>
    </w:rPr>
  </w:style>
  <w:style w:type="paragraph" w:customStyle="1" w:styleId="1fffffa">
    <w:name w:val="Обычный + полужирный+1"/>
    <w:basedOn w:val="a3"/>
    <w:rsid w:val="0063589A"/>
    <w:pPr>
      <w:autoSpaceDE w:val="0"/>
      <w:autoSpaceDN w:val="0"/>
      <w:adjustRightInd w:val="0"/>
      <w:ind w:firstLine="709"/>
      <w:jc w:val="both"/>
      <w:outlineLvl w:val="1"/>
    </w:pPr>
    <w:rPr>
      <w:b/>
      <w:bCs/>
    </w:rPr>
  </w:style>
  <w:style w:type="character" w:customStyle="1" w:styleId="349">
    <w:name w:val="Основной текст (3)49"/>
    <w:rsid w:val="0063589A"/>
    <w:rPr>
      <w:rFonts w:ascii="Times New Roman" w:hAnsi="Times New Roman"/>
      <w:spacing w:val="0"/>
      <w:sz w:val="20"/>
    </w:rPr>
  </w:style>
  <w:style w:type="character" w:customStyle="1" w:styleId="347">
    <w:name w:val="Основной текст (3)47"/>
    <w:rsid w:val="0063589A"/>
    <w:rPr>
      <w:rFonts w:ascii="Times New Roman" w:hAnsi="Times New Roman"/>
      <w:spacing w:val="0"/>
      <w:sz w:val="20"/>
    </w:rPr>
  </w:style>
  <w:style w:type="character" w:customStyle="1" w:styleId="345">
    <w:name w:val="Основной текст (3)45"/>
    <w:rsid w:val="0063589A"/>
    <w:rPr>
      <w:rFonts w:ascii="Times New Roman" w:hAnsi="Times New Roman"/>
      <w:spacing w:val="0"/>
      <w:sz w:val="20"/>
    </w:rPr>
  </w:style>
  <w:style w:type="paragraph" w:customStyle="1" w:styleId="Style211">
    <w:name w:val="Style21"/>
    <w:basedOn w:val="a3"/>
    <w:rsid w:val="0063589A"/>
    <w:pPr>
      <w:widowControl w:val="0"/>
      <w:autoSpaceDE w:val="0"/>
      <w:autoSpaceDN w:val="0"/>
      <w:adjustRightInd w:val="0"/>
    </w:pPr>
    <w:rPr>
      <w:rFonts w:ascii="Trebuchet MS" w:hAnsi="Trebuchet MS"/>
    </w:rPr>
  </w:style>
  <w:style w:type="character" w:customStyle="1" w:styleId="FontStyle205">
    <w:name w:val="Font Style205"/>
    <w:rsid w:val="0063589A"/>
    <w:rPr>
      <w:rFonts w:ascii="Times New Roman" w:hAnsi="Times New Roman"/>
      <w:color w:val="000000"/>
      <w:sz w:val="18"/>
    </w:rPr>
  </w:style>
  <w:style w:type="paragraph" w:customStyle="1" w:styleId="psection">
    <w:name w:val="psection"/>
    <w:basedOn w:val="a3"/>
    <w:rsid w:val="0063589A"/>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63589A"/>
    <w:pPr>
      <w:spacing w:after="160" w:line="240" w:lineRule="exact"/>
    </w:pPr>
    <w:rPr>
      <w:rFonts w:ascii="Verdana" w:hAnsi="Verdana" w:cs="Verdana"/>
      <w:sz w:val="20"/>
      <w:szCs w:val="20"/>
      <w:lang w:val="en-US" w:eastAsia="en-US"/>
    </w:rPr>
  </w:style>
  <w:style w:type="character" w:customStyle="1" w:styleId="mathjax1">
    <w:name w:val="mathjax1"/>
    <w:rsid w:val="0063589A"/>
    <w:rPr>
      <w:spacing w:val="0"/>
      <w:sz w:val="24"/>
    </w:rPr>
  </w:style>
  <w:style w:type="paragraph" w:customStyle="1" w:styleId="p22">
    <w:name w:val="p22"/>
    <w:basedOn w:val="a3"/>
    <w:rsid w:val="0063589A"/>
    <w:pPr>
      <w:spacing w:before="100" w:beforeAutospacing="1" w:after="100" w:afterAutospacing="1"/>
    </w:pPr>
  </w:style>
  <w:style w:type="paragraph" w:customStyle="1" w:styleId="p10">
    <w:name w:val="p10"/>
    <w:basedOn w:val="a3"/>
    <w:rsid w:val="0063589A"/>
    <w:pPr>
      <w:spacing w:before="100" w:beforeAutospacing="1" w:after="100" w:afterAutospacing="1"/>
    </w:pPr>
  </w:style>
  <w:style w:type="paragraph" w:customStyle="1" w:styleId="p26">
    <w:name w:val="p26"/>
    <w:basedOn w:val="a3"/>
    <w:rsid w:val="0063589A"/>
    <w:pPr>
      <w:spacing w:before="100" w:beforeAutospacing="1" w:after="100" w:afterAutospacing="1"/>
    </w:pPr>
  </w:style>
  <w:style w:type="character" w:customStyle="1" w:styleId="s100">
    <w:name w:val="s10"/>
    <w:rsid w:val="0063589A"/>
    <w:rPr>
      <w:rFonts w:cs="Times New Roman"/>
    </w:rPr>
  </w:style>
  <w:style w:type="paragraph" w:customStyle="1" w:styleId="p36">
    <w:name w:val="p36"/>
    <w:basedOn w:val="a3"/>
    <w:rsid w:val="0063589A"/>
    <w:pPr>
      <w:spacing w:before="100" w:beforeAutospacing="1" w:after="100" w:afterAutospacing="1"/>
    </w:pPr>
  </w:style>
  <w:style w:type="character" w:customStyle="1" w:styleId="para6">
    <w:name w:val="para6"/>
    <w:rsid w:val="0063589A"/>
    <w:rPr>
      <w:rFonts w:cs="Times New Roman"/>
    </w:rPr>
  </w:style>
  <w:style w:type="character" w:customStyle="1" w:styleId="3100">
    <w:name w:val="Знак Знак310"/>
    <w:locked/>
    <w:rsid w:val="0063589A"/>
    <w:rPr>
      <w:rFonts w:ascii="Tahoma" w:hAnsi="Tahoma" w:cs="Tahoma"/>
      <w:sz w:val="16"/>
      <w:szCs w:val="16"/>
      <w:lang w:val="ru-RU" w:eastAsia="ru-RU" w:bidi="ar-SA"/>
    </w:rPr>
  </w:style>
  <w:style w:type="paragraph" w:customStyle="1" w:styleId="eg3">
    <w:name w:val="eg3"/>
    <w:basedOn w:val="a3"/>
    <w:rsid w:val="0063589A"/>
    <w:pPr>
      <w:spacing w:before="100" w:beforeAutospacing="1" w:after="100" w:afterAutospacing="1"/>
    </w:pPr>
  </w:style>
  <w:style w:type="paragraph" w:customStyle="1" w:styleId="p32">
    <w:name w:val="p32"/>
    <w:basedOn w:val="a3"/>
    <w:rsid w:val="0063589A"/>
    <w:pPr>
      <w:spacing w:before="100" w:beforeAutospacing="1" w:after="100" w:afterAutospacing="1"/>
    </w:pPr>
  </w:style>
  <w:style w:type="character" w:customStyle="1" w:styleId="2610">
    <w:name w:val="Знак Знак261"/>
    <w:rsid w:val="0063589A"/>
    <w:rPr>
      <w:rFonts w:ascii="Cambria" w:eastAsia="Times New Roman" w:hAnsi="Cambria"/>
      <w:b/>
      <w:sz w:val="26"/>
    </w:rPr>
  </w:style>
  <w:style w:type="character" w:customStyle="1" w:styleId="1111">
    <w:name w:val="Знак1 Знак Знак11"/>
    <w:locked/>
    <w:rsid w:val="0063589A"/>
    <w:rPr>
      <w:rFonts w:ascii="Times New Roman" w:eastAsia="Times New Roman" w:hAnsi="Times New Roman"/>
      <w:sz w:val="24"/>
      <w:lang w:eastAsia="ru-RU"/>
    </w:rPr>
  </w:style>
  <w:style w:type="character" w:customStyle="1" w:styleId="4810">
    <w:name w:val="Знак Знак481"/>
    <w:locked/>
    <w:rsid w:val="0063589A"/>
    <w:rPr>
      <w:b/>
      <w:sz w:val="27"/>
      <w:lang w:val="ru-RU" w:eastAsia="ru-RU"/>
    </w:rPr>
  </w:style>
  <w:style w:type="character" w:customStyle="1" w:styleId="491">
    <w:name w:val="Знак Знак491"/>
    <w:rsid w:val="0063589A"/>
    <w:rPr>
      <w:rFonts w:ascii="Times New Roman" w:eastAsia="Times New Roman" w:hAnsi="Times New Roman"/>
      <w:b/>
      <w:caps/>
      <w:sz w:val="24"/>
      <w:lang w:eastAsia="ru-RU"/>
    </w:rPr>
  </w:style>
  <w:style w:type="character" w:customStyle="1" w:styleId="4710">
    <w:name w:val="Знак Знак471"/>
    <w:rsid w:val="0063589A"/>
    <w:rPr>
      <w:rFonts w:ascii="Times New Roman" w:eastAsia="Times New Roman" w:hAnsi="Times New Roman"/>
      <w:b/>
      <w:sz w:val="27"/>
      <w:lang w:eastAsia="ru-RU"/>
    </w:rPr>
  </w:style>
  <w:style w:type="character" w:customStyle="1" w:styleId="4510">
    <w:name w:val="Знак Знак451"/>
    <w:rsid w:val="0063589A"/>
    <w:rPr>
      <w:rFonts w:ascii="Times New Roman" w:eastAsia="Times New Roman" w:hAnsi="Times New Roman"/>
      <w:b/>
      <w:i/>
      <w:sz w:val="26"/>
      <w:lang w:eastAsia="ru-RU"/>
    </w:rPr>
  </w:style>
  <w:style w:type="character" w:customStyle="1" w:styleId="1211">
    <w:name w:val="Знак1 Знак Знак21"/>
    <w:locked/>
    <w:rsid w:val="0063589A"/>
    <w:rPr>
      <w:sz w:val="24"/>
    </w:rPr>
  </w:style>
  <w:style w:type="character" w:customStyle="1" w:styleId="613">
    <w:name w:val="Знак6 Знак Знак1"/>
    <w:rsid w:val="0063589A"/>
    <w:rPr>
      <w:sz w:val="24"/>
      <w:lang w:val="ru-RU" w:eastAsia="ru-RU"/>
    </w:rPr>
  </w:style>
  <w:style w:type="character" w:customStyle="1" w:styleId="b-material-headdate-day">
    <w:name w:val="b-material-head__date-day"/>
    <w:rsid w:val="0063589A"/>
    <w:rPr>
      <w:rFonts w:cs="Times New Roman"/>
    </w:rPr>
  </w:style>
  <w:style w:type="character" w:customStyle="1" w:styleId="2fff1">
    <w:name w:val="Основной текст (2)"/>
    <w:rsid w:val="0063589A"/>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63589A"/>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63589A"/>
    <w:rPr>
      <w:sz w:val="24"/>
      <w:szCs w:val="24"/>
      <w:lang w:val="ru-RU" w:eastAsia="ru-RU" w:bidi="hi-IN"/>
    </w:rPr>
  </w:style>
  <w:style w:type="character" w:customStyle="1" w:styleId="2fff2">
    <w:name w:val="Основной шрифт абзаца2"/>
    <w:rsid w:val="0063589A"/>
  </w:style>
  <w:style w:type="character" w:customStyle="1" w:styleId="492">
    <w:name w:val="Знак Знак49"/>
    <w:rsid w:val="0063589A"/>
    <w:rPr>
      <w:rFonts w:ascii="Times New Roman" w:eastAsia="Times New Roman" w:hAnsi="Times New Roman" w:cs="Times New Roman"/>
      <w:b/>
      <w:caps/>
      <w:sz w:val="24"/>
      <w:szCs w:val="24"/>
      <w:lang w:eastAsia="ru-RU"/>
    </w:rPr>
  </w:style>
  <w:style w:type="paragraph" w:customStyle="1" w:styleId="621">
    <w:name w:val="Заголовок 62"/>
    <w:rsid w:val="0063589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63589A"/>
    <w:rPr>
      <w:b/>
      <w:bCs/>
      <w:sz w:val="28"/>
      <w:szCs w:val="28"/>
      <w:lang w:val="ru-RU" w:eastAsia="ru-RU" w:bidi="ar-SA"/>
    </w:rPr>
  </w:style>
  <w:style w:type="character" w:customStyle="1" w:styleId="126">
    <w:name w:val="Знак1 Знак Знак2"/>
    <w:locked/>
    <w:rsid w:val="0063589A"/>
    <w:rPr>
      <w:sz w:val="24"/>
      <w:szCs w:val="24"/>
    </w:rPr>
  </w:style>
  <w:style w:type="character" w:customStyle="1" w:styleId="67">
    <w:name w:val="Знак6 Знак Знак"/>
    <w:rsid w:val="0063589A"/>
    <w:rPr>
      <w:sz w:val="24"/>
      <w:szCs w:val="24"/>
      <w:lang w:val="ru-RU" w:eastAsia="ru-RU" w:bidi="ar-SA"/>
    </w:rPr>
  </w:style>
  <w:style w:type="character" w:customStyle="1" w:styleId="PlainTextChar1">
    <w:name w:val="Plain Text Char1"/>
    <w:aliases w:val="Знак3 Char11,Heading 12 Char11"/>
    <w:semiHidden/>
    <w:rsid w:val="0063589A"/>
    <w:rPr>
      <w:rFonts w:ascii="Courier New" w:hAnsi="Courier New" w:cs="Courier New"/>
    </w:rPr>
  </w:style>
  <w:style w:type="character" w:customStyle="1" w:styleId="QuoteChar1">
    <w:name w:val="Quote Char1"/>
    <w:rsid w:val="0063589A"/>
    <w:rPr>
      <w:rFonts w:ascii="Times New Roman" w:hAnsi="Times New Roman"/>
      <w:i/>
      <w:iCs/>
      <w:color w:val="000000"/>
      <w:sz w:val="24"/>
      <w:szCs w:val="24"/>
    </w:rPr>
  </w:style>
  <w:style w:type="character" w:customStyle="1" w:styleId="1fffffb">
    <w:name w:val="Слабое выделение1"/>
    <w:rsid w:val="0063589A"/>
    <w:rPr>
      <w:i/>
      <w:color w:val="808080"/>
    </w:rPr>
  </w:style>
  <w:style w:type="paragraph" w:customStyle="1" w:styleId="p35">
    <w:name w:val="p35"/>
    <w:basedOn w:val="a3"/>
    <w:rsid w:val="0063589A"/>
    <w:pPr>
      <w:spacing w:before="100" w:beforeAutospacing="1" w:after="100" w:afterAutospacing="1"/>
    </w:pPr>
  </w:style>
  <w:style w:type="character" w:customStyle="1" w:styleId="541">
    <w:name w:val="Знак Знак54"/>
    <w:rsid w:val="0063589A"/>
    <w:rPr>
      <w:rFonts w:ascii="Arial" w:hAnsi="Arial"/>
      <w:b/>
      <w:bCs/>
      <w:sz w:val="26"/>
      <w:szCs w:val="26"/>
      <w:lang w:bidi="ar-SA"/>
    </w:rPr>
  </w:style>
  <w:style w:type="character" w:customStyle="1" w:styleId="670">
    <w:name w:val="Знак Знак67"/>
    <w:rsid w:val="0063589A"/>
    <w:rPr>
      <w:rFonts w:ascii="Arial" w:hAnsi="Arial"/>
      <w:b/>
      <w:bCs/>
      <w:sz w:val="26"/>
      <w:szCs w:val="26"/>
    </w:rPr>
  </w:style>
  <w:style w:type="character" w:customStyle="1" w:styleId="660">
    <w:name w:val="Знак Знак66"/>
    <w:rsid w:val="0063589A"/>
    <w:rPr>
      <w:b/>
      <w:bCs/>
      <w:sz w:val="28"/>
      <w:szCs w:val="28"/>
      <w:lang w:bidi="ar-SA"/>
    </w:rPr>
  </w:style>
  <w:style w:type="character" w:customStyle="1" w:styleId="650">
    <w:name w:val="Знак Знак65"/>
    <w:rsid w:val="0063589A"/>
    <w:rPr>
      <w:b/>
      <w:bCs/>
      <w:i/>
      <w:iCs/>
      <w:sz w:val="26"/>
      <w:szCs w:val="26"/>
      <w:lang w:bidi="ar-SA"/>
    </w:rPr>
  </w:style>
  <w:style w:type="character" w:customStyle="1" w:styleId="630">
    <w:name w:val="Знак Знак63"/>
    <w:rsid w:val="0063589A"/>
    <w:rPr>
      <w:sz w:val="24"/>
      <w:lang w:val="ru-RU" w:eastAsia="ru-RU" w:bidi="ar-SA"/>
    </w:rPr>
  </w:style>
  <w:style w:type="character" w:customStyle="1" w:styleId="622">
    <w:name w:val="Знак Знак62"/>
    <w:rsid w:val="0063589A"/>
    <w:rPr>
      <w:rFonts w:ascii="Calibri" w:hAnsi="Calibri"/>
      <w:i/>
      <w:iCs/>
      <w:sz w:val="24"/>
      <w:szCs w:val="24"/>
      <w:lang w:eastAsia="en-US" w:bidi="ar-SA"/>
    </w:rPr>
  </w:style>
  <w:style w:type="character" w:customStyle="1" w:styleId="614">
    <w:name w:val="Знак Знак61"/>
    <w:rsid w:val="0063589A"/>
    <w:rPr>
      <w:rFonts w:ascii="Arial" w:hAnsi="Arial" w:cs="Arial"/>
      <w:sz w:val="22"/>
      <w:szCs w:val="22"/>
      <w:lang w:val="ru-RU" w:eastAsia="ru-RU" w:bidi="ar-SA"/>
    </w:rPr>
  </w:style>
  <w:style w:type="character" w:customStyle="1" w:styleId="601">
    <w:name w:val="Знак Знак60"/>
    <w:rsid w:val="0063589A"/>
    <w:rPr>
      <w:sz w:val="16"/>
      <w:szCs w:val="16"/>
    </w:rPr>
  </w:style>
  <w:style w:type="character" w:customStyle="1" w:styleId="590">
    <w:name w:val="Знак Знак59"/>
    <w:rsid w:val="0063589A"/>
    <w:rPr>
      <w:sz w:val="24"/>
      <w:szCs w:val="24"/>
      <w:lang w:bidi="ar-SA"/>
    </w:rPr>
  </w:style>
  <w:style w:type="character" w:customStyle="1" w:styleId="581">
    <w:name w:val="Знак Знак58"/>
    <w:rsid w:val="0063589A"/>
    <w:rPr>
      <w:sz w:val="24"/>
      <w:szCs w:val="24"/>
      <w:lang w:bidi="ar-SA"/>
    </w:rPr>
  </w:style>
  <w:style w:type="character" w:customStyle="1" w:styleId="571">
    <w:name w:val="Знак Знак57"/>
    <w:rsid w:val="0063589A"/>
    <w:rPr>
      <w:sz w:val="24"/>
      <w:szCs w:val="24"/>
      <w:lang w:bidi="ar-SA"/>
    </w:rPr>
  </w:style>
  <w:style w:type="character" w:customStyle="1" w:styleId="561">
    <w:name w:val="Знак Знак56"/>
    <w:rsid w:val="0063589A"/>
    <w:rPr>
      <w:rFonts w:ascii="Tahoma" w:hAnsi="Tahoma"/>
      <w:lang w:bidi="ar-SA"/>
    </w:rPr>
  </w:style>
  <w:style w:type="character" w:customStyle="1" w:styleId="551">
    <w:name w:val="Знак Знак55"/>
    <w:rsid w:val="0063589A"/>
    <w:rPr>
      <w:sz w:val="24"/>
      <w:szCs w:val="24"/>
      <w:lang w:bidi="ar-SA"/>
    </w:rPr>
  </w:style>
  <w:style w:type="paragraph" w:customStyle="1" w:styleId="p11">
    <w:name w:val="p11"/>
    <w:basedOn w:val="a3"/>
    <w:rsid w:val="0063589A"/>
    <w:pPr>
      <w:spacing w:before="100" w:beforeAutospacing="1" w:after="100" w:afterAutospacing="1"/>
    </w:pPr>
  </w:style>
  <w:style w:type="paragraph" w:customStyle="1" w:styleId="p15">
    <w:name w:val="p15"/>
    <w:basedOn w:val="a3"/>
    <w:rsid w:val="0063589A"/>
    <w:pPr>
      <w:spacing w:before="100" w:beforeAutospacing="1" w:after="100" w:afterAutospacing="1"/>
    </w:pPr>
  </w:style>
  <w:style w:type="character" w:customStyle="1" w:styleId="s7">
    <w:name w:val="s7"/>
    <w:rsid w:val="0063589A"/>
  </w:style>
  <w:style w:type="character" w:customStyle="1" w:styleId="s13">
    <w:name w:val="s13"/>
    <w:rsid w:val="0063589A"/>
  </w:style>
  <w:style w:type="paragraph" w:customStyle="1" w:styleId="p29">
    <w:name w:val="p29"/>
    <w:basedOn w:val="a3"/>
    <w:rsid w:val="0063589A"/>
    <w:pPr>
      <w:spacing w:before="100" w:beforeAutospacing="1" w:after="100" w:afterAutospacing="1"/>
    </w:pPr>
  </w:style>
  <w:style w:type="paragraph" w:customStyle="1" w:styleId="p30">
    <w:name w:val="p30"/>
    <w:basedOn w:val="a3"/>
    <w:rsid w:val="0063589A"/>
    <w:pPr>
      <w:spacing w:before="100" w:beforeAutospacing="1" w:after="100" w:afterAutospacing="1"/>
    </w:pPr>
  </w:style>
  <w:style w:type="paragraph" w:customStyle="1" w:styleId="p31">
    <w:name w:val="p31"/>
    <w:basedOn w:val="a3"/>
    <w:rsid w:val="0063589A"/>
    <w:pPr>
      <w:spacing w:before="100" w:beforeAutospacing="1" w:after="100" w:afterAutospacing="1"/>
    </w:pPr>
  </w:style>
  <w:style w:type="character" w:customStyle="1" w:styleId="s14">
    <w:name w:val="s14"/>
    <w:rsid w:val="0063589A"/>
  </w:style>
  <w:style w:type="character" w:customStyle="1" w:styleId="s15">
    <w:name w:val="s15"/>
    <w:rsid w:val="0063589A"/>
  </w:style>
  <w:style w:type="paragraph" w:customStyle="1" w:styleId="p33">
    <w:name w:val="p33"/>
    <w:basedOn w:val="a3"/>
    <w:rsid w:val="0063589A"/>
    <w:pPr>
      <w:spacing w:before="100" w:beforeAutospacing="1" w:after="100" w:afterAutospacing="1"/>
    </w:pPr>
  </w:style>
  <w:style w:type="paragraph" w:customStyle="1" w:styleId="p13">
    <w:name w:val="p13"/>
    <w:basedOn w:val="a3"/>
    <w:rsid w:val="0063589A"/>
    <w:pPr>
      <w:spacing w:before="100" w:beforeAutospacing="1" w:after="100" w:afterAutospacing="1"/>
    </w:pPr>
  </w:style>
  <w:style w:type="character" w:customStyle="1" w:styleId="s9">
    <w:name w:val="s9"/>
    <w:rsid w:val="0063589A"/>
  </w:style>
  <w:style w:type="paragraph" w:customStyle="1" w:styleId="p25">
    <w:name w:val="p25"/>
    <w:basedOn w:val="a3"/>
    <w:rsid w:val="0063589A"/>
    <w:pPr>
      <w:spacing w:before="100" w:beforeAutospacing="1" w:after="100" w:afterAutospacing="1"/>
    </w:pPr>
  </w:style>
  <w:style w:type="character" w:customStyle="1" w:styleId="128">
    <w:name w:val="Знак1 Знак2"/>
    <w:semiHidden/>
    <w:rsid w:val="0063589A"/>
    <w:rPr>
      <w:sz w:val="24"/>
      <w:szCs w:val="24"/>
    </w:rPr>
  </w:style>
  <w:style w:type="character" w:customStyle="1" w:styleId="1fffffc">
    <w:name w:val="Красная строка Знак1"/>
    <w:semiHidden/>
    <w:rsid w:val="0063589A"/>
    <w:rPr>
      <w:sz w:val="24"/>
      <w:szCs w:val="24"/>
    </w:rPr>
  </w:style>
  <w:style w:type="character" w:customStyle="1" w:styleId="1fffffd">
    <w:name w:val="Текст концевой сноски Знак1"/>
    <w:rsid w:val="0063589A"/>
  </w:style>
  <w:style w:type="character" w:customStyle="1" w:styleId="1fffffe">
    <w:name w:val="Текст макроса Знак1"/>
    <w:semiHidden/>
    <w:rsid w:val="0063589A"/>
    <w:rPr>
      <w:rFonts w:ascii="Consolas" w:hAnsi="Consolas"/>
    </w:rPr>
  </w:style>
  <w:style w:type="paragraph" w:customStyle="1" w:styleId="Caaieiaie5">
    <w:name w:val="Caaieiaie 5"/>
    <w:basedOn w:val="a3"/>
    <w:next w:val="a3"/>
    <w:rsid w:val="0063589A"/>
    <w:pPr>
      <w:autoSpaceDE w:val="0"/>
      <w:autoSpaceDN w:val="0"/>
      <w:adjustRightInd w:val="0"/>
    </w:pPr>
    <w:rPr>
      <w:lang w:eastAsia="en-US"/>
    </w:rPr>
  </w:style>
  <w:style w:type="character" w:customStyle="1" w:styleId="700">
    <w:name w:val="Знак Знак70"/>
    <w:rsid w:val="0063589A"/>
    <w:rPr>
      <w:rFonts w:ascii="Arial" w:hAnsi="Arial"/>
      <w:b/>
      <w:bCs/>
      <w:sz w:val="26"/>
      <w:szCs w:val="26"/>
    </w:rPr>
  </w:style>
  <w:style w:type="character" w:customStyle="1" w:styleId="69">
    <w:name w:val="Знак Знак69"/>
    <w:rsid w:val="0063589A"/>
    <w:rPr>
      <w:b/>
      <w:bCs/>
      <w:sz w:val="28"/>
      <w:szCs w:val="28"/>
      <w:lang w:bidi="ar-SA"/>
    </w:rPr>
  </w:style>
  <w:style w:type="character" w:customStyle="1" w:styleId="68">
    <w:name w:val="Знак Знак68"/>
    <w:rsid w:val="0063589A"/>
    <w:rPr>
      <w:b/>
      <w:bCs/>
      <w:i/>
      <w:iCs/>
      <w:sz w:val="26"/>
      <w:szCs w:val="26"/>
      <w:lang w:bidi="ar-SA"/>
    </w:rPr>
  </w:style>
  <w:style w:type="paragraph" w:customStyle="1" w:styleId="SP">
    <w:name w:val="SP"/>
    <w:rsid w:val="0063589A"/>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63589A"/>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63589A"/>
    <w:rPr>
      <w:i w:val="0"/>
      <w:iCs w:val="0"/>
      <w:kern w:val="32"/>
      <w:sz w:val="24"/>
      <w:szCs w:val="32"/>
      <w:lang w:eastAsia="ru-RU"/>
    </w:rPr>
  </w:style>
  <w:style w:type="paragraph" w:customStyle="1" w:styleId="3fc">
    <w:name w:val="Заголовок 3 уровня"/>
    <w:basedOn w:val="afffe"/>
    <w:rsid w:val="0063589A"/>
    <w:pPr>
      <w:ind w:firstLine="0"/>
      <w:jc w:val="center"/>
    </w:pPr>
    <w:rPr>
      <w:b/>
    </w:rPr>
  </w:style>
  <w:style w:type="character" w:customStyle="1" w:styleId="rvts210">
    <w:name w:val="rvts210"/>
    <w:rsid w:val="0063589A"/>
    <w:rPr>
      <w:i/>
      <w:iCs/>
      <w:color w:val="000000"/>
      <w:sz w:val="20"/>
      <w:szCs w:val="20"/>
    </w:rPr>
  </w:style>
  <w:style w:type="character" w:customStyle="1" w:styleId="76">
    <w:name w:val="стиль7"/>
    <w:rsid w:val="0063589A"/>
  </w:style>
  <w:style w:type="character" w:customStyle="1" w:styleId="Heading122">
    <w:name w:val="Heading 12 Знак Знак2"/>
    <w:rsid w:val="0063589A"/>
    <w:rPr>
      <w:rFonts w:ascii="Courier New" w:hAnsi="Courier New"/>
      <w:lang w:bidi="ar-SA"/>
    </w:rPr>
  </w:style>
  <w:style w:type="character" w:customStyle="1" w:styleId="Heading3Char1">
    <w:name w:val="Heading 3 Char1"/>
    <w:locked/>
    <w:rsid w:val="0063589A"/>
    <w:rPr>
      <w:b/>
      <w:sz w:val="27"/>
      <w:lang w:val="ru-RU" w:eastAsia="ru-RU"/>
    </w:rPr>
  </w:style>
  <w:style w:type="paragraph" w:customStyle="1" w:styleId="129">
    <w:name w:val="Абзац списка12"/>
    <w:basedOn w:val="a3"/>
    <w:rsid w:val="0063589A"/>
    <w:pPr>
      <w:ind w:left="720"/>
      <w:contextualSpacing/>
    </w:pPr>
    <w:rPr>
      <w:szCs w:val="20"/>
    </w:rPr>
  </w:style>
  <w:style w:type="character" w:customStyle="1" w:styleId="BodyText2Char2">
    <w:name w:val="Body Text 2 Char2"/>
    <w:locked/>
    <w:rsid w:val="0063589A"/>
    <w:rPr>
      <w:sz w:val="24"/>
    </w:rPr>
  </w:style>
  <w:style w:type="character" w:customStyle="1" w:styleId="Heading2Char1">
    <w:name w:val="Heading 2 Char1"/>
    <w:aliases w:val="Знак3 Знак Char1,Heading 2 Char11,Знак3 Знак Char11"/>
    <w:locked/>
    <w:rsid w:val="0063589A"/>
    <w:rPr>
      <w:rFonts w:ascii="Arial" w:hAnsi="Arial"/>
      <w:b/>
      <w:i/>
      <w:sz w:val="28"/>
      <w:lang w:val="ru-RU" w:eastAsia="en-US"/>
    </w:rPr>
  </w:style>
  <w:style w:type="character" w:customStyle="1" w:styleId="Heading4Char1">
    <w:name w:val="Heading 4 Char1"/>
    <w:locked/>
    <w:rsid w:val="0063589A"/>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63589A"/>
    <w:rPr>
      <w:rFonts w:ascii="Times New Roman" w:hAnsi="Times New Roman"/>
      <w:sz w:val="24"/>
      <w:lang w:eastAsia="ru-RU"/>
    </w:rPr>
  </w:style>
  <w:style w:type="paragraph" w:customStyle="1" w:styleId="1ffffff">
    <w:name w:val="Стиль 1"/>
    <w:basedOn w:val="a3"/>
    <w:rsid w:val="0063589A"/>
    <w:pPr>
      <w:ind w:firstLine="709"/>
      <w:jc w:val="both"/>
    </w:pPr>
    <w:rPr>
      <w:sz w:val="28"/>
      <w:szCs w:val="28"/>
    </w:rPr>
  </w:style>
  <w:style w:type="character" w:customStyle="1" w:styleId="b">
    <w:name w:val="b"/>
    <w:rsid w:val="0063589A"/>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63589A"/>
    <w:rPr>
      <w:lang w:val="ru-RU" w:eastAsia="ru-RU" w:bidi="ar-SA"/>
    </w:rPr>
  </w:style>
  <w:style w:type="paragraph" w:customStyle="1" w:styleId="tab">
    <w:name w:val="tab"/>
    <w:basedOn w:val="a3"/>
    <w:rsid w:val="0063589A"/>
    <w:pPr>
      <w:spacing w:before="100" w:beforeAutospacing="1" w:after="100" w:afterAutospacing="1"/>
    </w:pPr>
  </w:style>
  <w:style w:type="paragraph" w:customStyle="1" w:styleId="212000">
    <w:name w:val="Стиль Заголовок 2 + 12 пт Слева:  0 см Первая строка:  0 см"/>
    <w:basedOn w:val="21"/>
    <w:rsid w:val="0063589A"/>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63589A"/>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63589A"/>
    <w:rPr>
      <w:rFonts w:ascii="Times New Roman" w:hAnsi="Times New Roman"/>
      <w:i w:val="0"/>
      <w:kern w:val="32"/>
      <w:sz w:val="24"/>
      <w:szCs w:val="32"/>
      <w:lang w:eastAsia="ru-RU"/>
    </w:rPr>
  </w:style>
  <w:style w:type="character" w:customStyle="1" w:styleId="affffffffff7">
    <w:name w:val="Знак Знак Знак"/>
    <w:locked/>
    <w:rsid w:val="0063589A"/>
    <w:rPr>
      <w:b/>
      <w:caps/>
      <w:sz w:val="24"/>
      <w:szCs w:val="24"/>
      <w:lang w:val="ru-RU" w:eastAsia="ru-RU" w:bidi="ar-SA"/>
    </w:rPr>
  </w:style>
  <w:style w:type="character" w:customStyle="1" w:styleId="328">
    <w:name w:val="Знак Знак32"/>
    <w:rsid w:val="0063589A"/>
    <w:rPr>
      <w:rFonts w:ascii="Arial" w:hAnsi="Arial" w:cs="Arial"/>
      <w:b/>
      <w:bCs/>
      <w:i/>
      <w:iCs/>
      <w:sz w:val="28"/>
      <w:szCs w:val="28"/>
      <w:lang w:val="ru-RU" w:eastAsia="en-US" w:bidi="ar-SA"/>
    </w:rPr>
  </w:style>
  <w:style w:type="character" w:customStyle="1" w:styleId="31d">
    <w:name w:val="Знак Знак31"/>
    <w:locked/>
    <w:rsid w:val="0063589A"/>
    <w:rPr>
      <w:b/>
      <w:bCs/>
      <w:sz w:val="27"/>
      <w:szCs w:val="27"/>
      <w:lang w:val="ru-RU" w:eastAsia="ru-RU" w:bidi="ar-SA"/>
    </w:rPr>
  </w:style>
  <w:style w:type="character" w:customStyle="1" w:styleId="302">
    <w:name w:val="Знак Знак30"/>
    <w:locked/>
    <w:rsid w:val="0063589A"/>
    <w:rPr>
      <w:b/>
      <w:bCs/>
      <w:sz w:val="28"/>
      <w:szCs w:val="28"/>
      <w:lang w:bidi="ar-SA"/>
    </w:rPr>
  </w:style>
  <w:style w:type="character" w:customStyle="1" w:styleId="292">
    <w:name w:val="Знак Знак29"/>
    <w:locked/>
    <w:rsid w:val="0063589A"/>
    <w:rPr>
      <w:b/>
      <w:bCs/>
      <w:i/>
      <w:iCs/>
      <w:sz w:val="26"/>
      <w:szCs w:val="26"/>
      <w:lang w:bidi="ar-SA"/>
    </w:rPr>
  </w:style>
  <w:style w:type="character" w:customStyle="1" w:styleId="hlto-search">
    <w:name w:val="hl to-search"/>
    <w:rsid w:val="0063589A"/>
  </w:style>
  <w:style w:type="paragraph" w:customStyle="1" w:styleId="source">
    <w:name w:val="source"/>
    <w:basedOn w:val="a3"/>
    <w:rsid w:val="0063589A"/>
    <w:pPr>
      <w:spacing w:before="100" w:beforeAutospacing="1" w:after="100" w:afterAutospacing="1"/>
    </w:pPr>
  </w:style>
  <w:style w:type="paragraph" w:customStyle="1" w:styleId="affffffffff8">
    <w:name w:val="словарная статья"/>
    <w:basedOn w:val="Default"/>
    <w:next w:val="Default"/>
    <w:rsid w:val="0063589A"/>
    <w:rPr>
      <w:color w:val="auto"/>
    </w:rPr>
  </w:style>
  <w:style w:type="paragraph" w:customStyle="1" w:styleId="affffffffff9">
    <w:name w:val="Подзаголовок для информации об изменениях"/>
    <w:basedOn w:val="a3"/>
    <w:next w:val="a3"/>
    <w:uiPriority w:val="99"/>
    <w:rsid w:val="0063589A"/>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63589A"/>
    <w:rPr>
      <w:i/>
      <w:iCs/>
      <w:color w:val="000000"/>
    </w:rPr>
  </w:style>
  <w:style w:type="paragraph" w:customStyle="1" w:styleId="1ffffff0">
    <w:name w:val="Выделенная цитата1"/>
    <w:basedOn w:val="a3"/>
    <w:next w:val="a3"/>
    <w:rsid w:val="0063589A"/>
    <w:pPr>
      <w:pBdr>
        <w:bottom w:val="single" w:sz="4" w:space="4" w:color="4F81BD"/>
      </w:pBdr>
      <w:spacing w:before="200" w:after="280"/>
      <w:ind w:left="936" w:right="936"/>
    </w:pPr>
    <w:rPr>
      <w:b/>
      <w:bCs/>
      <w:i/>
      <w:iCs/>
      <w:color w:val="4F81BD"/>
    </w:rPr>
  </w:style>
  <w:style w:type="character" w:customStyle="1" w:styleId="1ffffff1">
    <w:name w:val="Слабая ссылка1"/>
    <w:rsid w:val="0063589A"/>
    <w:rPr>
      <w:rFonts w:cs="Times New Roman"/>
      <w:smallCaps/>
      <w:color w:val="C0504D"/>
      <w:u w:val="single"/>
    </w:rPr>
  </w:style>
  <w:style w:type="character" w:customStyle="1" w:styleId="1ffffff2">
    <w:name w:val="Сильная ссылка1"/>
    <w:rsid w:val="0063589A"/>
    <w:rPr>
      <w:rFonts w:cs="Times New Roman"/>
      <w:b/>
      <w:smallCaps/>
      <w:color w:val="C0504D"/>
      <w:spacing w:val="5"/>
      <w:u w:val="single"/>
    </w:rPr>
  </w:style>
  <w:style w:type="character" w:customStyle="1" w:styleId="1ffffff3">
    <w:name w:val="Название книги1"/>
    <w:rsid w:val="0063589A"/>
    <w:rPr>
      <w:rFonts w:cs="Times New Roman"/>
      <w:b/>
      <w:smallCaps/>
      <w:spacing w:val="5"/>
    </w:rPr>
  </w:style>
  <w:style w:type="paragraph" w:customStyle="1" w:styleId="1ffffff4">
    <w:name w:val="Заголовок оглавления1"/>
    <w:basedOn w:val="11"/>
    <w:next w:val="a3"/>
    <w:rsid w:val="0063589A"/>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63589A"/>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63589A"/>
    <w:rPr>
      <w:b/>
      <w:bCs/>
      <w:sz w:val="28"/>
      <w:szCs w:val="28"/>
      <w:lang w:val="ru-RU" w:eastAsia="ru-RU" w:bidi="ar-SA"/>
    </w:rPr>
  </w:style>
  <w:style w:type="paragraph" w:customStyle="1" w:styleId="329">
    <w:name w:val="Заголовок 32"/>
    <w:basedOn w:val="a3"/>
    <w:next w:val="a3"/>
    <w:rsid w:val="0063589A"/>
    <w:pPr>
      <w:keepNext/>
      <w:snapToGrid w:val="0"/>
      <w:spacing w:before="240" w:after="60"/>
    </w:pPr>
    <w:rPr>
      <w:rFonts w:ascii="Arial" w:hAnsi="Arial"/>
      <w:szCs w:val="20"/>
    </w:rPr>
  </w:style>
  <w:style w:type="character" w:customStyle="1" w:styleId="1ffffff6">
    <w:name w:val="Замещающий текст1"/>
    <w:rsid w:val="0063589A"/>
    <w:rPr>
      <w:color w:val="808080"/>
    </w:rPr>
  </w:style>
  <w:style w:type="paragraph" w:customStyle="1" w:styleId="1ffffff7">
    <w:name w:val="Подзаголовок1"/>
    <w:basedOn w:val="a3"/>
    <w:rsid w:val="0063589A"/>
    <w:pPr>
      <w:spacing w:line="312" w:lineRule="auto"/>
    </w:pPr>
    <w:rPr>
      <w:rFonts w:ascii="Arial" w:hAnsi="Arial" w:cs="Arial"/>
      <w:b/>
      <w:bCs/>
      <w:color w:val="000000"/>
      <w:sz w:val="20"/>
      <w:szCs w:val="20"/>
    </w:rPr>
  </w:style>
  <w:style w:type="character" w:customStyle="1" w:styleId="2fff5">
    <w:name w:val="Основной шрифт абзаца2"/>
    <w:rsid w:val="0063589A"/>
  </w:style>
  <w:style w:type="paragraph" w:customStyle="1" w:styleId="623">
    <w:name w:val="Заголовок 62"/>
    <w:rsid w:val="0063589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63589A"/>
    <w:rPr>
      <w:rFonts w:ascii="Arial" w:hAnsi="Arial"/>
      <w:b/>
      <w:bCs/>
      <w:sz w:val="26"/>
      <w:szCs w:val="26"/>
    </w:rPr>
  </w:style>
  <w:style w:type="character" w:customStyle="1" w:styleId="661">
    <w:name w:val="Знак Знак66"/>
    <w:rsid w:val="0063589A"/>
    <w:rPr>
      <w:b/>
      <w:bCs/>
      <w:sz w:val="28"/>
      <w:szCs w:val="28"/>
      <w:lang w:bidi="ar-SA"/>
    </w:rPr>
  </w:style>
  <w:style w:type="character" w:customStyle="1" w:styleId="651">
    <w:name w:val="Знак Знак65"/>
    <w:rsid w:val="0063589A"/>
    <w:rPr>
      <w:b/>
      <w:bCs/>
      <w:i/>
      <w:iCs/>
      <w:sz w:val="26"/>
      <w:szCs w:val="26"/>
      <w:lang w:bidi="ar-SA"/>
    </w:rPr>
  </w:style>
  <w:style w:type="character" w:customStyle="1" w:styleId="701">
    <w:name w:val="Знак Знак70"/>
    <w:rsid w:val="0063589A"/>
    <w:rPr>
      <w:rFonts w:ascii="Arial" w:hAnsi="Arial"/>
      <w:b/>
      <w:bCs/>
      <w:sz w:val="26"/>
      <w:szCs w:val="26"/>
    </w:rPr>
  </w:style>
  <w:style w:type="character" w:customStyle="1" w:styleId="690">
    <w:name w:val="Знак Знак69"/>
    <w:rsid w:val="0063589A"/>
    <w:rPr>
      <w:b/>
      <w:bCs/>
      <w:sz w:val="28"/>
      <w:szCs w:val="28"/>
      <w:lang w:bidi="ar-SA"/>
    </w:rPr>
  </w:style>
  <w:style w:type="character" w:customStyle="1" w:styleId="680">
    <w:name w:val="Знак Знак68"/>
    <w:rsid w:val="0063589A"/>
    <w:rPr>
      <w:b/>
      <w:bCs/>
      <w:i/>
      <w:iCs/>
      <w:sz w:val="26"/>
      <w:szCs w:val="26"/>
      <w:lang w:bidi="ar-SA"/>
    </w:rPr>
  </w:style>
  <w:style w:type="character" w:customStyle="1" w:styleId="Heading4Char2">
    <w:name w:val="Heading 4 Char2"/>
    <w:locked/>
    <w:rsid w:val="0063589A"/>
    <w:rPr>
      <w:rFonts w:ascii="Times New Roman" w:hAnsi="Times New Roman" w:cs="Times New Roman"/>
      <w:b/>
      <w:bCs/>
      <w:sz w:val="28"/>
      <w:szCs w:val="28"/>
    </w:rPr>
  </w:style>
  <w:style w:type="character" w:customStyle="1" w:styleId="Heading5Char2">
    <w:name w:val="Heading 5 Char2"/>
    <w:locked/>
    <w:rsid w:val="0063589A"/>
    <w:rPr>
      <w:rFonts w:ascii="Times New Roman" w:hAnsi="Times New Roman" w:cs="Times New Roman"/>
      <w:b/>
      <w:bCs/>
      <w:i/>
      <w:iCs/>
      <w:sz w:val="26"/>
      <w:szCs w:val="26"/>
    </w:rPr>
  </w:style>
  <w:style w:type="character" w:customStyle="1" w:styleId="Heading6Char2">
    <w:name w:val="Heading 6 Char2"/>
    <w:locked/>
    <w:rsid w:val="0063589A"/>
    <w:rPr>
      <w:rFonts w:ascii="Times New Roman" w:hAnsi="Times New Roman" w:cs="Times New Roman"/>
      <w:b/>
      <w:bCs/>
      <w:sz w:val="20"/>
      <w:szCs w:val="20"/>
    </w:rPr>
  </w:style>
  <w:style w:type="character" w:customStyle="1" w:styleId="Heading7Char2">
    <w:name w:val="Heading 7 Char2"/>
    <w:locked/>
    <w:rsid w:val="0063589A"/>
    <w:rPr>
      <w:rFonts w:ascii="Times New Roman" w:hAnsi="Times New Roman" w:cs="Times New Roman"/>
      <w:sz w:val="20"/>
      <w:szCs w:val="20"/>
    </w:rPr>
  </w:style>
  <w:style w:type="character" w:customStyle="1" w:styleId="Heading8Char2">
    <w:name w:val="Heading 8 Char2"/>
    <w:locked/>
    <w:rsid w:val="0063589A"/>
    <w:rPr>
      <w:rFonts w:ascii="Calibri" w:hAnsi="Calibri" w:cs="Times New Roman"/>
      <w:i/>
      <w:iCs/>
      <w:sz w:val="24"/>
      <w:szCs w:val="24"/>
    </w:rPr>
  </w:style>
  <w:style w:type="character" w:customStyle="1" w:styleId="Heading9Char2">
    <w:name w:val="Heading 9 Char2"/>
    <w:locked/>
    <w:rsid w:val="0063589A"/>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63589A"/>
    <w:rPr>
      <w:rFonts w:ascii="Arial" w:hAnsi="Arial"/>
      <w:b/>
      <w:kern w:val="32"/>
      <w:sz w:val="20"/>
    </w:rPr>
  </w:style>
  <w:style w:type="character" w:customStyle="1" w:styleId="Heading2Char3">
    <w:name w:val="Heading 2 Char3"/>
    <w:aliases w:val="Знак3 Знак Char3"/>
    <w:locked/>
    <w:rsid w:val="0063589A"/>
    <w:rPr>
      <w:rFonts w:ascii="Arial" w:hAnsi="Arial"/>
      <w:b/>
      <w:kern w:val="32"/>
      <w:sz w:val="20"/>
    </w:rPr>
  </w:style>
  <w:style w:type="character" w:customStyle="1" w:styleId="Heading3Char3">
    <w:name w:val="Heading 3 Char3"/>
    <w:aliases w:val="Знак2 Char1"/>
    <w:locked/>
    <w:rsid w:val="0063589A"/>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63589A"/>
    <w:rPr>
      <w:rFonts w:ascii="Times New Roman" w:hAnsi="Times New Roman"/>
      <w:sz w:val="20"/>
    </w:rPr>
  </w:style>
  <w:style w:type="character" w:customStyle="1" w:styleId="BodyText3Char5">
    <w:name w:val="Body Text 3 Char5"/>
    <w:aliases w:val="Знак5 Char5"/>
    <w:locked/>
    <w:rsid w:val="0063589A"/>
    <w:rPr>
      <w:rFonts w:ascii="Times New Roman" w:hAnsi="Times New Roman"/>
      <w:sz w:val="16"/>
    </w:rPr>
  </w:style>
  <w:style w:type="character" w:customStyle="1" w:styleId="BodyTextIndent3Char3">
    <w:name w:val="Body Text Indent 3 Char3"/>
    <w:locked/>
    <w:rsid w:val="0063589A"/>
    <w:rPr>
      <w:rFonts w:ascii="Calibri" w:hAnsi="Calibri"/>
      <w:sz w:val="16"/>
      <w:lang w:val="ru-RU" w:eastAsia="ru-RU" w:bidi="ar-SA"/>
    </w:rPr>
  </w:style>
  <w:style w:type="character" w:customStyle="1" w:styleId="PlainTextChar3">
    <w:name w:val="Plain Text Char3"/>
    <w:aliases w:val="Heading 12 Char2,Знак8 Char1"/>
    <w:locked/>
    <w:rsid w:val="0063589A"/>
    <w:rPr>
      <w:rFonts w:ascii="Courier New" w:hAnsi="Courier New" w:cs="Times New Roman"/>
      <w:sz w:val="20"/>
      <w:szCs w:val="20"/>
    </w:rPr>
  </w:style>
  <w:style w:type="character" w:customStyle="1" w:styleId="BodyTextIndent2Char3">
    <w:name w:val="Body Text Indent 2 Char3"/>
    <w:locked/>
    <w:rsid w:val="0063589A"/>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63589A"/>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63589A"/>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63589A"/>
    <w:rPr>
      <w:rFonts w:ascii="Times New Roman" w:hAnsi="Times New Roman"/>
      <w:sz w:val="24"/>
    </w:rPr>
  </w:style>
  <w:style w:type="character" w:customStyle="1" w:styleId="BodyTextChar5">
    <w:name w:val="Body Text Char5"/>
    <w:aliases w:val="Знак1 Char3"/>
    <w:locked/>
    <w:rsid w:val="0063589A"/>
    <w:rPr>
      <w:rFonts w:ascii="Times New Roman" w:hAnsi="Times New Roman"/>
      <w:sz w:val="20"/>
    </w:rPr>
  </w:style>
  <w:style w:type="character" w:customStyle="1" w:styleId="FooterChar3">
    <w:name w:val="Footer Char3"/>
    <w:locked/>
    <w:rsid w:val="0063589A"/>
    <w:rPr>
      <w:rFonts w:ascii="Times New Roman" w:hAnsi="Times New Roman" w:cs="Times New Roman"/>
      <w:sz w:val="24"/>
      <w:szCs w:val="24"/>
    </w:rPr>
  </w:style>
  <w:style w:type="character" w:customStyle="1" w:styleId="BodyText2Char3">
    <w:name w:val="Body Text 2 Char3"/>
    <w:locked/>
    <w:rsid w:val="0063589A"/>
    <w:rPr>
      <w:rFonts w:ascii="Times New Roman" w:hAnsi="Times New Roman" w:cs="Times New Roman"/>
      <w:sz w:val="24"/>
      <w:szCs w:val="24"/>
    </w:rPr>
  </w:style>
  <w:style w:type="character" w:customStyle="1" w:styleId="DocumentMapChar3">
    <w:name w:val="Document Map Char3"/>
    <w:locked/>
    <w:rsid w:val="0063589A"/>
    <w:rPr>
      <w:rFonts w:ascii="Tahoma" w:hAnsi="Tahoma" w:cs="Times New Roman"/>
      <w:sz w:val="20"/>
      <w:szCs w:val="20"/>
      <w:shd w:val="clear" w:color="auto" w:fill="000080"/>
    </w:rPr>
  </w:style>
  <w:style w:type="character" w:customStyle="1" w:styleId="HeaderChar3">
    <w:name w:val="Header Char3"/>
    <w:locked/>
    <w:rsid w:val="0063589A"/>
    <w:rPr>
      <w:rFonts w:ascii="Times New Roman" w:hAnsi="Times New Roman" w:cs="Times New Roman"/>
      <w:sz w:val="24"/>
      <w:szCs w:val="24"/>
    </w:rPr>
  </w:style>
  <w:style w:type="character" w:customStyle="1" w:styleId="CommentSubjectChar2">
    <w:name w:val="Comment Subject Char2"/>
    <w:locked/>
    <w:rsid w:val="0063589A"/>
    <w:rPr>
      <w:sz w:val="16"/>
    </w:rPr>
  </w:style>
  <w:style w:type="character" w:customStyle="1" w:styleId="CommentTextChar3">
    <w:name w:val="Comment Text Char3"/>
    <w:locked/>
    <w:rsid w:val="0063589A"/>
    <w:rPr>
      <w:rFonts w:ascii="Times New Roman" w:hAnsi="Times New Roman" w:cs="Times New Roman"/>
      <w:sz w:val="20"/>
      <w:szCs w:val="20"/>
    </w:rPr>
  </w:style>
  <w:style w:type="character" w:customStyle="1" w:styleId="CommentSubjectChar4">
    <w:name w:val="Comment Subject Char4"/>
    <w:locked/>
    <w:rsid w:val="0063589A"/>
    <w:rPr>
      <w:b/>
    </w:rPr>
  </w:style>
  <w:style w:type="character" w:customStyle="1" w:styleId="730">
    <w:name w:val="Знак Знак73"/>
    <w:rsid w:val="0063589A"/>
    <w:rPr>
      <w:sz w:val="16"/>
      <w:lang w:val="ru-RU" w:eastAsia="ru-RU"/>
    </w:rPr>
  </w:style>
  <w:style w:type="character" w:customStyle="1" w:styleId="Heading1Char3">
    <w:name w:val="Heading 1 Char3"/>
    <w:aliases w:val="Знак Char3,Заголовок 1 Знак Знак Char2,Знак Заголовок 1 Char2"/>
    <w:locked/>
    <w:rsid w:val="0063589A"/>
    <w:rPr>
      <w:rFonts w:ascii="Cambria" w:hAnsi="Cambria"/>
      <w:b/>
      <w:kern w:val="32"/>
      <w:sz w:val="32"/>
    </w:rPr>
  </w:style>
  <w:style w:type="character" w:customStyle="1" w:styleId="BodyText3Char3">
    <w:name w:val="Body Text 3 Char3"/>
    <w:aliases w:val="Знак5 Char3"/>
    <w:locked/>
    <w:rsid w:val="0063589A"/>
    <w:rPr>
      <w:sz w:val="16"/>
    </w:rPr>
  </w:style>
  <w:style w:type="paragraph" w:customStyle="1" w:styleId="12a">
    <w:name w:val="Стиль12"/>
    <w:rsid w:val="006358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63589A"/>
    <w:rPr>
      <w:rFonts w:ascii="PragmaticaCTT" w:hAnsi="PragmaticaCTT" w:cs="Times New Roman"/>
      <w:sz w:val="20"/>
      <w:szCs w:val="20"/>
    </w:rPr>
  </w:style>
  <w:style w:type="character" w:customStyle="1" w:styleId="6100">
    <w:name w:val="Знак Знак610"/>
    <w:locked/>
    <w:rsid w:val="0063589A"/>
    <w:rPr>
      <w:b/>
      <w:caps/>
      <w:sz w:val="24"/>
      <w:lang w:val="ru-RU" w:eastAsia="ru-RU"/>
    </w:rPr>
  </w:style>
  <w:style w:type="character" w:customStyle="1" w:styleId="Heading2Char2">
    <w:name w:val="Heading 2 Char2"/>
    <w:aliases w:val="Знак3 Знак Char2"/>
    <w:locked/>
    <w:rsid w:val="0063589A"/>
    <w:rPr>
      <w:rFonts w:ascii="Times New Roman" w:hAnsi="Times New Roman"/>
      <w:sz w:val="24"/>
    </w:rPr>
  </w:style>
  <w:style w:type="character" w:customStyle="1" w:styleId="SubtitleChar3">
    <w:name w:val="Subtitle Char3"/>
    <w:locked/>
    <w:rsid w:val="0063589A"/>
    <w:rPr>
      <w:rFonts w:ascii="PragmaticaCTT" w:hAnsi="PragmaticaCTT" w:cs="Times New Roman"/>
      <w:b/>
      <w:bCs/>
      <w:sz w:val="24"/>
      <w:szCs w:val="24"/>
    </w:rPr>
  </w:style>
  <w:style w:type="character" w:customStyle="1" w:styleId="BodyTextFirstIndent2Char3">
    <w:name w:val="Body Text First Indent 2 Char3"/>
    <w:locked/>
    <w:rsid w:val="0063589A"/>
    <w:rPr>
      <w:rFonts w:ascii="Times New Roman" w:hAnsi="Times New Roman" w:cs="Times New Roman"/>
      <w:sz w:val="24"/>
      <w:szCs w:val="24"/>
    </w:rPr>
  </w:style>
  <w:style w:type="character" w:customStyle="1" w:styleId="BalloonTextChar3">
    <w:name w:val="Balloon Text Char3"/>
    <w:locked/>
    <w:rsid w:val="0063589A"/>
    <w:rPr>
      <w:rFonts w:ascii="Tahoma" w:hAnsi="Tahoma" w:cs="Times New Roman"/>
      <w:sz w:val="16"/>
      <w:szCs w:val="16"/>
    </w:rPr>
  </w:style>
  <w:style w:type="paragraph" w:customStyle="1" w:styleId="BodyText212">
    <w:name w:val="Body Text 212"/>
    <w:basedOn w:val="a3"/>
    <w:rsid w:val="0063589A"/>
    <w:pPr>
      <w:spacing w:line="360" w:lineRule="auto"/>
      <w:jc w:val="both"/>
    </w:pPr>
    <w:rPr>
      <w:szCs w:val="20"/>
    </w:rPr>
  </w:style>
  <w:style w:type="character" w:customStyle="1" w:styleId="HTMLPreformattedChar2">
    <w:name w:val="HTML Preformatted Char2"/>
    <w:locked/>
    <w:rsid w:val="0063589A"/>
    <w:rPr>
      <w:rFonts w:ascii="Courier New" w:hAnsi="Courier New"/>
      <w:sz w:val="20"/>
    </w:rPr>
  </w:style>
  <w:style w:type="character" w:customStyle="1" w:styleId="HTMLAddressChar1">
    <w:name w:val="HTML Address Char1"/>
    <w:locked/>
    <w:rsid w:val="0063589A"/>
    <w:rPr>
      <w:i/>
      <w:sz w:val="24"/>
      <w:lang w:eastAsia="ru-RU"/>
    </w:rPr>
  </w:style>
  <w:style w:type="character" w:customStyle="1" w:styleId="HTMLAddressChar3">
    <w:name w:val="HTML Address Char3"/>
    <w:locked/>
    <w:rsid w:val="0063589A"/>
    <w:rPr>
      <w:rFonts w:ascii="Calibri" w:hAnsi="Calibri" w:cs="Times New Roman"/>
      <w:i/>
      <w:sz w:val="20"/>
      <w:szCs w:val="20"/>
    </w:rPr>
  </w:style>
  <w:style w:type="character" w:customStyle="1" w:styleId="1280">
    <w:name w:val="Знак1 Знак Знак28"/>
    <w:aliases w:val="Знак1 Знак11"/>
    <w:locked/>
    <w:rsid w:val="0063589A"/>
    <w:rPr>
      <w:sz w:val="24"/>
      <w:lang w:val="ru-RU" w:eastAsia="ru-RU"/>
    </w:rPr>
  </w:style>
  <w:style w:type="paragraph" w:customStyle="1" w:styleId="BlockText1">
    <w:name w:val="Block Text1"/>
    <w:basedOn w:val="a3"/>
    <w:rsid w:val="0063589A"/>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63589A"/>
    <w:rPr>
      <w:i/>
      <w:color w:val="000000"/>
      <w:sz w:val="24"/>
      <w:lang w:eastAsia="ru-RU"/>
    </w:rPr>
  </w:style>
  <w:style w:type="character" w:customStyle="1" w:styleId="IntenseQuoteChar3">
    <w:name w:val="Intense Quote Char3"/>
    <w:locked/>
    <w:rsid w:val="0063589A"/>
    <w:rPr>
      <w:b/>
      <w:i/>
      <w:color w:val="4F81BD"/>
      <w:sz w:val="24"/>
      <w:lang w:eastAsia="ru-RU"/>
    </w:rPr>
  </w:style>
  <w:style w:type="paragraph" w:customStyle="1" w:styleId="BodyTextIndent21">
    <w:name w:val="Body Text Indent 21"/>
    <w:basedOn w:val="a3"/>
    <w:rsid w:val="0063589A"/>
    <w:pPr>
      <w:overflowPunct w:val="0"/>
      <w:autoSpaceDE w:val="0"/>
      <w:ind w:firstLine="567"/>
      <w:jc w:val="both"/>
    </w:pPr>
    <w:rPr>
      <w:sz w:val="20"/>
      <w:szCs w:val="20"/>
      <w:lang w:eastAsia="ar-SA"/>
    </w:rPr>
  </w:style>
  <w:style w:type="paragraph" w:customStyle="1" w:styleId="BodyTextIndent31">
    <w:name w:val="Body Text Indent 31"/>
    <w:basedOn w:val="a3"/>
    <w:rsid w:val="0063589A"/>
    <w:pPr>
      <w:spacing w:line="360" w:lineRule="auto"/>
      <w:ind w:firstLine="709"/>
      <w:jc w:val="both"/>
    </w:pPr>
    <w:rPr>
      <w:sz w:val="28"/>
      <w:szCs w:val="20"/>
    </w:rPr>
  </w:style>
  <w:style w:type="paragraph" w:customStyle="1" w:styleId="230">
    <w:name w:val="Обычный23"/>
    <w:rsid w:val="0063589A"/>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63589A"/>
    <w:pPr>
      <w:tabs>
        <w:tab w:val="center" w:pos="4153"/>
        <w:tab w:val="right" w:pos="8306"/>
      </w:tabs>
    </w:pPr>
    <w:rPr>
      <w:rFonts w:ascii="Arial" w:hAnsi="Arial"/>
      <w:szCs w:val="20"/>
    </w:rPr>
  </w:style>
  <w:style w:type="paragraph" w:customStyle="1" w:styleId="Normal11">
    <w:name w:val="Normal11"/>
    <w:rsid w:val="0063589A"/>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63589A"/>
    <w:pPr>
      <w:keepNext/>
      <w:snapToGrid/>
      <w:outlineLvl w:val="2"/>
    </w:pPr>
    <w:rPr>
      <w:sz w:val="24"/>
    </w:rPr>
  </w:style>
  <w:style w:type="paragraph" w:customStyle="1" w:styleId="BodyText11">
    <w:name w:val="Body Text11"/>
    <w:basedOn w:val="Normal11"/>
    <w:rsid w:val="0063589A"/>
    <w:pPr>
      <w:snapToGrid/>
      <w:spacing w:line="360" w:lineRule="auto"/>
    </w:pPr>
    <w:rPr>
      <w:sz w:val="24"/>
    </w:rPr>
  </w:style>
  <w:style w:type="paragraph" w:customStyle="1" w:styleId="ListParagraph11">
    <w:name w:val="List Paragraph11"/>
    <w:basedOn w:val="a3"/>
    <w:rsid w:val="0063589A"/>
    <w:pPr>
      <w:spacing w:after="200" w:line="276" w:lineRule="auto"/>
      <w:ind w:left="720"/>
      <w:contextualSpacing/>
    </w:pPr>
    <w:rPr>
      <w:rFonts w:ascii="Calibri" w:hAnsi="Calibri"/>
      <w:sz w:val="22"/>
      <w:szCs w:val="22"/>
    </w:rPr>
  </w:style>
  <w:style w:type="paragraph" w:customStyle="1" w:styleId="PlainText11">
    <w:name w:val="Plain Text11"/>
    <w:basedOn w:val="a3"/>
    <w:rsid w:val="0063589A"/>
    <w:rPr>
      <w:rFonts w:ascii="Courier New" w:hAnsi="Courier New"/>
      <w:sz w:val="20"/>
      <w:szCs w:val="20"/>
    </w:rPr>
  </w:style>
  <w:style w:type="paragraph" w:customStyle="1" w:styleId="BodyText311">
    <w:name w:val="Body Text 311"/>
    <w:basedOn w:val="Normal11"/>
    <w:rsid w:val="0063589A"/>
    <w:pPr>
      <w:snapToGrid/>
      <w:jc w:val="both"/>
    </w:pPr>
    <w:rPr>
      <w:i/>
      <w:sz w:val="26"/>
    </w:rPr>
  </w:style>
  <w:style w:type="character" w:customStyle="1" w:styleId="SubtleEmphasis1">
    <w:name w:val="Subtle Emphasis1"/>
    <w:rsid w:val="0063589A"/>
    <w:rPr>
      <w:i/>
      <w:color w:val="808080"/>
    </w:rPr>
  </w:style>
  <w:style w:type="character" w:customStyle="1" w:styleId="2160">
    <w:name w:val="Знак Знак216"/>
    <w:aliases w:val="Основной текст с отступом Знак Знак Зна Знак"/>
    <w:locked/>
    <w:rsid w:val="0063589A"/>
    <w:rPr>
      <w:rFonts w:ascii="Arial" w:hAnsi="Arial"/>
      <w:b/>
      <w:i/>
      <w:sz w:val="28"/>
      <w:lang w:val="ru-RU" w:eastAsia="en-US"/>
    </w:rPr>
  </w:style>
  <w:style w:type="character" w:customStyle="1" w:styleId="DefaultParagraphFont1">
    <w:name w:val="Default Paragraph Font1"/>
    <w:rsid w:val="0063589A"/>
  </w:style>
  <w:style w:type="paragraph" w:customStyle="1" w:styleId="NoSpacing1">
    <w:name w:val="No Spacing1"/>
    <w:rsid w:val="0063589A"/>
    <w:pPr>
      <w:spacing w:after="0" w:line="240" w:lineRule="auto"/>
    </w:pPr>
    <w:rPr>
      <w:rFonts w:ascii="Calibri" w:eastAsia="Times New Roman" w:hAnsi="Calibri" w:cs="Times New Roman"/>
      <w:sz w:val="24"/>
      <w:szCs w:val="24"/>
    </w:rPr>
  </w:style>
  <w:style w:type="character" w:customStyle="1" w:styleId="z-TopofFormChar">
    <w:name w:val="z-Top of Form Char"/>
    <w:locked/>
    <w:rsid w:val="0063589A"/>
    <w:rPr>
      <w:rFonts w:ascii="Arial" w:hAnsi="Arial" w:cs="Times New Roman"/>
      <w:b/>
      <w:sz w:val="20"/>
    </w:rPr>
  </w:style>
  <w:style w:type="character" w:customStyle="1" w:styleId="z-TopofFormChar1">
    <w:name w:val="z-Top of Form Char1"/>
    <w:locked/>
    <w:rsid w:val="0063589A"/>
    <w:rPr>
      <w:rFonts w:ascii="Arial" w:hAnsi="Arial" w:cs="Times New Roman"/>
      <w:b/>
      <w:sz w:val="20"/>
      <w:szCs w:val="20"/>
    </w:rPr>
  </w:style>
  <w:style w:type="character" w:customStyle="1" w:styleId="z-BottomofFormChar">
    <w:name w:val="z-Bottom of Form Char"/>
    <w:locked/>
    <w:rsid w:val="0063589A"/>
    <w:rPr>
      <w:rFonts w:ascii="Arial" w:hAnsi="Arial" w:cs="Times New Roman"/>
      <w:vanish/>
      <w:sz w:val="16"/>
      <w:lang w:eastAsia="ru-RU"/>
    </w:rPr>
  </w:style>
  <w:style w:type="character" w:customStyle="1" w:styleId="z-BottomofFormChar1">
    <w:name w:val="z-Bottom of Form Char1"/>
    <w:locked/>
    <w:rsid w:val="0063589A"/>
    <w:rPr>
      <w:rFonts w:ascii="Arial" w:hAnsi="Arial" w:cs="Times New Roman"/>
      <w:vanish/>
      <w:sz w:val="16"/>
      <w:szCs w:val="16"/>
    </w:rPr>
  </w:style>
  <w:style w:type="paragraph" w:customStyle="1" w:styleId="Heading41">
    <w:name w:val="Heading 41"/>
    <w:basedOn w:val="Normal1"/>
    <w:next w:val="Normal1"/>
    <w:rsid w:val="0063589A"/>
    <w:pPr>
      <w:keepNext/>
      <w:widowControl/>
    </w:pPr>
    <w:rPr>
      <w:sz w:val="24"/>
    </w:rPr>
  </w:style>
  <w:style w:type="character" w:customStyle="1" w:styleId="MacroTextChar2">
    <w:name w:val="Macro Text Char2"/>
    <w:locked/>
    <w:rsid w:val="0063589A"/>
    <w:rPr>
      <w:rFonts w:ascii="Courier New" w:hAnsi="Courier New" w:cs="Times New Roman"/>
      <w:sz w:val="22"/>
      <w:lang w:val="en-US" w:eastAsia="en-US" w:bidi="ar-SA"/>
    </w:rPr>
  </w:style>
  <w:style w:type="character" w:customStyle="1" w:styleId="5111">
    <w:name w:val="Знак5 Знак Знак11"/>
    <w:locked/>
    <w:rsid w:val="0063589A"/>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63589A"/>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63589A"/>
    <w:rPr>
      <w:sz w:val="24"/>
    </w:rPr>
  </w:style>
  <w:style w:type="character" w:customStyle="1" w:styleId="PlaceholderText1">
    <w:name w:val="Placeholder Text1"/>
    <w:rsid w:val="0063589A"/>
    <w:rPr>
      <w:color w:val="808080"/>
    </w:rPr>
  </w:style>
  <w:style w:type="paragraph" w:customStyle="1" w:styleId="TextBody">
    <w:name w:val="Text Body"/>
    <w:basedOn w:val="a3"/>
    <w:rsid w:val="0063589A"/>
    <w:pPr>
      <w:suppressAutoHyphens/>
      <w:spacing w:after="120"/>
    </w:pPr>
    <w:rPr>
      <w:lang w:val="en-US" w:eastAsia="zh-CN"/>
    </w:rPr>
  </w:style>
  <w:style w:type="character" w:customStyle="1" w:styleId="WW8Num13z3">
    <w:name w:val="WW8Num13z3"/>
    <w:rsid w:val="0063589A"/>
  </w:style>
  <w:style w:type="character" w:customStyle="1" w:styleId="WW8Num13z4">
    <w:name w:val="WW8Num13z4"/>
    <w:rsid w:val="0063589A"/>
  </w:style>
  <w:style w:type="character" w:customStyle="1" w:styleId="WW8Num13z5">
    <w:name w:val="WW8Num13z5"/>
    <w:rsid w:val="0063589A"/>
  </w:style>
  <w:style w:type="character" w:customStyle="1" w:styleId="WW8Num13z6">
    <w:name w:val="WW8Num13z6"/>
    <w:rsid w:val="0063589A"/>
  </w:style>
  <w:style w:type="character" w:customStyle="1" w:styleId="WW8Num13z7">
    <w:name w:val="WW8Num13z7"/>
    <w:rsid w:val="0063589A"/>
  </w:style>
  <w:style w:type="character" w:customStyle="1" w:styleId="WW8Num13z8">
    <w:name w:val="WW8Num13z8"/>
    <w:rsid w:val="0063589A"/>
  </w:style>
  <w:style w:type="character" w:customStyle="1" w:styleId="WW8Num14z4">
    <w:name w:val="WW8Num14z4"/>
    <w:rsid w:val="0063589A"/>
  </w:style>
  <w:style w:type="character" w:customStyle="1" w:styleId="WW8Num14z5">
    <w:name w:val="WW8Num14z5"/>
    <w:rsid w:val="0063589A"/>
  </w:style>
  <w:style w:type="character" w:customStyle="1" w:styleId="WW8Num14z6">
    <w:name w:val="WW8Num14z6"/>
    <w:rsid w:val="0063589A"/>
  </w:style>
  <w:style w:type="character" w:customStyle="1" w:styleId="WW8Num14z7">
    <w:name w:val="WW8Num14z7"/>
    <w:rsid w:val="0063589A"/>
  </w:style>
  <w:style w:type="character" w:customStyle="1" w:styleId="WW8Num14z8">
    <w:name w:val="WW8Num14z8"/>
    <w:rsid w:val="0063589A"/>
  </w:style>
  <w:style w:type="paragraph" w:customStyle="1" w:styleId="1ffffff8">
    <w:name w:val="Текст примечания1"/>
    <w:basedOn w:val="a3"/>
    <w:rsid w:val="0063589A"/>
    <w:pPr>
      <w:suppressAutoHyphens/>
    </w:pPr>
    <w:rPr>
      <w:sz w:val="20"/>
      <w:szCs w:val="20"/>
      <w:lang w:eastAsia="ar-SA"/>
    </w:rPr>
  </w:style>
  <w:style w:type="paragraph" w:customStyle="1" w:styleId="21f2">
    <w:name w:val="Маркированный список 21"/>
    <w:basedOn w:val="a3"/>
    <w:rsid w:val="0063589A"/>
    <w:pPr>
      <w:tabs>
        <w:tab w:val="left" w:pos="360"/>
      </w:tabs>
      <w:suppressAutoHyphens/>
      <w:ind w:left="360" w:hanging="360"/>
    </w:pPr>
    <w:rPr>
      <w:lang w:eastAsia="ar-SA"/>
    </w:rPr>
  </w:style>
  <w:style w:type="paragraph" w:customStyle="1" w:styleId="1ffffff9">
    <w:name w:val="Название объекта1"/>
    <w:basedOn w:val="a3"/>
    <w:next w:val="a3"/>
    <w:rsid w:val="0063589A"/>
    <w:pPr>
      <w:suppressAutoHyphens/>
    </w:pPr>
    <w:rPr>
      <w:b/>
      <w:bCs/>
      <w:color w:val="4F81BD"/>
      <w:sz w:val="18"/>
      <w:szCs w:val="18"/>
      <w:lang w:eastAsia="ar-SA"/>
    </w:rPr>
  </w:style>
  <w:style w:type="paragraph" w:customStyle="1" w:styleId="21f3">
    <w:name w:val="Список 21"/>
    <w:basedOn w:val="a3"/>
    <w:rsid w:val="0063589A"/>
    <w:pPr>
      <w:suppressAutoHyphens/>
      <w:ind w:left="566" w:hanging="283"/>
    </w:pPr>
    <w:rPr>
      <w:lang w:eastAsia="ar-SA"/>
    </w:rPr>
  </w:style>
  <w:style w:type="paragraph" w:customStyle="1" w:styleId="416">
    <w:name w:val="Список 41"/>
    <w:basedOn w:val="a3"/>
    <w:rsid w:val="0063589A"/>
    <w:pPr>
      <w:suppressAutoHyphens/>
      <w:ind w:left="1132" w:hanging="283"/>
    </w:pPr>
    <w:rPr>
      <w:lang w:eastAsia="ar-SA"/>
    </w:rPr>
  </w:style>
  <w:style w:type="paragraph" w:customStyle="1" w:styleId="Heading22">
    <w:name w:val="Heading 22"/>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63589A"/>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63589A"/>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63589A"/>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63589A"/>
    <w:rPr>
      <w:rFonts w:ascii="Times New Roman" w:hAnsi="Times New Roman" w:cs="Times New Roman"/>
      <w:color w:val="000000"/>
      <w:sz w:val="20"/>
      <w:szCs w:val="20"/>
    </w:rPr>
  </w:style>
  <w:style w:type="paragraph" w:customStyle="1" w:styleId="Heading911">
    <w:name w:val="Heading 9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63589A"/>
    <w:rPr>
      <w:rFonts w:ascii="Times New Roman" w:hAnsi="Times New Roman"/>
      <w:sz w:val="20"/>
    </w:rPr>
  </w:style>
  <w:style w:type="character" w:customStyle="1" w:styleId="343">
    <w:name w:val="Знак3 Знак Знак4"/>
    <w:locked/>
    <w:rsid w:val="0063589A"/>
    <w:rPr>
      <w:rFonts w:ascii="Courier New" w:hAnsi="Courier New"/>
      <w:lang w:val="ru-RU" w:eastAsia="ru-RU"/>
    </w:rPr>
  </w:style>
  <w:style w:type="paragraph" w:customStyle="1" w:styleId="CharChar0">
    <w:name w:val="первый Char Char"/>
    <w:basedOn w:val="a3"/>
    <w:rsid w:val="0063589A"/>
    <w:pPr>
      <w:spacing w:before="120" w:line="240" w:lineRule="exact"/>
      <w:ind w:firstLine="284"/>
      <w:jc w:val="both"/>
    </w:pPr>
    <w:rPr>
      <w:sz w:val="22"/>
    </w:rPr>
  </w:style>
  <w:style w:type="paragraph" w:customStyle="1" w:styleId="Char">
    <w:name w:val="первый Char"/>
    <w:basedOn w:val="a3"/>
    <w:rsid w:val="0063589A"/>
    <w:pPr>
      <w:spacing w:before="120" w:line="240" w:lineRule="exact"/>
      <w:ind w:firstLine="284"/>
      <w:jc w:val="both"/>
    </w:pPr>
    <w:rPr>
      <w:sz w:val="22"/>
    </w:rPr>
  </w:style>
  <w:style w:type="character" w:customStyle="1" w:styleId="gray1">
    <w:name w:val="gray1"/>
    <w:rsid w:val="0063589A"/>
    <w:rPr>
      <w:color w:val="808080"/>
    </w:rPr>
  </w:style>
  <w:style w:type="character" w:customStyle="1" w:styleId="style1610">
    <w:name w:val="style161"/>
    <w:rsid w:val="0063589A"/>
    <w:rPr>
      <w:rFonts w:ascii="Verdana" w:hAnsi="Verdana"/>
      <w:sz w:val="24"/>
    </w:rPr>
  </w:style>
  <w:style w:type="paragraph" w:customStyle="1" w:styleId="affffffffffc">
    <w:name w:val="Содержание"/>
    <w:basedOn w:val="a3"/>
    <w:rsid w:val="0063589A"/>
    <w:pPr>
      <w:ind w:firstLine="454"/>
      <w:jc w:val="both"/>
    </w:pPr>
  </w:style>
  <w:style w:type="paragraph" w:customStyle="1" w:styleId="affffffffffd">
    <w:name w:val="Модули"/>
    <w:basedOn w:val="a3"/>
    <w:rsid w:val="0063589A"/>
    <w:pPr>
      <w:keepNext/>
    </w:pPr>
    <w:rPr>
      <w:b/>
      <w:bCs/>
    </w:rPr>
  </w:style>
  <w:style w:type="character" w:customStyle="1" w:styleId="description2">
    <w:name w:val="description2"/>
    <w:rsid w:val="0063589A"/>
    <w:rPr>
      <w:color w:val="000000"/>
      <w:sz w:val="20"/>
    </w:rPr>
  </w:style>
  <w:style w:type="paragraph" w:customStyle="1" w:styleId="22a">
    <w:name w:val="Îñíî´2íîé òåêñò 2"/>
    <w:basedOn w:val="a3"/>
    <w:rsid w:val="0063589A"/>
    <w:pPr>
      <w:widowControl w:val="0"/>
      <w:ind w:firstLine="709"/>
      <w:jc w:val="both"/>
    </w:pPr>
    <w:rPr>
      <w:szCs w:val="20"/>
    </w:rPr>
  </w:style>
  <w:style w:type="paragraph" w:customStyle="1" w:styleId="Noeeu3">
    <w:name w:val="Noeeu3"/>
    <w:basedOn w:val="a3"/>
    <w:rsid w:val="0063589A"/>
    <w:pPr>
      <w:widowControl w:val="0"/>
      <w:ind w:firstLine="284"/>
      <w:jc w:val="both"/>
    </w:pPr>
    <w:rPr>
      <w:sz w:val="20"/>
      <w:szCs w:val="20"/>
    </w:rPr>
  </w:style>
  <w:style w:type="character" w:customStyle="1" w:styleId="c17">
    <w:name w:val="c17"/>
    <w:rsid w:val="0063589A"/>
  </w:style>
  <w:style w:type="paragraph" w:customStyle="1" w:styleId="affffffffffe">
    <w:name w:val="_Обычный"/>
    <w:basedOn w:val="a3"/>
    <w:rsid w:val="0063589A"/>
    <w:pPr>
      <w:spacing w:line="360" w:lineRule="auto"/>
      <w:ind w:firstLine="709"/>
      <w:jc w:val="both"/>
    </w:pPr>
  </w:style>
  <w:style w:type="character" w:customStyle="1" w:styleId="NoBreak">
    <w:name w:val="_NoBreak"/>
    <w:rsid w:val="0063589A"/>
  </w:style>
  <w:style w:type="paragraph" w:customStyle="1" w:styleId="1270">
    <w:name w:val="Стиль по ширине Первая строка:  127 см"/>
    <w:basedOn w:val="a3"/>
    <w:rsid w:val="0063589A"/>
    <w:pPr>
      <w:spacing w:line="360" w:lineRule="auto"/>
      <w:ind w:firstLine="720"/>
      <w:jc w:val="both"/>
    </w:pPr>
    <w:rPr>
      <w:szCs w:val="20"/>
    </w:rPr>
  </w:style>
  <w:style w:type="character" w:customStyle="1" w:styleId="Arial16">
    <w:name w:val="Стиль Arial 16 пт полужирный"/>
    <w:rsid w:val="0063589A"/>
    <w:rPr>
      <w:rFonts w:ascii="Arial" w:hAnsi="Arial"/>
      <w:b/>
      <w:sz w:val="32"/>
    </w:rPr>
  </w:style>
  <w:style w:type="paragraph" w:customStyle="1" w:styleId="12b">
    <w:name w:val="стиль12"/>
    <w:basedOn w:val="a3"/>
    <w:rsid w:val="0063589A"/>
    <w:pPr>
      <w:spacing w:before="100" w:beforeAutospacing="1" w:after="100" w:afterAutospacing="1"/>
    </w:pPr>
    <w:rPr>
      <w:rFonts w:ascii="Arial" w:hAnsi="Arial" w:cs="Arial"/>
      <w:color w:val="676767"/>
      <w:sz w:val="20"/>
      <w:szCs w:val="20"/>
    </w:rPr>
  </w:style>
  <w:style w:type="character" w:customStyle="1" w:styleId="FontStyle61">
    <w:name w:val="Font Style61"/>
    <w:rsid w:val="0063589A"/>
    <w:rPr>
      <w:rFonts w:ascii="MS Reference Sans Serif" w:hAnsi="MS Reference Sans Serif"/>
      <w:sz w:val="12"/>
    </w:rPr>
  </w:style>
  <w:style w:type="character" w:customStyle="1" w:styleId="FontStyle60">
    <w:name w:val="Font Style60"/>
    <w:rsid w:val="0063589A"/>
    <w:rPr>
      <w:rFonts w:ascii="MS Reference Sans Serif" w:hAnsi="MS Reference Sans Serif"/>
      <w:sz w:val="16"/>
    </w:rPr>
  </w:style>
  <w:style w:type="paragraph" w:customStyle="1" w:styleId="Style102">
    <w:name w:val="Стиль Style10 + Черный"/>
    <w:basedOn w:val="a3"/>
    <w:next w:val="a3"/>
    <w:rsid w:val="0063589A"/>
    <w:rPr>
      <w:color w:val="000000"/>
    </w:rPr>
  </w:style>
  <w:style w:type="paragraph" w:customStyle="1" w:styleId="Style1010">
    <w:name w:val="Стиль Style10 + Черный1"/>
    <w:basedOn w:val="a3"/>
    <w:next w:val="a3"/>
    <w:rsid w:val="0063589A"/>
    <w:rPr>
      <w:color w:val="000000"/>
    </w:rPr>
  </w:style>
  <w:style w:type="paragraph" w:customStyle="1" w:styleId="Style48">
    <w:name w:val="Style48"/>
    <w:basedOn w:val="a3"/>
    <w:rsid w:val="0063589A"/>
    <w:pPr>
      <w:widowControl w:val="0"/>
      <w:autoSpaceDE w:val="0"/>
      <w:autoSpaceDN w:val="0"/>
      <w:adjustRightInd w:val="0"/>
    </w:pPr>
  </w:style>
  <w:style w:type="paragraph" w:customStyle="1" w:styleId="Textbody0">
    <w:name w:val="Text body"/>
    <w:basedOn w:val="Standard"/>
    <w:rsid w:val="0063589A"/>
    <w:pPr>
      <w:autoSpaceDN/>
      <w:spacing w:after="120"/>
      <w:textAlignment w:val="baseline"/>
    </w:pPr>
    <w:rPr>
      <w:rFonts w:eastAsia="SimSun" w:cs="Mangal"/>
      <w:kern w:val="1"/>
      <w:lang w:eastAsia="hi-IN" w:bidi="hi-IN"/>
    </w:rPr>
  </w:style>
  <w:style w:type="paragraph" w:customStyle="1" w:styleId="Index">
    <w:name w:val="Index"/>
    <w:basedOn w:val="Standard"/>
    <w:rsid w:val="0063589A"/>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63589A"/>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63589A"/>
    <w:rPr>
      <w:rFonts w:ascii="TimesET" w:eastAsia="Times New Roman" w:hAnsi="TimesET" w:cs="Times New Roman"/>
      <w:color w:val="000000"/>
      <w:sz w:val="20"/>
      <w:szCs w:val="20"/>
      <w:lang w:eastAsia="ru-RU"/>
    </w:rPr>
  </w:style>
  <w:style w:type="character" w:customStyle="1" w:styleId="IntenseEmphasis1">
    <w:name w:val="Intense Emphasis1"/>
    <w:rsid w:val="0063589A"/>
    <w:rPr>
      <w:b/>
    </w:rPr>
  </w:style>
  <w:style w:type="paragraph" w:customStyle="1" w:styleId="HTMLPreformatted1">
    <w:name w:val="HTML Preformatted1"/>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63589A"/>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63589A"/>
    <w:rPr>
      <w:sz w:val="24"/>
    </w:rPr>
  </w:style>
  <w:style w:type="character" w:customStyle="1" w:styleId="afffffffffff">
    <w:name w:val="Название Знак"/>
    <w:locked/>
    <w:rsid w:val="0063589A"/>
    <w:rPr>
      <w:sz w:val="24"/>
      <w:lang w:val="en-US"/>
    </w:rPr>
  </w:style>
  <w:style w:type="character" w:customStyle="1" w:styleId="2fff6">
    <w:name w:val="Красная строка Знак2"/>
    <w:rsid w:val="0063589A"/>
  </w:style>
  <w:style w:type="paragraph" w:customStyle="1" w:styleId="95">
    <w:name w:val="Знак9"/>
    <w:basedOn w:val="a3"/>
    <w:rsid w:val="0063589A"/>
    <w:pPr>
      <w:spacing w:after="160" w:line="240" w:lineRule="exact"/>
    </w:pPr>
    <w:rPr>
      <w:rFonts w:ascii="Verdana" w:hAnsi="Verdana"/>
      <w:lang w:val="en-US" w:eastAsia="en-US"/>
    </w:rPr>
  </w:style>
  <w:style w:type="paragraph" w:customStyle="1" w:styleId="useradditionalinfo1">
    <w:name w:val="useradditionalinfo1"/>
    <w:basedOn w:val="a3"/>
    <w:rsid w:val="0063589A"/>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63589A"/>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63589A"/>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63589A"/>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63589A"/>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63589A"/>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63589A"/>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63589A"/>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63589A"/>
    <w:pPr>
      <w:numPr>
        <w:numId w:val="0"/>
      </w:numPr>
      <w:tabs>
        <w:tab w:val="left" w:pos="360"/>
        <w:tab w:val="left" w:pos="1354"/>
      </w:tabs>
      <w:ind w:left="360" w:hanging="360"/>
    </w:pPr>
    <w:rPr>
      <w:sz w:val="24"/>
      <w:lang w:eastAsia="ru-RU"/>
    </w:rPr>
  </w:style>
  <w:style w:type="character" w:customStyle="1" w:styleId="77">
    <w:name w:val="Основной текст (7)_"/>
    <w:locked/>
    <w:rsid w:val="0063589A"/>
    <w:rPr>
      <w:b/>
      <w:i/>
    </w:rPr>
  </w:style>
  <w:style w:type="paragraph" w:customStyle="1" w:styleId="bloc">
    <w:name w:val="bloc"/>
    <w:basedOn w:val="a3"/>
    <w:rsid w:val="0063589A"/>
    <w:pPr>
      <w:spacing w:before="100" w:beforeAutospacing="1" w:after="100" w:afterAutospacing="1"/>
    </w:pPr>
  </w:style>
  <w:style w:type="paragraph" w:customStyle="1" w:styleId="bordered">
    <w:name w:val="bordered"/>
    <w:basedOn w:val="a3"/>
    <w:rsid w:val="0063589A"/>
    <w:pPr>
      <w:spacing w:before="100" w:beforeAutospacing="1" w:after="100" w:afterAutospacing="1"/>
    </w:pPr>
  </w:style>
  <w:style w:type="paragraph" w:customStyle="1" w:styleId="fr-collapsible-toggle">
    <w:name w:val="fr-collapsible-toggle"/>
    <w:basedOn w:val="a3"/>
    <w:rsid w:val="0063589A"/>
    <w:pPr>
      <w:spacing w:before="100" w:beforeAutospacing="1" w:after="100" w:afterAutospacing="1"/>
    </w:pPr>
  </w:style>
  <w:style w:type="paragraph" w:customStyle="1" w:styleId="fr-collapsible-toggle-collapsed">
    <w:name w:val="fr-collapsible-toggle-collapsed"/>
    <w:basedOn w:val="a3"/>
    <w:rsid w:val="0063589A"/>
    <w:pPr>
      <w:spacing w:before="100" w:beforeAutospacing="1" w:after="100" w:afterAutospacing="1"/>
    </w:pPr>
  </w:style>
  <w:style w:type="paragraph" w:customStyle="1" w:styleId="fr-collapsible-group-toogle-all">
    <w:name w:val="fr-collapsible-group-toogle-all"/>
    <w:basedOn w:val="a3"/>
    <w:rsid w:val="0063589A"/>
    <w:pPr>
      <w:spacing w:before="100" w:beforeAutospacing="1" w:after="100" w:afterAutospacing="1"/>
    </w:pPr>
    <w:rPr>
      <w:sz w:val="18"/>
      <w:szCs w:val="18"/>
    </w:rPr>
  </w:style>
  <w:style w:type="paragraph" w:customStyle="1" w:styleId="toogleboxnew">
    <w:name w:val="toogleboxnew"/>
    <w:basedOn w:val="a3"/>
    <w:rsid w:val="0063589A"/>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63589A"/>
    <w:pPr>
      <w:shd w:val="clear" w:color="auto" w:fill="EFEFEF"/>
      <w:spacing w:after="30"/>
      <w:jc w:val="center"/>
    </w:pPr>
    <w:rPr>
      <w:b/>
      <w:bCs/>
    </w:rPr>
  </w:style>
  <w:style w:type="paragraph" w:customStyle="1" w:styleId="navboxnew">
    <w:name w:val="navboxnew"/>
    <w:basedOn w:val="a3"/>
    <w:rsid w:val="0063589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63589A"/>
    <w:pPr>
      <w:spacing w:before="100" w:beforeAutospacing="1" w:after="100" w:afterAutospacing="1"/>
      <w:ind w:left="-1200"/>
    </w:pPr>
    <w:rPr>
      <w:sz w:val="19"/>
      <w:szCs w:val="19"/>
    </w:rPr>
  </w:style>
  <w:style w:type="paragraph" w:customStyle="1" w:styleId="navboxnewoldie">
    <w:name w:val="navboxnew_oldie"/>
    <w:basedOn w:val="a3"/>
    <w:rsid w:val="0063589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63589A"/>
    <w:pPr>
      <w:spacing w:before="100" w:beforeAutospacing="1" w:after="100" w:afterAutospacing="1"/>
    </w:pPr>
  </w:style>
  <w:style w:type="paragraph" w:customStyle="1" w:styleId="mw-hiero-outer">
    <w:name w:val="mw-hiero-outer"/>
    <w:basedOn w:val="a3"/>
    <w:rsid w:val="0063589A"/>
    <w:pPr>
      <w:spacing w:before="100" w:beforeAutospacing="1" w:after="100" w:afterAutospacing="1"/>
    </w:pPr>
  </w:style>
  <w:style w:type="paragraph" w:customStyle="1" w:styleId="mw-hiero-box">
    <w:name w:val="mw-hiero-box"/>
    <w:basedOn w:val="a3"/>
    <w:rsid w:val="0063589A"/>
    <w:pPr>
      <w:shd w:val="clear" w:color="auto" w:fill="000000"/>
      <w:spacing w:before="100" w:beforeAutospacing="1" w:after="100" w:afterAutospacing="1"/>
    </w:pPr>
  </w:style>
  <w:style w:type="paragraph" w:customStyle="1" w:styleId="ui-helper-hidden">
    <w:name w:val="ui-helper-hidden"/>
    <w:basedOn w:val="a3"/>
    <w:rsid w:val="0063589A"/>
    <w:pPr>
      <w:spacing w:before="100" w:beforeAutospacing="1" w:after="100" w:afterAutospacing="1"/>
    </w:pPr>
    <w:rPr>
      <w:vanish/>
    </w:rPr>
  </w:style>
  <w:style w:type="paragraph" w:customStyle="1" w:styleId="ui-helper-reset">
    <w:name w:val="ui-helper-reset"/>
    <w:basedOn w:val="a3"/>
    <w:rsid w:val="0063589A"/>
  </w:style>
  <w:style w:type="paragraph" w:customStyle="1" w:styleId="ui-helper-clearfix">
    <w:name w:val="ui-helper-clearfix"/>
    <w:basedOn w:val="a3"/>
    <w:rsid w:val="0063589A"/>
    <w:pPr>
      <w:spacing w:before="100" w:beforeAutospacing="1" w:after="100" w:afterAutospacing="1"/>
    </w:pPr>
  </w:style>
  <w:style w:type="paragraph" w:customStyle="1" w:styleId="ui-helper-zfix">
    <w:name w:val="ui-helper-zfix"/>
    <w:basedOn w:val="a3"/>
    <w:rsid w:val="0063589A"/>
    <w:pPr>
      <w:spacing w:before="100" w:beforeAutospacing="1" w:after="100" w:afterAutospacing="1"/>
    </w:pPr>
  </w:style>
  <w:style w:type="paragraph" w:customStyle="1" w:styleId="ui-icon">
    <w:name w:val="ui-icon"/>
    <w:basedOn w:val="a3"/>
    <w:rsid w:val="0063589A"/>
    <w:pPr>
      <w:spacing w:before="100" w:beforeAutospacing="1" w:after="100" w:afterAutospacing="1"/>
      <w:ind w:firstLine="7343"/>
    </w:pPr>
  </w:style>
  <w:style w:type="paragraph" w:customStyle="1" w:styleId="ui-widget-overlay">
    <w:name w:val="ui-widget-overlay"/>
    <w:basedOn w:val="a3"/>
    <w:rsid w:val="0063589A"/>
    <w:pPr>
      <w:shd w:val="clear" w:color="auto" w:fill="000000"/>
      <w:spacing w:before="100" w:beforeAutospacing="1" w:after="100" w:afterAutospacing="1"/>
    </w:pPr>
  </w:style>
  <w:style w:type="paragraph" w:customStyle="1" w:styleId="ui-widget">
    <w:name w:val="ui-widget"/>
    <w:basedOn w:val="a3"/>
    <w:rsid w:val="0063589A"/>
    <w:pPr>
      <w:spacing w:before="100" w:beforeAutospacing="1" w:after="100" w:afterAutospacing="1"/>
    </w:pPr>
    <w:rPr>
      <w:rFonts w:ascii="Arial" w:hAnsi="Arial" w:cs="Arial"/>
      <w:sz w:val="19"/>
      <w:szCs w:val="19"/>
    </w:rPr>
  </w:style>
  <w:style w:type="paragraph" w:customStyle="1" w:styleId="ui-widget-content">
    <w:name w:val="ui-widget-content"/>
    <w:basedOn w:val="a3"/>
    <w:rsid w:val="0063589A"/>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63589A"/>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63589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63589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63589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63589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63589A"/>
    <w:pPr>
      <w:spacing w:before="100" w:beforeAutospacing="1" w:after="100" w:afterAutospacing="1"/>
    </w:pPr>
    <w:rPr>
      <w:color w:val="FFFFFF"/>
    </w:rPr>
  </w:style>
  <w:style w:type="paragraph" w:customStyle="1" w:styleId="ui-priority-primary">
    <w:name w:val="ui-priority-primary"/>
    <w:basedOn w:val="a3"/>
    <w:rsid w:val="0063589A"/>
    <w:pPr>
      <w:spacing w:before="100" w:beforeAutospacing="1" w:after="100" w:afterAutospacing="1"/>
    </w:pPr>
    <w:rPr>
      <w:b/>
      <w:bCs/>
    </w:rPr>
  </w:style>
  <w:style w:type="paragraph" w:customStyle="1" w:styleId="ui-priority-secondary">
    <w:name w:val="ui-priority-secondary"/>
    <w:basedOn w:val="a3"/>
    <w:rsid w:val="0063589A"/>
    <w:pPr>
      <w:spacing w:before="100" w:beforeAutospacing="1" w:after="100" w:afterAutospacing="1"/>
    </w:pPr>
  </w:style>
  <w:style w:type="paragraph" w:customStyle="1" w:styleId="ui-state-disabled">
    <w:name w:val="ui-state-disabled"/>
    <w:basedOn w:val="a3"/>
    <w:rsid w:val="0063589A"/>
    <w:pPr>
      <w:spacing w:before="100" w:beforeAutospacing="1" w:after="100" w:afterAutospacing="1"/>
    </w:pPr>
  </w:style>
  <w:style w:type="paragraph" w:customStyle="1" w:styleId="ui-widget-shadow">
    <w:name w:val="ui-widget-shadow"/>
    <w:basedOn w:val="a3"/>
    <w:rsid w:val="0063589A"/>
    <w:pPr>
      <w:shd w:val="clear" w:color="auto" w:fill="000000"/>
      <w:ind w:left="-105"/>
    </w:pPr>
  </w:style>
  <w:style w:type="paragraph" w:customStyle="1" w:styleId="ui-resizable-handle">
    <w:name w:val="ui-resizable-handle"/>
    <w:basedOn w:val="a3"/>
    <w:rsid w:val="0063589A"/>
    <w:pPr>
      <w:spacing w:before="100" w:beforeAutospacing="1" w:after="100" w:afterAutospacing="1"/>
    </w:pPr>
    <w:rPr>
      <w:sz w:val="2"/>
      <w:szCs w:val="2"/>
    </w:rPr>
  </w:style>
  <w:style w:type="paragraph" w:customStyle="1" w:styleId="ui-resizable-n">
    <w:name w:val="ui-resizable-n"/>
    <w:basedOn w:val="a3"/>
    <w:rsid w:val="0063589A"/>
    <w:pPr>
      <w:spacing w:before="100" w:beforeAutospacing="1" w:after="100" w:afterAutospacing="1"/>
    </w:pPr>
  </w:style>
  <w:style w:type="paragraph" w:customStyle="1" w:styleId="ui-resizable-s">
    <w:name w:val="ui-resizable-s"/>
    <w:basedOn w:val="a3"/>
    <w:rsid w:val="0063589A"/>
    <w:pPr>
      <w:spacing w:before="100" w:beforeAutospacing="1" w:after="100" w:afterAutospacing="1"/>
    </w:pPr>
  </w:style>
  <w:style w:type="paragraph" w:customStyle="1" w:styleId="ui-resizable-e">
    <w:name w:val="ui-resizable-e"/>
    <w:basedOn w:val="a3"/>
    <w:rsid w:val="0063589A"/>
    <w:pPr>
      <w:spacing w:before="100" w:beforeAutospacing="1" w:after="100" w:afterAutospacing="1"/>
    </w:pPr>
  </w:style>
  <w:style w:type="paragraph" w:customStyle="1" w:styleId="ui-resizable-w">
    <w:name w:val="ui-resizable-w"/>
    <w:basedOn w:val="a3"/>
    <w:rsid w:val="0063589A"/>
    <w:pPr>
      <w:spacing w:before="100" w:beforeAutospacing="1" w:after="100" w:afterAutospacing="1"/>
    </w:pPr>
  </w:style>
  <w:style w:type="paragraph" w:customStyle="1" w:styleId="ui-resizable-se">
    <w:name w:val="ui-resizable-se"/>
    <w:basedOn w:val="a3"/>
    <w:rsid w:val="0063589A"/>
    <w:pPr>
      <w:spacing w:before="100" w:beforeAutospacing="1" w:after="100" w:afterAutospacing="1"/>
    </w:pPr>
  </w:style>
  <w:style w:type="paragraph" w:customStyle="1" w:styleId="ui-resizable-sw">
    <w:name w:val="ui-resizable-sw"/>
    <w:basedOn w:val="a3"/>
    <w:rsid w:val="0063589A"/>
    <w:pPr>
      <w:spacing w:before="100" w:beforeAutospacing="1" w:after="100" w:afterAutospacing="1"/>
    </w:pPr>
  </w:style>
  <w:style w:type="paragraph" w:customStyle="1" w:styleId="ui-resizable-nw">
    <w:name w:val="ui-resizable-nw"/>
    <w:basedOn w:val="a3"/>
    <w:rsid w:val="0063589A"/>
    <w:pPr>
      <w:spacing w:before="100" w:beforeAutospacing="1" w:after="100" w:afterAutospacing="1"/>
    </w:pPr>
  </w:style>
  <w:style w:type="paragraph" w:customStyle="1" w:styleId="ui-resizable-ne">
    <w:name w:val="ui-resizable-ne"/>
    <w:basedOn w:val="a3"/>
    <w:rsid w:val="0063589A"/>
    <w:pPr>
      <w:spacing w:before="100" w:beforeAutospacing="1" w:after="100" w:afterAutospacing="1"/>
    </w:pPr>
  </w:style>
  <w:style w:type="paragraph" w:customStyle="1" w:styleId="ui-button">
    <w:name w:val="ui-button"/>
    <w:basedOn w:val="a3"/>
    <w:rsid w:val="0063589A"/>
    <w:pPr>
      <w:spacing w:before="100" w:beforeAutospacing="1" w:after="100" w:afterAutospacing="1"/>
      <w:ind w:right="24"/>
      <w:jc w:val="center"/>
    </w:pPr>
  </w:style>
  <w:style w:type="paragraph" w:customStyle="1" w:styleId="ui-button-icon-only">
    <w:name w:val="ui-button-icon-only"/>
    <w:basedOn w:val="a3"/>
    <w:rsid w:val="0063589A"/>
    <w:pPr>
      <w:spacing w:before="100" w:beforeAutospacing="1" w:after="100" w:afterAutospacing="1"/>
    </w:pPr>
  </w:style>
  <w:style w:type="paragraph" w:customStyle="1" w:styleId="ui-button-icons-only">
    <w:name w:val="ui-button-icons-only"/>
    <w:basedOn w:val="a3"/>
    <w:rsid w:val="0063589A"/>
    <w:pPr>
      <w:spacing w:before="100" w:beforeAutospacing="1" w:after="100" w:afterAutospacing="1"/>
    </w:pPr>
  </w:style>
  <w:style w:type="paragraph" w:customStyle="1" w:styleId="ui-buttonset">
    <w:name w:val="ui-buttonset"/>
    <w:basedOn w:val="a3"/>
    <w:rsid w:val="0063589A"/>
    <w:pPr>
      <w:spacing w:before="100" w:beforeAutospacing="1" w:after="100" w:afterAutospacing="1"/>
      <w:ind w:right="105"/>
    </w:pPr>
  </w:style>
  <w:style w:type="paragraph" w:customStyle="1" w:styleId="ui-dialog">
    <w:name w:val="ui-dialog"/>
    <w:basedOn w:val="a3"/>
    <w:rsid w:val="0063589A"/>
    <w:pPr>
      <w:spacing w:before="100" w:beforeAutospacing="1" w:after="100" w:afterAutospacing="1"/>
    </w:pPr>
  </w:style>
  <w:style w:type="paragraph" w:customStyle="1" w:styleId="suggestions">
    <w:name w:val="suggestions"/>
    <w:basedOn w:val="a3"/>
    <w:rsid w:val="0063589A"/>
    <w:pPr>
      <w:ind w:right="-15"/>
    </w:pPr>
  </w:style>
  <w:style w:type="paragraph" w:customStyle="1" w:styleId="suggestions-special">
    <w:name w:val="suggestions-special"/>
    <w:basedOn w:val="a3"/>
    <w:rsid w:val="0063589A"/>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63589A"/>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63589A"/>
    <w:pPr>
      <w:spacing w:line="360" w:lineRule="atLeast"/>
    </w:pPr>
    <w:rPr>
      <w:color w:val="000000"/>
    </w:rPr>
  </w:style>
  <w:style w:type="paragraph" w:customStyle="1" w:styleId="suggestions-result-current">
    <w:name w:val="suggestions-result-current"/>
    <w:basedOn w:val="a3"/>
    <w:rsid w:val="0063589A"/>
    <w:pPr>
      <w:shd w:val="clear" w:color="auto" w:fill="4C59A6"/>
      <w:spacing w:before="100" w:beforeAutospacing="1" w:after="100" w:afterAutospacing="1"/>
    </w:pPr>
    <w:rPr>
      <w:color w:val="FFFFFF"/>
    </w:rPr>
  </w:style>
  <w:style w:type="paragraph" w:customStyle="1" w:styleId="autoellipsis-matched">
    <w:name w:val="autoellipsis-matched"/>
    <w:basedOn w:val="a3"/>
    <w:rsid w:val="0063589A"/>
    <w:pPr>
      <w:spacing w:before="100" w:beforeAutospacing="1" w:after="100" w:afterAutospacing="1"/>
    </w:pPr>
    <w:rPr>
      <w:b/>
      <w:bCs/>
    </w:rPr>
  </w:style>
  <w:style w:type="paragraph" w:customStyle="1" w:styleId="mwembedplayer">
    <w:name w:val="mwembedplayer"/>
    <w:basedOn w:val="a3"/>
    <w:rsid w:val="0063589A"/>
    <w:pPr>
      <w:spacing w:before="100" w:beforeAutospacing="1" w:after="100" w:afterAutospacing="1"/>
    </w:pPr>
  </w:style>
  <w:style w:type="paragraph" w:customStyle="1" w:styleId="loadingspinner">
    <w:name w:val="loadingspinner"/>
    <w:basedOn w:val="a3"/>
    <w:rsid w:val="0063589A"/>
    <w:pPr>
      <w:spacing w:before="100" w:beforeAutospacing="1" w:after="100" w:afterAutospacing="1"/>
    </w:pPr>
  </w:style>
  <w:style w:type="paragraph" w:customStyle="1" w:styleId="mw-imported-resource">
    <w:name w:val="mw-imported-resource"/>
    <w:basedOn w:val="a3"/>
    <w:rsid w:val="0063589A"/>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63589A"/>
    <w:pPr>
      <w:spacing w:before="30" w:after="100" w:afterAutospacing="1"/>
      <w:ind w:left="45"/>
    </w:pPr>
  </w:style>
  <w:style w:type="paragraph" w:customStyle="1" w:styleId="mw-fullscreen-overlay">
    <w:name w:val="mw-fullscreen-overlay"/>
    <w:basedOn w:val="a3"/>
    <w:rsid w:val="0063589A"/>
    <w:pPr>
      <w:shd w:val="clear" w:color="auto" w:fill="000000"/>
      <w:spacing w:before="100" w:beforeAutospacing="1" w:after="100" w:afterAutospacing="1"/>
    </w:pPr>
  </w:style>
  <w:style w:type="paragraph" w:customStyle="1" w:styleId="play-btn-large">
    <w:name w:val="play-btn-large"/>
    <w:basedOn w:val="a3"/>
    <w:rsid w:val="0063589A"/>
    <w:pPr>
      <w:spacing w:before="100" w:beforeAutospacing="1" w:after="100" w:afterAutospacing="1"/>
    </w:pPr>
  </w:style>
  <w:style w:type="paragraph" w:customStyle="1" w:styleId="carouselcontainer">
    <w:name w:val="carouselcontainer"/>
    <w:basedOn w:val="a3"/>
    <w:rsid w:val="0063589A"/>
    <w:pPr>
      <w:spacing w:before="100" w:beforeAutospacing="1" w:after="100" w:afterAutospacing="1"/>
    </w:pPr>
  </w:style>
  <w:style w:type="paragraph" w:customStyle="1" w:styleId="carouselvideotitle">
    <w:name w:val="carouselvideotitle"/>
    <w:basedOn w:val="a3"/>
    <w:rsid w:val="0063589A"/>
    <w:pPr>
      <w:spacing w:before="100" w:beforeAutospacing="1" w:after="100" w:afterAutospacing="1"/>
    </w:pPr>
    <w:rPr>
      <w:b/>
      <w:bCs/>
      <w:color w:val="FFFFFF"/>
    </w:rPr>
  </w:style>
  <w:style w:type="paragraph" w:customStyle="1" w:styleId="carouselvideotitletext">
    <w:name w:val="carouselvideotitletext"/>
    <w:basedOn w:val="a3"/>
    <w:rsid w:val="0063589A"/>
    <w:pPr>
      <w:spacing w:before="100" w:beforeAutospacing="1" w:after="100" w:afterAutospacing="1"/>
    </w:pPr>
  </w:style>
  <w:style w:type="paragraph" w:customStyle="1" w:styleId="carouseltitleduration">
    <w:name w:val="carouseltitleduration"/>
    <w:basedOn w:val="a3"/>
    <w:rsid w:val="0063589A"/>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63589A"/>
    <w:pPr>
      <w:spacing w:before="100" w:beforeAutospacing="1" w:after="100" w:afterAutospacing="1"/>
      <w:jc w:val="center"/>
    </w:pPr>
    <w:rPr>
      <w:color w:val="FFFFFF"/>
    </w:rPr>
  </w:style>
  <w:style w:type="paragraph" w:customStyle="1" w:styleId="carouselimgduration">
    <w:name w:val="carouselimgduration"/>
    <w:basedOn w:val="a3"/>
    <w:rsid w:val="0063589A"/>
    <w:pPr>
      <w:spacing w:before="100" w:beforeAutospacing="1" w:after="100" w:afterAutospacing="1"/>
    </w:pPr>
    <w:rPr>
      <w:color w:val="FFFFFF"/>
    </w:rPr>
  </w:style>
  <w:style w:type="paragraph" w:customStyle="1" w:styleId="carouselprevbutton">
    <w:name w:val="carouselprevbutton"/>
    <w:basedOn w:val="a3"/>
    <w:rsid w:val="0063589A"/>
    <w:pPr>
      <w:spacing w:before="100" w:beforeAutospacing="1" w:after="100" w:afterAutospacing="1"/>
    </w:pPr>
  </w:style>
  <w:style w:type="paragraph" w:customStyle="1" w:styleId="carouselnextbutton">
    <w:name w:val="carouselnextbutton"/>
    <w:basedOn w:val="a3"/>
    <w:rsid w:val="0063589A"/>
    <w:pPr>
      <w:spacing w:before="100" w:beforeAutospacing="1" w:after="100" w:afterAutospacing="1"/>
    </w:pPr>
  </w:style>
  <w:style w:type="paragraph" w:customStyle="1" w:styleId="alert-container">
    <w:name w:val="alert-container"/>
    <w:basedOn w:val="a3"/>
    <w:rsid w:val="0063589A"/>
    <w:pPr>
      <w:spacing w:before="100" w:beforeAutospacing="1" w:after="100" w:afterAutospacing="1"/>
    </w:pPr>
  </w:style>
  <w:style w:type="paragraph" w:customStyle="1" w:styleId="alert-title">
    <w:name w:val="alert-title"/>
    <w:basedOn w:val="a3"/>
    <w:rsid w:val="0063589A"/>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63589A"/>
    <w:pPr>
      <w:spacing w:before="100" w:beforeAutospacing="1" w:after="100" w:afterAutospacing="1"/>
      <w:jc w:val="center"/>
    </w:pPr>
    <w:rPr>
      <w:sz w:val="21"/>
      <w:szCs w:val="21"/>
    </w:rPr>
  </w:style>
  <w:style w:type="paragraph" w:customStyle="1" w:styleId="alert-buttons-container">
    <w:name w:val="alert-buttons-container"/>
    <w:basedOn w:val="a3"/>
    <w:rsid w:val="0063589A"/>
    <w:pPr>
      <w:spacing w:before="100" w:beforeAutospacing="1" w:after="100" w:afterAutospacing="1"/>
      <w:jc w:val="center"/>
    </w:pPr>
  </w:style>
  <w:style w:type="paragraph" w:customStyle="1" w:styleId="alert-button">
    <w:name w:val="alert-button"/>
    <w:basedOn w:val="a3"/>
    <w:rsid w:val="0063589A"/>
    <w:pPr>
      <w:shd w:val="clear" w:color="auto" w:fill="474747"/>
      <w:spacing w:before="100" w:beforeAutospacing="1" w:after="100" w:afterAutospacing="1"/>
    </w:pPr>
    <w:rPr>
      <w:color w:val="FFFFFF"/>
    </w:rPr>
  </w:style>
  <w:style w:type="paragraph" w:customStyle="1" w:styleId="mw-plusminus-pos">
    <w:name w:val="mw-plusminus-pos"/>
    <w:basedOn w:val="a3"/>
    <w:rsid w:val="0063589A"/>
    <w:pPr>
      <w:spacing w:before="100" w:beforeAutospacing="1" w:after="100" w:afterAutospacing="1"/>
    </w:pPr>
    <w:rPr>
      <w:color w:val="00B000"/>
    </w:rPr>
  </w:style>
  <w:style w:type="paragraph" w:customStyle="1" w:styleId="mw-plusminus-neg">
    <w:name w:val="mw-plusminus-neg"/>
    <w:basedOn w:val="a3"/>
    <w:rsid w:val="0063589A"/>
    <w:pPr>
      <w:spacing w:before="100" w:beforeAutospacing="1" w:after="100" w:afterAutospacing="1"/>
    </w:pPr>
    <w:rPr>
      <w:color w:val="FF2050"/>
    </w:rPr>
  </w:style>
  <w:style w:type="paragraph" w:customStyle="1" w:styleId="mw-plusminus-null">
    <w:name w:val="mw-plusminus-null"/>
    <w:basedOn w:val="a3"/>
    <w:rsid w:val="0063589A"/>
    <w:pPr>
      <w:spacing w:before="100" w:beforeAutospacing="1" w:after="100" w:afterAutospacing="1"/>
    </w:pPr>
    <w:rPr>
      <w:color w:val="999999"/>
    </w:rPr>
  </w:style>
  <w:style w:type="paragraph" w:customStyle="1" w:styleId="mw-tag-markers">
    <w:name w:val="mw-tag-markers"/>
    <w:basedOn w:val="a3"/>
    <w:rsid w:val="0063589A"/>
    <w:pPr>
      <w:spacing w:before="100" w:beforeAutospacing="1" w:after="100" w:afterAutospacing="1"/>
    </w:pPr>
    <w:rPr>
      <w:rFonts w:ascii="Arial" w:hAnsi="Arial" w:cs="Arial"/>
      <w:i/>
      <w:iCs/>
      <w:sz w:val="22"/>
      <w:szCs w:val="22"/>
    </w:rPr>
  </w:style>
  <w:style w:type="paragraph" w:customStyle="1" w:styleId="history-size">
    <w:name w:val="history-size"/>
    <w:basedOn w:val="a3"/>
    <w:rsid w:val="0063589A"/>
    <w:pPr>
      <w:spacing w:before="100" w:beforeAutospacing="1" w:after="100" w:afterAutospacing="1"/>
    </w:pPr>
    <w:rPr>
      <w:sz w:val="19"/>
      <w:szCs w:val="19"/>
    </w:rPr>
  </w:style>
  <w:style w:type="paragraph" w:customStyle="1" w:styleId="mw-whatlinkshere-tools">
    <w:name w:val="mw-whatlinkshere-tools"/>
    <w:basedOn w:val="a3"/>
    <w:rsid w:val="0063589A"/>
    <w:pPr>
      <w:spacing w:before="100" w:beforeAutospacing="1" w:after="100" w:afterAutospacing="1"/>
    </w:pPr>
    <w:rPr>
      <w:sz w:val="19"/>
      <w:szCs w:val="19"/>
    </w:rPr>
  </w:style>
  <w:style w:type="paragraph" w:customStyle="1" w:styleId="italique">
    <w:name w:val="italique"/>
    <w:basedOn w:val="a3"/>
    <w:rsid w:val="0063589A"/>
    <w:pPr>
      <w:spacing w:before="100" w:beforeAutospacing="1" w:after="100" w:afterAutospacing="1"/>
    </w:pPr>
    <w:rPr>
      <w:i/>
      <w:iCs/>
    </w:rPr>
  </w:style>
  <w:style w:type="paragraph" w:customStyle="1" w:styleId="nowrap">
    <w:name w:val="nowrap"/>
    <w:basedOn w:val="a3"/>
    <w:rsid w:val="0063589A"/>
    <w:pPr>
      <w:spacing w:before="100" w:beforeAutospacing="1" w:after="100" w:afterAutospacing="1"/>
    </w:pPr>
  </w:style>
  <w:style w:type="paragraph" w:customStyle="1" w:styleId="rcoptions">
    <w:name w:val="rcoptions"/>
    <w:basedOn w:val="a3"/>
    <w:rsid w:val="0063589A"/>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63589A"/>
    <w:pPr>
      <w:spacing w:before="100" w:beforeAutospacing="1" w:after="100" w:afterAutospacing="1"/>
    </w:pPr>
    <w:rPr>
      <w:vanish/>
    </w:rPr>
  </w:style>
  <w:style w:type="paragraph" w:customStyle="1" w:styleId="fieldsetlike">
    <w:name w:val="fieldsetlike"/>
    <w:basedOn w:val="a3"/>
    <w:rsid w:val="0063589A"/>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63589A"/>
    <w:pPr>
      <w:pBdr>
        <w:bottom w:val="single" w:sz="6" w:space="6" w:color="AAAAAA"/>
      </w:pBdr>
      <w:shd w:val="clear" w:color="auto" w:fill="FFFFFF"/>
      <w:spacing w:after="120"/>
    </w:pPr>
    <w:rPr>
      <w:i/>
      <w:iCs/>
    </w:rPr>
  </w:style>
  <w:style w:type="paragraph" w:customStyle="1" w:styleId="indicateur-langue">
    <w:name w:val="indicateur-langue"/>
    <w:basedOn w:val="a3"/>
    <w:rsid w:val="0063589A"/>
    <w:pPr>
      <w:spacing w:before="100" w:beforeAutospacing="1" w:after="100" w:afterAutospacing="1"/>
    </w:pPr>
    <w:rPr>
      <w:rFonts w:ascii="Courier New" w:hAnsi="Courier New" w:cs="Courier New"/>
      <w:b/>
      <w:bCs/>
    </w:rPr>
  </w:style>
  <w:style w:type="paragraph" w:customStyle="1" w:styleId="romain">
    <w:name w:val="romain"/>
    <w:basedOn w:val="a3"/>
    <w:rsid w:val="0063589A"/>
    <w:pPr>
      <w:spacing w:before="100" w:beforeAutospacing="1" w:after="100" w:afterAutospacing="1"/>
    </w:pPr>
    <w:rPr>
      <w:smallCaps/>
    </w:rPr>
  </w:style>
  <w:style w:type="paragraph" w:customStyle="1" w:styleId="reference">
    <w:name w:val="reference"/>
    <w:basedOn w:val="a3"/>
    <w:rsid w:val="0063589A"/>
    <w:pPr>
      <w:spacing w:before="100" w:beforeAutospacing="1" w:after="100" w:afterAutospacing="1"/>
    </w:pPr>
    <w:rPr>
      <w:sz w:val="19"/>
      <w:szCs w:val="19"/>
    </w:rPr>
  </w:style>
  <w:style w:type="paragraph" w:customStyle="1" w:styleId="exposant">
    <w:name w:val="exposant"/>
    <w:basedOn w:val="a3"/>
    <w:rsid w:val="0063589A"/>
    <w:pPr>
      <w:spacing w:before="100" w:beforeAutospacing="1" w:after="100" w:afterAutospacing="1"/>
    </w:pPr>
    <w:rPr>
      <w:sz w:val="19"/>
      <w:szCs w:val="19"/>
    </w:rPr>
  </w:style>
  <w:style w:type="paragraph" w:customStyle="1" w:styleId="mw-magiclink-isbn">
    <w:name w:val="mw-magiclink-isbn"/>
    <w:basedOn w:val="a3"/>
    <w:rsid w:val="0063589A"/>
    <w:pPr>
      <w:spacing w:before="100" w:beforeAutospacing="1" w:after="100" w:afterAutospacing="1"/>
    </w:pPr>
  </w:style>
  <w:style w:type="paragraph" w:customStyle="1" w:styleId="biblist">
    <w:name w:val="biblist"/>
    <w:basedOn w:val="a3"/>
    <w:rsid w:val="0063589A"/>
    <w:pPr>
      <w:spacing w:before="100" w:beforeAutospacing="1" w:after="100" w:afterAutospacing="1"/>
    </w:pPr>
  </w:style>
  <w:style w:type="paragraph" w:customStyle="1" w:styleId="wikinorme">
    <w:name w:val="wikinorme"/>
    <w:basedOn w:val="a3"/>
    <w:rsid w:val="0063589A"/>
    <w:pPr>
      <w:spacing w:before="100" w:beforeAutospacing="1" w:after="100" w:afterAutospacing="1"/>
    </w:pPr>
    <w:rPr>
      <w:vanish/>
    </w:rPr>
  </w:style>
  <w:style w:type="paragraph" w:customStyle="1" w:styleId="bibtex">
    <w:name w:val="bibtex"/>
    <w:basedOn w:val="a3"/>
    <w:rsid w:val="0063589A"/>
    <w:pPr>
      <w:spacing w:before="100" w:beforeAutospacing="1" w:after="100" w:afterAutospacing="1"/>
    </w:pPr>
    <w:rPr>
      <w:vanish/>
    </w:rPr>
  </w:style>
  <w:style w:type="paragraph" w:customStyle="1" w:styleId="isbd">
    <w:name w:val="isbd"/>
    <w:basedOn w:val="a3"/>
    <w:rsid w:val="0063589A"/>
    <w:pPr>
      <w:spacing w:before="100" w:beforeAutospacing="1" w:after="100" w:afterAutospacing="1"/>
    </w:pPr>
    <w:rPr>
      <w:vanish/>
    </w:rPr>
  </w:style>
  <w:style w:type="paragraph" w:customStyle="1" w:styleId="iso690">
    <w:name w:val="iso690"/>
    <w:basedOn w:val="a3"/>
    <w:rsid w:val="0063589A"/>
    <w:pPr>
      <w:spacing w:before="100" w:beforeAutospacing="1" w:after="100" w:afterAutospacing="1"/>
    </w:pPr>
    <w:rPr>
      <w:vanish/>
    </w:rPr>
  </w:style>
  <w:style w:type="paragraph" w:customStyle="1" w:styleId="specialbib">
    <w:name w:val="specialbib"/>
    <w:basedOn w:val="a3"/>
    <w:rsid w:val="0063589A"/>
    <w:pPr>
      <w:spacing w:before="100" w:beforeAutospacing="1" w:after="100" w:afterAutospacing="1"/>
    </w:pPr>
    <w:rPr>
      <w:vanish/>
    </w:rPr>
  </w:style>
  <w:style w:type="paragraph" w:customStyle="1" w:styleId="citevirgule">
    <w:name w:val="cite_virgule"/>
    <w:basedOn w:val="a3"/>
    <w:rsid w:val="0063589A"/>
    <w:pPr>
      <w:spacing w:before="100" w:beforeAutospacing="1" w:after="100" w:afterAutospacing="1"/>
    </w:pPr>
  </w:style>
  <w:style w:type="paragraph" w:customStyle="1" w:styleId="boite-sans-fond">
    <w:name w:val="boite-sans-fond"/>
    <w:basedOn w:val="a3"/>
    <w:rsid w:val="0063589A"/>
    <w:pPr>
      <w:spacing w:before="100" w:beforeAutospacing="1" w:after="100" w:afterAutospacing="1"/>
    </w:pPr>
  </w:style>
  <w:style w:type="paragraph" w:customStyle="1" w:styleId="boite-grise">
    <w:name w:val="boite-grise"/>
    <w:basedOn w:val="a3"/>
    <w:rsid w:val="0063589A"/>
    <w:pPr>
      <w:shd w:val="clear" w:color="auto" w:fill="F9F9F9"/>
      <w:spacing w:before="100" w:beforeAutospacing="1" w:after="100" w:afterAutospacing="1"/>
    </w:pPr>
  </w:style>
  <w:style w:type="paragraph" w:customStyle="1" w:styleId="bandeau-niveau-grave">
    <w:name w:val="bandeau-niveau-grave"/>
    <w:basedOn w:val="a3"/>
    <w:rsid w:val="0063589A"/>
    <w:pPr>
      <w:shd w:val="clear" w:color="auto" w:fill="FFCCCC"/>
      <w:spacing w:before="100" w:beforeAutospacing="1" w:after="100" w:afterAutospacing="1"/>
    </w:pPr>
  </w:style>
  <w:style w:type="paragraph" w:customStyle="1" w:styleId="bandeau-niveau-modere">
    <w:name w:val="bandeau-niveau-modere"/>
    <w:basedOn w:val="a3"/>
    <w:rsid w:val="0063589A"/>
    <w:pPr>
      <w:shd w:val="clear" w:color="auto" w:fill="FFEEDD"/>
      <w:spacing w:before="100" w:beforeAutospacing="1" w:after="100" w:afterAutospacing="1"/>
    </w:pPr>
  </w:style>
  <w:style w:type="paragraph" w:customStyle="1" w:styleId="bandeau-niveau-ebauche">
    <w:name w:val="bandeau-niveau-ebauche"/>
    <w:basedOn w:val="a3"/>
    <w:rsid w:val="0063589A"/>
    <w:pPr>
      <w:shd w:val="clear" w:color="auto" w:fill="FBFBFB"/>
      <w:spacing w:before="100" w:beforeAutospacing="1" w:after="100" w:afterAutospacing="1"/>
    </w:pPr>
  </w:style>
  <w:style w:type="paragraph" w:customStyle="1" w:styleId="bandeau-niveau-information">
    <w:name w:val="bandeau-niveau-information"/>
    <w:basedOn w:val="a3"/>
    <w:rsid w:val="0063589A"/>
    <w:pPr>
      <w:shd w:val="clear" w:color="auto" w:fill="FBFBFB"/>
      <w:spacing w:before="100" w:beforeAutospacing="1" w:after="100" w:afterAutospacing="1"/>
    </w:pPr>
  </w:style>
  <w:style w:type="paragraph" w:customStyle="1" w:styleId="bandeau">
    <w:name w:val="bandeau"/>
    <w:basedOn w:val="a3"/>
    <w:rsid w:val="0063589A"/>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63589A"/>
    <w:pPr>
      <w:spacing w:before="100" w:beforeAutospacing="1" w:after="100" w:afterAutospacing="1"/>
      <w:jc w:val="center"/>
    </w:pPr>
  </w:style>
  <w:style w:type="paragraph" w:customStyle="1" w:styleId="bandeau-titre">
    <w:name w:val="bandeau-titre"/>
    <w:basedOn w:val="a3"/>
    <w:rsid w:val="0063589A"/>
    <w:pPr>
      <w:spacing w:before="100" w:beforeAutospacing="1" w:after="120" w:line="336" w:lineRule="atLeast"/>
    </w:pPr>
  </w:style>
  <w:style w:type="paragraph" w:customStyle="1" w:styleId="bandeau-texte">
    <w:name w:val="bandeau-texte"/>
    <w:basedOn w:val="a3"/>
    <w:rsid w:val="0063589A"/>
    <w:pPr>
      <w:spacing w:before="100" w:beforeAutospacing="1" w:after="100" w:afterAutospacing="1" w:line="288" w:lineRule="atLeast"/>
    </w:pPr>
    <w:rPr>
      <w:sz w:val="22"/>
      <w:szCs w:val="22"/>
    </w:rPr>
  </w:style>
  <w:style w:type="paragraph" w:customStyle="1" w:styleId="indentation">
    <w:name w:val="indentation"/>
    <w:basedOn w:val="a3"/>
    <w:rsid w:val="0063589A"/>
    <w:pPr>
      <w:spacing w:before="100" w:beforeAutospacing="1" w:after="100" w:afterAutospacing="1" w:line="360" w:lineRule="atLeast"/>
      <w:ind w:firstLine="345"/>
    </w:pPr>
  </w:style>
  <w:style w:type="paragraph" w:customStyle="1" w:styleId="loupe">
    <w:name w:val="loupe"/>
    <w:basedOn w:val="a3"/>
    <w:rsid w:val="0063589A"/>
    <w:pPr>
      <w:spacing w:before="100" w:beforeAutospacing="1" w:after="100" w:afterAutospacing="1" w:line="360" w:lineRule="atLeast"/>
      <w:ind w:firstLine="345"/>
    </w:pPr>
  </w:style>
  <w:style w:type="paragraph" w:customStyle="1" w:styleId="general">
    <w:name w:val="general"/>
    <w:basedOn w:val="a3"/>
    <w:rsid w:val="0063589A"/>
    <w:pPr>
      <w:spacing w:before="100" w:beforeAutospacing="1" w:after="100" w:afterAutospacing="1" w:line="360" w:lineRule="atLeast"/>
      <w:ind w:firstLine="345"/>
    </w:pPr>
  </w:style>
  <w:style w:type="paragraph" w:customStyle="1" w:styleId="accessibilite">
    <w:name w:val="accessibilite"/>
    <w:basedOn w:val="a3"/>
    <w:rsid w:val="0063589A"/>
    <w:pPr>
      <w:spacing w:before="100" w:beforeAutospacing="1" w:after="100" w:afterAutospacing="1" w:line="360" w:lineRule="atLeast"/>
      <w:ind w:firstLine="345"/>
    </w:pPr>
  </w:style>
  <w:style w:type="paragraph" w:customStyle="1" w:styleId="etoile-or">
    <w:name w:val="etoile-or"/>
    <w:basedOn w:val="a3"/>
    <w:rsid w:val="0063589A"/>
    <w:pPr>
      <w:spacing w:before="100" w:beforeAutospacing="1" w:after="100" w:afterAutospacing="1" w:line="360" w:lineRule="atLeast"/>
      <w:ind w:firstLine="345"/>
    </w:pPr>
  </w:style>
  <w:style w:type="paragraph" w:customStyle="1" w:styleId="etoile-argent">
    <w:name w:val="etoile-argent"/>
    <w:basedOn w:val="a3"/>
    <w:rsid w:val="0063589A"/>
    <w:pPr>
      <w:spacing w:before="100" w:beforeAutospacing="1" w:after="100" w:afterAutospacing="1" w:line="360" w:lineRule="atLeast"/>
      <w:ind w:firstLine="345"/>
    </w:pPr>
  </w:style>
  <w:style w:type="paragraph" w:customStyle="1" w:styleId="categorie">
    <w:name w:val="categorie"/>
    <w:basedOn w:val="a3"/>
    <w:rsid w:val="0063589A"/>
    <w:pPr>
      <w:spacing w:before="100" w:beforeAutospacing="1" w:after="100" w:afterAutospacing="1" w:line="360" w:lineRule="atLeast"/>
      <w:ind w:firstLine="345"/>
    </w:pPr>
  </w:style>
  <w:style w:type="paragraph" w:customStyle="1" w:styleId="recyclage">
    <w:name w:val="recyclage"/>
    <w:basedOn w:val="a3"/>
    <w:rsid w:val="0063589A"/>
    <w:pPr>
      <w:spacing w:before="100" w:beforeAutospacing="1" w:after="100" w:afterAutospacing="1" w:line="360" w:lineRule="atLeast"/>
      <w:ind w:firstLine="345"/>
    </w:pPr>
  </w:style>
  <w:style w:type="paragraph" w:customStyle="1" w:styleId="archives">
    <w:name w:val="archives"/>
    <w:basedOn w:val="a3"/>
    <w:rsid w:val="0063589A"/>
    <w:pPr>
      <w:spacing w:before="100" w:beforeAutospacing="1" w:after="100" w:afterAutospacing="1" w:line="360" w:lineRule="atLeast"/>
      <w:ind w:firstLine="345"/>
    </w:pPr>
  </w:style>
  <w:style w:type="paragraph" w:customStyle="1" w:styleId="conflit-edition">
    <w:name w:val="conflit-edition"/>
    <w:basedOn w:val="a3"/>
    <w:rsid w:val="0063589A"/>
    <w:pPr>
      <w:spacing w:before="100" w:beforeAutospacing="1" w:after="100" w:afterAutospacing="1" w:line="360" w:lineRule="atLeast"/>
      <w:ind w:firstLine="345"/>
    </w:pPr>
  </w:style>
  <w:style w:type="paragraph" w:customStyle="1" w:styleId="sons">
    <w:name w:val="sons"/>
    <w:basedOn w:val="a3"/>
    <w:rsid w:val="0063589A"/>
    <w:pPr>
      <w:spacing w:before="100" w:beforeAutospacing="1" w:after="100" w:afterAutospacing="1" w:line="360" w:lineRule="atLeast"/>
      <w:ind w:firstLine="345"/>
    </w:pPr>
  </w:style>
  <w:style w:type="paragraph" w:customStyle="1" w:styleId="videos">
    <w:name w:val="videos"/>
    <w:basedOn w:val="a3"/>
    <w:rsid w:val="0063589A"/>
    <w:pPr>
      <w:spacing w:before="100" w:beforeAutospacing="1" w:after="100" w:afterAutospacing="1" w:line="360" w:lineRule="atLeast"/>
      <w:ind w:firstLine="345"/>
    </w:pPr>
  </w:style>
  <w:style w:type="paragraph" w:customStyle="1" w:styleId="incomplet">
    <w:name w:val="incomplet"/>
    <w:basedOn w:val="a3"/>
    <w:rsid w:val="0063589A"/>
    <w:pPr>
      <w:spacing w:before="100" w:beforeAutospacing="1" w:after="100" w:afterAutospacing="1" w:line="360" w:lineRule="atLeast"/>
      <w:ind w:firstLine="345"/>
    </w:pPr>
  </w:style>
  <w:style w:type="paragraph" w:customStyle="1" w:styleId="sources">
    <w:name w:val="sources"/>
    <w:basedOn w:val="a3"/>
    <w:rsid w:val="0063589A"/>
    <w:pPr>
      <w:spacing w:before="100" w:beforeAutospacing="1" w:after="100" w:afterAutospacing="1" w:line="360" w:lineRule="atLeast"/>
      <w:ind w:firstLine="345"/>
    </w:pPr>
  </w:style>
  <w:style w:type="paragraph" w:customStyle="1" w:styleId="important">
    <w:name w:val="important"/>
    <w:basedOn w:val="a3"/>
    <w:rsid w:val="0063589A"/>
    <w:pPr>
      <w:spacing w:before="100" w:beforeAutospacing="1" w:after="100" w:afterAutospacing="1" w:line="360" w:lineRule="atLeast"/>
      <w:ind w:firstLine="345"/>
    </w:pPr>
  </w:style>
  <w:style w:type="paragraph" w:customStyle="1" w:styleId="en-travaux">
    <w:name w:val="en-travaux"/>
    <w:basedOn w:val="a3"/>
    <w:rsid w:val="0063589A"/>
    <w:pPr>
      <w:spacing w:before="100" w:beforeAutospacing="1" w:after="100" w:afterAutospacing="1" w:line="360" w:lineRule="atLeast"/>
      <w:ind w:firstLine="345"/>
    </w:pPr>
  </w:style>
  <w:style w:type="paragraph" w:customStyle="1" w:styleId="incubator">
    <w:name w:val="incubator"/>
    <w:basedOn w:val="a3"/>
    <w:rsid w:val="0063589A"/>
    <w:pPr>
      <w:spacing w:before="100" w:beforeAutospacing="1" w:after="100" w:afterAutospacing="1" w:line="360" w:lineRule="atLeast"/>
      <w:ind w:firstLine="345"/>
    </w:pPr>
  </w:style>
  <w:style w:type="paragraph" w:customStyle="1" w:styleId="extension">
    <w:name w:val="extension"/>
    <w:basedOn w:val="a3"/>
    <w:rsid w:val="0063589A"/>
    <w:pPr>
      <w:spacing w:before="100" w:beforeAutospacing="1" w:after="100" w:afterAutospacing="1" w:line="360" w:lineRule="atLeast"/>
      <w:ind w:firstLine="345"/>
    </w:pPr>
  </w:style>
  <w:style w:type="paragraph" w:customStyle="1" w:styleId="wikispecies">
    <w:name w:val="wikispecies"/>
    <w:basedOn w:val="a3"/>
    <w:rsid w:val="0063589A"/>
    <w:pPr>
      <w:spacing w:before="100" w:beforeAutospacing="1" w:after="100" w:afterAutospacing="1" w:line="360" w:lineRule="atLeast"/>
      <w:ind w:firstLine="345"/>
    </w:pPr>
  </w:style>
  <w:style w:type="paragraph" w:customStyle="1" w:styleId="metawiki">
    <w:name w:val="metawiki"/>
    <w:basedOn w:val="a3"/>
    <w:rsid w:val="0063589A"/>
    <w:pPr>
      <w:spacing w:before="100" w:beforeAutospacing="1" w:after="100" w:afterAutospacing="1" w:line="360" w:lineRule="atLeast"/>
      <w:ind w:firstLine="345"/>
    </w:pPr>
  </w:style>
  <w:style w:type="paragraph" w:customStyle="1" w:styleId="wikiversity">
    <w:name w:val="wikiversity"/>
    <w:basedOn w:val="a3"/>
    <w:rsid w:val="0063589A"/>
    <w:pPr>
      <w:spacing w:before="100" w:beforeAutospacing="1" w:after="100" w:afterAutospacing="1" w:line="360" w:lineRule="atLeast"/>
      <w:ind w:firstLine="345"/>
    </w:pPr>
  </w:style>
  <w:style w:type="paragraph" w:customStyle="1" w:styleId="wikipedia">
    <w:name w:val="wikipedia"/>
    <w:basedOn w:val="a3"/>
    <w:rsid w:val="0063589A"/>
    <w:pPr>
      <w:spacing w:before="100" w:beforeAutospacing="1" w:after="100" w:afterAutospacing="1" w:line="360" w:lineRule="atLeast"/>
      <w:ind w:firstLine="345"/>
    </w:pPr>
  </w:style>
  <w:style w:type="paragraph" w:customStyle="1" w:styleId="wikibooks">
    <w:name w:val="wikibooks"/>
    <w:basedOn w:val="a3"/>
    <w:rsid w:val="0063589A"/>
    <w:pPr>
      <w:spacing w:before="100" w:beforeAutospacing="1" w:after="100" w:afterAutospacing="1" w:line="360" w:lineRule="atLeast"/>
      <w:ind w:firstLine="345"/>
    </w:pPr>
  </w:style>
  <w:style w:type="paragraph" w:customStyle="1" w:styleId="wikinews">
    <w:name w:val="wikinews"/>
    <w:basedOn w:val="a3"/>
    <w:rsid w:val="0063589A"/>
    <w:pPr>
      <w:spacing w:before="100" w:beforeAutospacing="1" w:after="100" w:afterAutospacing="1" w:line="360" w:lineRule="atLeast"/>
      <w:ind w:firstLine="345"/>
    </w:pPr>
  </w:style>
  <w:style w:type="paragraph" w:customStyle="1" w:styleId="wikiquote">
    <w:name w:val="wikiquote"/>
    <w:basedOn w:val="a3"/>
    <w:rsid w:val="0063589A"/>
    <w:pPr>
      <w:spacing w:before="100" w:beforeAutospacing="1" w:after="100" w:afterAutospacing="1" w:line="360" w:lineRule="atLeast"/>
      <w:ind w:firstLine="345"/>
    </w:pPr>
  </w:style>
  <w:style w:type="paragraph" w:customStyle="1" w:styleId="wikisource">
    <w:name w:val="wikisource"/>
    <w:basedOn w:val="a3"/>
    <w:rsid w:val="0063589A"/>
    <w:pPr>
      <w:spacing w:before="100" w:beforeAutospacing="1" w:after="100" w:afterAutospacing="1" w:line="360" w:lineRule="atLeast"/>
      <w:ind w:firstLine="345"/>
    </w:pPr>
  </w:style>
  <w:style w:type="paragraph" w:customStyle="1" w:styleId="commons">
    <w:name w:val="commons"/>
    <w:basedOn w:val="a3"/>
    <w:rsid w:val="0063589A"/>
    <w:pPr>
      <w:spacing w:before="100" w:beforeAutospacing="1" w:after="100" w:afterAutospacing="1" w:line="360" w:lineRule="atLeast"/>
      <w:ind w:firstLine="345"/>
    </w:pPr>
  </w:style>
  <w:style w:type="paragraph" w:customStyle="1" w:styleId="wikimedia">
    <w:name w:val="wikimedia"/>
    <w:basedOn w:val="a3"/>
    <w:rsid w:val="0063589A"/>
    <w:pPr>
      <w:spacing w:before="100" w:beforeAutospacing="1" w:after="100" w:afterAutospacing="1" w:line="360" w:lineRule="atLeast"/>
      <w:ind w:firstLine="345"/>
    </w:pPr>
  </w:style>
  <w:style w:type="paragraph" w:customStyle="1" w:styleId="wiktionary">
    <w:name w:val="wiktionary"/>
    <w:basedOn w:val="a3"/>
    <w:rsid w:val="0063589A"/>
    <w:pPr>
      <w:spacing w:before="100" w:beforeAutospacing="1" w:after="100" w:afterAutospacing="1" w:line="360" w:lineRule="atLeast"/>
      <w:ind w:firstLine="345"/>
    </w:pPr>
  </w:style>
  <w:style w:type="paragraph" w:customStyle="1" w:styleId="wikidata">
    <w:name w:val="wikidata"/>
    <w:basedOn w:val="a3"/>
    <w:rsid w:val="0063589A"/>
    <w:pPr>
      <w:spacing w:before="100" w:beforeAutospacing="1" w:after="100" w:afterAutospacing="1" w:line="360" w:lineRule="atLeast"/>
      <w:ind w:firstLine="345"/>
    </w:pPr>
  </w:style>
  <w:style w:type="paragraph" w:customStyle="1" w:styleId="wikivoyage">
    <w:name w:val="wikivoyage"/>
    <w:basedOn w:val="a3"/>
    <w:rsid w:val="0063589A"/>
    <w:pPr>
      <w:spacing w:before="100" w:beforeAutospacing="1" w:after="100" w:afterAutospacing="1" w:line="360" w:lineRule="atLeast"/>
      <w:ind w:firstLine="345"/>
    </w:pPr>
  </w:style>
  <w:style w:type="paragraph" w:customStyle="1" w:styleId="grosse-icone">
    <w:name w:val="grosse-icone"/>
    <w:basedOn w:val="a3"/>
    <w:rsid w:val="0063589A"/>
    <w:pPr>
      <w:spacing w:before="100" w:beforeAutospacing="1" w:after="100" w:afterAutospacing="1"/>
    </w:pPr>
  </w:style>
  <w:style w:type="paragraph" w:customStyle="1" w:styleId="alerte">
    <w:name w:val="alerte"/>
    <w:basedOn w:val="a3"/>
    <w:rsid w:val="0063589A"/>
    <w:pPr>
      <w:shd w:val="clear" w:color="auto" w:fill="FFFFDD"/>
      <w:spacing w:before="100" w:beforeAutospacing="1" w:after="96"/>
    </w:pPr>
    <w:rPr>
      <w:i/>
      <w:iCs/>
    </w:rPr>
  </w:style>
  <w:style w:type="paragraph" w:customStyle="1" w:styleId="grave">
    <w:name w:val="grave"/>
    <w:basedOn w:val="a3"/>
    <w:rsid w:val="0063589A"/>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63589A"/>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63589A"/>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63589A"/>
    <w:pPr>
      <w:spacing w:before="100" w:beforeAutospacing="1" w:after="100" w:afterAutospacing="1"/>
      <w:ind w:left="360" w:right="360"/>
    </w:pPr>
  </w:style>
  <w:style w:type="paragraph" w:customStyle="1" w:styleId="bandeau-portail-icone">
    <w:name w:val="bandeau-portail-icone"/>
    <w:basedOn w:val="a3"/>
    <w:rsid w:val="0063589A"/>
    <w:pPr>
      <w:spacing w:before="100" w:beforeAutospacing="1" w:after="100" w:afterAutospacing="1"/>
      <w:ind w:right="120"/>
    </w:pPr>
  </w:style>
  <w:style w:type="paragraph" w:customStyle="1" w:styleId="bandeau-portail-texte">
    <w:name w:val="bandeau-portail-texte"/>
    <w:basedOn w:val="a3"/>
    <w:rsid w:val="0063589A"/>
    <w:pPr>
      <w:spacing w:before="100" w:beforeAutospacing="1" w:after="100" w:afterAutospacing="1"/>
    </w:pPr>
    <w:rPr>
      <w:b/>
      <w:bCs/>
    </w:rPr>
  </w:style>
  <w:style w:type="paragraph" w:customStyle="1" w:styleId="exemple">
    <w:name w:val="exemple"/>
    <w:basedOn w:val="a3"/>
    <w:rsid w:val="0063589A"/>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63589A"/>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63589A"/>
    <w:pPr>
      <w:shd w:val="clear" w:color="auto" w:fill="A0A0FF"/>
    </w:pPr>
  </w:style>
  <w:style w:type="paragraph" w:customStyle="1" w:styleId="avancetexte">
    <w:name w:val="avance_texte"/>
    <w:basedOn w:val="a3"/>
    <w:rsid w:val="0063589A"/>
    <w:pPr>
      <w:spacing w:line="240" w:lineRule="atLeast"/>
      <w:jc w:val="center"/>
    </w:pPr>
    <w:rPr>
      <w:sz w:val="21"/>
      <w:szCs w:val="21"/>
    </w:rPr>
  </w:style>
  <w:style w:type="paragraph" w:customStyle="1" w:styleId="mw-lag-warn-normal">
    <w:name w:val="mw-lag-warn-normal"/>
    <w:basedOn w:val="a3"/>
    <w:rsid w:val="0063589A"/>
    <w:pPr>
      <w:spacing w:before="100" w:beforeAutospacing="1" w:after="100" w:afterAutospacing="1"/>
    </w:pPr>
    <w:rPr>
      <w:vanish/>
    </w:rPr>
  </w:style>
  <w:style w:type="paragraph" w:customStyle="1" w:styleId="mw-alerte">
    <w:name w:val="mw-alerte"/>
    <w:basedOn w:val="a3"/>
    <w:rsid w:val="0063589A"/>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63589A"/>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63589A"/>
    <w:pPr>
      <w:spacing w:before="100" w:beforeAutospacing="1" w:after="100" w:afterAutospacing="1"/>
    </w:pPr>
    <w:rPr>
      <w:sz w:val="22"/>
      <w:szCs w:val="22"/>
    </w:rPr>
  </w:style>
  <w:style w:type="paragraph" w:customStyle="1" w:styleId="navtoggle">
    <w:name w:val="navtoggle"/>
    <w:basedOn w:val="a3"/>
    <w:rsid w:val="0063589A"/>
    <w:pPr>
      <w:spacing w:before="100" w:beforeAutospacing="1" w:after="100" w:afterAutospacing="1"/>
    </w:pPr>
    <w:rPr>
      <w:sz w:val="22"/>
      <w:szCs w:val="22"/>
    </w:rPr>
  </w:style>
  <w:style w:type="paragraph" w:customStyle="1" w:styleId="alternance">
    <w:name w:val="alternance"/>
    <w:basedOn w:val="a3"/>
    <w:rsid w:val="0063589A"/>
    <w:pPr>
      <w:spacing w:before="100" w:beforeAutospacing="1" w:after="100" w:afterAutospacing="1"/>
    </w:pPr>
  </w:style>
  <w:style w:type="paragraph" w:customStyle="1" w:styleId="alternance2">
    <w:name w:val="alternance2"/>
    <w:basedOn w:val="a3"/>
    <w:rsid w:val="0063589A"/>
    <w:pPr>
      <w:spacing w:before="100" w:beforeAutospacing="1" w:after="100" w:afterAutospacing="1"/>
    </w:pPr>
  </w:style>
  <w:style w:type="paragraph" w:customStyle="1" w:styleId="infobox">
    <w:name w:val="infobox"/>
    <w:basedOn w:val="a3"/>
    <w:rsid w:val="0063589A"/>
    <w:pPr>
      <w:shd w:val="clear" w:color="auto" w:fill="EEEEEE"/>
      <w:spacing w:after="120"/>
      <w:ind w:left="240"/>
    </w:pPr>
    <w:rPr>
      <w:color w:val="000000"/>
      <w:sz w:val="23"/>
      <w:szCs w:val="23"/>
    </w:rPr>
  </w:style>
  <w:style w:type="paragraph" w:customStyle="1" w:styleId="globegris">
    <w:name w:val="globegris"/>
    <w:basedOn w:val="a3"/>
    <w:rsid w:val="0063589A"/>
    <w:pPr>
      <w:spacing w:before="100" w:beforeAutospacing="1" w:after="100" w:afterAutospacing="1"/>
    </w:pPr>
  </w:style>
  <w:style w:type="paragraph" w:customStyle="1" w:styleId="assistant">
    <w:name w:val="assistant"/>
    <w:basedOn w:val="a3"/>
    <w:rsid w:val="0063589A"/>
    <w:pPr>
      <w:spacing w:before="100" w:beforeAutospacing="1" w:after="100" w:afterAutospacing="1"/>
    </w:pPr>
  </w:style>
  <w:style w:type="paragraph" w:customStyle="1" w:styleId="headergris">
    <w:name w:val="headergris"/>
    <w:basedOn w:val="a3"/>
    <w:rsid w:val="0063589A"/>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63589A"/>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63589A"/>
    <w:pPr>
      <w:spacing w:before="100" w:beforeAutospacing="1" w:after="100" w:afterAutospacing="1"/>
      <w:ind w:right="120"/>
      <w:jc w:val="right"/>
    </w:pPr>
    <w:rPr>
      <w:sz w:val="15"/>
      <w:szCs w:val="15"/>
    </w:rPr>
  </w:style>
  <w:style w:type="paragraph" w:customStyle="1" w:styleId="geo-default">
    <w:name w:val="geo-default"/>
    <w:basedOn w:val="a3"/>
    <w:rsid w:val="0063589A"/>
    <w:pPr>
      <w:spacing w:before="100" w:beforeAutospacing="1" w:after="100" w:afterAutospacing="1"/>
    </w:pPr>
  </w:style>
  <w:style w:type="paragraph" w:customStyle="1" w:styleId="geo-nondefault">
    <w:name w:val="geo-nondefault"/>
    <w:basedOn w:val="a3"/>
    <w:rsid w:val="0063589A"/>
    <w:pPr>
      <w:spacing w:before="100" w:beforeAutospacing="1" w:after="100" w:afterAutospacing="1"/>
    </w:pPr>
    <w:rPr>
      <w:vanish/>
    </w:rPr>
  </w:style>
  <w:style w:type="paragraph" w:customStyle="1" w:styleId="geo-dms">
    <w:name w:val="geo-dms"/>
    <w:basedOn w:val="a3"/>
    <w:rsid w:val="0063589A"/>
    <w:pPr>
      <w:spacing w:before="100" w:beforeAutospacing="1" w:after="100" w:afterAutospacing="1"/>
    </w:pPr>
  </w:style>
  <w:style w:type="paragraph" w:customStyle="1" w:styleId="geo-dec">
    <w:name w:val="geo-dec"/>
    <w:basedOn w:val="a3"/>
    <w:rsid w:val="0063589A"/>
    <w:pPr>
      <w:spacing w:before="100" w:beforeAutospacing="1" w:after="100" w:afterAutospacing="1"/>
    </w:pPr>
  </w:style>
  <w:style w:type="paragraph" w:customStyle="1" w:styleId="geo-multi-punct">
    <w:name w:val="geo-multi-punct"/>
    <w:basedOn w:val="a3"/>
    <w:rsid w:val="0063589A"/>
    <w:pPr>
      <w:spacing w:before="100" w:beforeAutospacing="1" w:after="100" w:afterAutospacing="1"/>
    </w:pPr>
    <w:rPr>
      <w:vanish/>
    </w:rPr>
  </w:style>
  <w:style w:type="paragraph" w:customStyle="1" w:styleId="infoboxv2">
    <w:name w:val="infobox_v2"/>
    <w:basedOn w:val="a3"/>
    <w:rsid w:val="0063589A"/>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63589A"/>
    <w:pPr>
      <w:spacing w:before="100" w:beforeAutospacing="1" w:after="100" w:afterAutospacing="1"/>
    </w:pPr>
  </w:style>
  <w:style w:type="paragraph" w:customStyle="1" w:styleId="degrade">
    <w:name w:val="degrade"/>
    <w:basedOn w:val="a3"/>
    <w:rsid w:val="0063589A"/>
    <w:pPr>
      <w:spacing w:before="100" w:beforeAutospacing="1" w:after="100" w:afterAutospacing="1"/>
    </w:pPr>
  </w:style>
  <w:style w:type="paragraph" w:customStyle="1" w:styleId="degraderev">
    <w:name w:val="degrade_rev"/>
    <w:basedOn w:val="a3"/>
    <w:rsid w:val="0063589A"/>
    <w:pPr>
      <w:spacing w:before="100" w:beforeAutospacing="1" w:after="100" w:afterAutospacing="1"/>
    </w:pPr>
  </w:style>
  <w:style w:type="paragraph" w:customStyle="1" w:styleId="ombre">
    <w:name w:val="ombre"/>
    <w:basedOn w:val="a3"/>
    <w:rsid w:val="0063589A"/>
    <w:pPr>
      <w:spacing w:before="100" w:beforeAutospacing="1" w:after="100" w:afterAutospacing="1"/>
    </w:pPr>
  </w:style>
  <w:style w:type="paragraph" w:customStyle="1" w:styleId="ombrepale">
    <w:name w:val="ombre_pale"/>
    <w:basedOn w:val="a3"/>
    <w:rsid w:val="0063589A"/>
    <w:pPr>
      <w:spacing w:before="100" w:beforeAutospacing="1" w:after="100" w:afterAutospacing="1"/>
    </w:pPr>
  </w:style>
  <w:style w:type="paragraph" w:customStyle="1" w:styleId="ombrebl">
    <w:name w:val="ombre_bl"/>
    <w:basedOn w:val="a3"/>
    <w:rsid w:val="0063589A"/>
    <w:pPr>
      <w:spacing w:before="100" w:beforeAutospacing="1" w:after="100" w:afterAutospacing="1"/>
    </w:pPr>
  </w:style>
  <w:style w:type="paragraph" w:customStyle="1" w:styleId="ombreblpale">
    <w:name w:val="ombre_blpale"/>
    <w:basedOn w:val="a3"/>
    <w:rsid w:val="0063589A"/>
    <w:pPr>
      <w:spacing w:before="100" w:beforeAutospacing="1" w:after="100" w:afterAutospacing="1"/>
    </w:pPr>
  </w:style>
  <w:style w:type="paragraph" w:customStyle="1" w:styleId="ombrerg">
    <w:name w:val="ombre_rg"/>
    <w:basedOn w:val="a3"/>
    <w:rsid w:val="0063589A"/>
    <w:pPr>
      <w:spacing w:before="100" w:beforeAutospacing="1" w:after="100" w:afterAutospacing="1"/>
    </w:pPr>
  </w:style>
  <w:style w:type="paragraph" w:customStyle="1" w:styleId="ombrergpale">
    <w:name w:val="ombre_rgpale"/>
    <w:basedOn w:val="a3"/>
    <w:rsid w:val="0063589A"/>
    <w:pPr>
      <w:spacing w:before="100" w:beforeAutospacing="1" w:after="100" w:afterAutospacing="1"/>
    </w:pPr>
  </w:style>
  <w:style w:type="paragraph" w:customStyle="1" w:styleId="hidden">
    <w:name w:val="hidden"/>
    <w:basedOn w:val="a3"/>
    <w:rsid w:val="0063589A"/>
    <w:pPr>
      <w:spacing w:before="100" w:beforeAutospacing="1" w:after="100" w:afterAutospacing="1"/>
    </w:pPr>
  </w:style>
  <w:style w:type="paragraph" w:customStyle="1" w:styleId="cinema-bandeau">
    <w:name w:val="cinema-bandeau"/>
    <w:basedOn w:val="a3"/>
    <w:rsid w:val="0063589A"/>
    <w:pPr>
      <w:spacing w:before="100" w:beforeAutospacing="1" w:after="100" w:afterAutospacing="1"/>
    </w:pPr>
  </w:style>
  <w:style w:type="paragraph" w:customStyle="1" w:styleId="mw-textarea-protected">
    <w:name w:val="mw-textarea-protected"/>
    <w:basedOn w:val="a3"/>
    <w:rsid w:val="0063589A"/>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63589A"/>
    <w:pPr>
      <w:spacing w:before="100" w:beforeAutospacing="1" w:after="100" w:afterAutospacing="1"/>
    </w:pPr>
  </w:style>
  <w:style w:type="paragraph" w:customStyle="1" w:styleId="wikimagtitre">
    <w:name w:val="wikimag_titre"/>
    <w:basedOn w:val="a3"/>
    <w:rsid w:val="0063589A"/>
    <w:pPr>
      <w:spacing w:before="100" w:beforeAutospacing="1" w:after="100" w:afterAutospacing="1"/>
    </w:pPr>
  </w:style>
  <w:style w:type="paragraph" w:customStyle="1" w:styleId="ui-button-large">
    <w:name w:val="ui-button-large"/>
    <w:basedOn w:val="a3"/>
    <w:rsid w:val="0063589A"/>
    <w:pPr>
      <w:spacing w:before="100" w:beforeAutospacing="1" w:after="100" w:afterAutospacing="1"/>
    </w:pPr>
  </w:style>
  <w:style w:type="paragraph" w:customStyle="1" w:styleId="fr-collapsible-content">
    <w:name w:val="fr-collapsible-content"/>
    <w:basedOn w:val="a3"/>
    <w:rsid w:val="0063589A"/>
    <w:pPr>
      <w:spacing w:before="100" w:beforeAutospacing="1" w:after="100" w:afterAutospacing="1"/>
    </w:pPr>
  </w:style>
  <w:style w:type="paragraph" w:customStyle="1" w:styleId="navboxnewtitle">
    <w:name w:val="navboxnew_title"/>
    <w:basedOn w:val="a3"/>
    <w:rsid w:val="0063589A"/>
    <w:pPr>
      <w:spacing w:before="100" w:beforeAutospacing="1" w:after="100" w:afterAutospacing="1"/>
    </w:pPr>
  </w:style>
  <w:style w:type="paragraph" w:customStyle="1" w:styleId="navboxnewtitlesub">
    <w:name w:val="navboxnew_titlesub"/>
    <w:basedOn w:val="a3"/>
    <w:rsid w:val="0063589A"/>
    <w:pPr>
      <w:spacing w:before="100" w:beforeAutospacing="1" w:after="100" w:afterAutospacing="1"/>
    </w:pPr>
  </w:style>
  <w:style w:type="paragraph" w:customStyle="1" w:styleId="navboxnewcell">
    <w:name w:val="navboxnew_cell"/>
    <w:basedOn w:val="a3"/>
    <w:rsid w:val="0063589A"/>
    <w:pPr>
      <w:spacing w:before="100" w:beforeAutospacing="1" w:after="100" w:afterAutospacing="1"/>
    </w:pPr>
  </w:style>
  <w:style w:type="paragraph" w:customStyle="1" w:styleId="navboxnewth">
    <w:name w:val="navboxnew_th"/>
    <w:basedOn w:val="a3"/>
    <w:rsid w:val="0063589A"/>
    <w:pPr>
      <w:spacing w:before="100" w:beforeAutospacing="1" w:after="100" w:afterAutospacing="1"/>
    </w:pPr>
  </w:style>
  <w:style w:type="paragraph" w:customStyle="1" w:styleId="impair">
    <w:name w:val="impair"/>
    <w:basedOn w:val="a3"/>
    <w:rsid w:val="0063589A"/>
    <w:pPr>
      <w:spacing w:before="100" w:beforeAutospacing="1" w:after="100" w:afterAutospacing="1"/>
    </w:pPr>
  </w:style>
  <w:style w:type="paragraph" w:customStyle="1" w:styleId="pair">
    <w:name w:val="pair"/>
    <w:basedOn w:val="a3"/>
    <w:rsid w:val="0063589A"/>
    <w:pPr>
      <w:spacing w:before="100" w:beforeAutospacing="1" w:after="100" w:afterAutospacing="1"/>
    </w:pPr>
  </w:style>
  <w:style w:type="paragraph" w:customStyle="1" w:styleId="navboxnewbanner">
    <w:name w:val="navboxnew_banner"/>
    <w:basedOn w:val="a3"/>
    <w:rsid w:val="0063589A"/>
    <w:pPr>
      <w:spacing w:before="100" w:beforeAutospacing="1" w:after="100" w:afterAutospacing="1"/>
    </w:pPr>
  </w:style>
  <w:style w:type="paragraph" w:customStyle="1" w:styleId="navboxnewimage">
    <w:name w:val="navboxnew_image"/>
    <w:basedOn w:val="a3"/>
    <w:rsid w:val="0063589A"/>
    <w:pPr>
      <w:spacing w:before="100" w:beforeAutospacing="1" w:after="100" w:afterAutospacing="1"/>
    </w:pPr>
  </w:style>
  <w:style w:type="paragraph" w:customStyle="1" w:styleId="navboxnewrow">
    <w:name w:val="navboxnew_row"/>
    <w:basedOn w:val="a3"/>
    <w:rsid w:val="0063589A"/>
    <w:pPr>
      <w:spacing w:before="100" w:beforeAutospacing="1" w:after="100" w:afterAutospacing="1"/>
    </w:pPr>
  </w:style>
  <w:style w:type="paragraph" w:customStyle="1" w:styleId="navboxnewie">
    <w:name w:val="navboxnew_ie"/>
    <w:basedOn w:val="a3"/>
    <w:rsid w:val="0063589A"/>
    <w:pPr>
      <w:spacing w:before="100" w:beforeAutospacing="1" w:after="100" w:afterAutospacing="1"/>
    </w:pPr>
  </w:style>
  <w:style w:type="paragraph" w:customStyle="1" w:styleId="navboxnewinline">
    <w:name w:val="navboxnew_inline"/>
    <w:basedOn w:val="a3"/>
    <w:rsid w:val="0063589A"/>
    <w:pPr>
      <w:spacing w:before="100" w:beforeAutospacing="1" w:after="100" w:afterAutospacing="1"/>
    </w:pPr>
  </w:style>
  <w:style w:type="paragraph" w:customStyle="1" w:styleId="ui-button-text">
    <w:name w:val="ui-button-text"/>
    <w:basedOn w:val="a3"/>
    <w:rsid w:val="0063589A"/>
    <w:pPr>
      <w:spacing w:before="100" w:beforeAutospacing="1" w:after="100" w:afterAutospacing="1"/>
    </w:pPr>
  </w:style>
  <w:style w:type="paragraph" w:customStyle="1" w:styleId="ui-dialog-titlebar">
    <w:name w:val="ui-dialog-titlebar"/>
    <w:basedOn w:val="a3"/>
    <w:rsid w:val="0063589A"/>
    <w:pPr>
      <w:spacing w:before="100" w:beforeAutospacing="1" w:after="100" w:afterAutospacing="1"/>
    </w:pPr>
  </w:style>
  <w:style w:type="paragraph" w:customStyle="1" w:styleId="ui-dialog-title">
    <w:name w:val="ui-dialog-title"/>
    <w:basedOn w:val="a3"/>
    <w:rsid w:val="0063589A"/>
    <w:pPr>
      <w:spacing w:before="100" w:beforeAutospacing="1" w:after="100" w:afterAutospacing="1"/>
    </w:pPr>
  </w:style>
  <w:style w:type="paragraph" w:customStyle="1" w:styleId="ui-dialog-titlebar-close">
    <w:name w:val="ui-dialog-titlebar-close"/>
    <w:basedOn w:val="a3"/>
    <w:rsid w:val="0063589A"/>
    <w:pPr>
      <w:spacing w:before="100" w:beforeAutospacing="1" w:after="100" w:afterAutospacing="1"/>
    </w:pPr>
  </w:style>
  <w:style w:type="paragraph" w:customStyle="1" w:styleId="ui-dialog-content">
    <w:name w:val="ui-dialog-content"/>
    <w:basedOn w:val="a3"/>
    <w:rsid w:val="0063589A"/>
    <w:pPr>
      <w:spacing w:before="100" w:beforeAutospacing="1" w:after="100" w:afterAutospacing="1"/>
    </w:pPr>
  </w:style>
  <w:style w:type="paragraph" w:customStyle="1" w:styleId="ui-dialog-buttonpane">
    <w:name w:val="ui-dialog-buttonpane"/>
    <w:basedOn w:val="a3"/>
    <w:rsid w:val="0063589A"/>
    <w:pPr>
      <w:spacing w:before="100" w:beforeAutospacing="1" w:after="100" w:afterAutospacing="1"/>
    </w:pPr>
  </w:style>
  <w:style w:type="paragraph" w:customStyle="1" w:styleId="fr-collapsible-toggle-keyboard">
    <w:name w:val="fr-collapsible-toggle-keyboard"/>
    <w:basedOn w:val="a3"/>
    <w:rsid w:val="0063589A"/>
    <w:pPr>
      <w:spacing w:before="100" w:beforeAutospacing="1" w:after="100" w:afterAutospacing="1"/>
    </w:pPr>
  </w:style>
  <w:style w:type="paragraph" w:customStyle="1" w:styleId="navboxnewlast">
    <w:name w:val="navboxnew_last"/>
    <w:basedOn w:val="a3"/>
    <w:rsid w:val="0063589A"/>
    <w:pPr>
      <w:spacing w:before="100" w:beforeAutospacing="1" w:after="100" w:afterAutospacing="1"/>
    </w:pPr>
  </w:style>
  <w:style w:type="paragraph" w:customStyle="1" w:styleId="special-label">
    <w:name w:val="special-label"/>
    <w:basedOn w:val="a3"/>
    <w:rsid w:val="0063589A"/>
    <w:pPr>
      <w:spacing w:before="100" w:beforeAutospacing="1" w:after="100" w:afterAutospacing="1"/>
    </w:pPr>
  </w:style>
  <w:style w:type="paragraph" w:customStyle="1" w:styleId="special-query">
    <w:name w:val="special-query"/>
    <w:basedOn w:val="a3"/>
    <w:rsid w:val="0063589A"/>
    <w:pPr>
      <w:spacing w:before="100" w:beforeAutospacing="1" w:after="100" w:afterAutospacing="1"/>
    </w:pPr>
  </w:style>
  <w:style w:type="paragraph" w:customStyle="1" w:styleId="special-hover">
    <w:name w:val="special-hover"/>
    <w:basedOn w:val="a3"/>
    <w:rsid w:val="0063589A"/>
    <w:pPr>
      <w:spacing w:before="100" w:beforeAutospacing="1" w:after="100" w:afterAutospacing="1"/>
    </w:pPr>
  </w:style>
  <w:style w:type="paragraph" w:customStyle="1" w:styleId="mw-specialpage-summary">
    <w:name w:val="mw-specialpage-summary"/>
    <w:basedOn w:val="a3"/>
    <w:rsid w:val="0063589A"/>
    <w:pPr>
      <w:spacing w:before="100" w:beforeAutospacing="1" w:after="100" w:afterAutospacing="1"/>
    </w:pPr>
  </w:style>
  <w:style w:type="paragraph" w:customStyle="1" w:styleId="legendlike">
    <w:name w:val="legendlike"/>
    <w:basedOn w:val="a3"/>
    <w:rsid w:val="0063589A"/>
    <w:pPr>
      <w:spacing w:before="100" w:beforeAutospacing="1" w:after="100" w:afterAutospacing="1"/>
    </w:pPr>
  </w:style>
  <w:style w:type="paragraph" w:customStyle="1" w:styleId="legendtextlike">
    <w:name w:val="legendtextlike"/>
    <w:basedOn w:val="a3"/>
    <w:rsid w:val="0063589A"/>
    <w:pPr>
      <w:spacing w:before="100" w:beforeAutospacing="1" w:after="100" w:afterAutospacing="1"/>
    </w:pPr>
  </w:style>
  <w:style w:type="paragraph" w:customStyle="1" w:styleId="scrollbar">
    <w:name w:val="scrollbar"/>
    <w:basedOn w:val="a3"/>
    <w:rsid w:val="0063589A"/>
    <w:pPr>
      <w:spacing w:before="100" w:beforeAutospacing="1" w:after="100" w:afterAutospacing="1"/>
    </w:pPr>
  </w:style>
  <w:style w:type="paragraph" w:customStyle="1" w:styleId="scrollbarcontainer">
    <w:name w:val="scrollbarcontainer"/>
    <w:basedOn w:val="a3"/>
    <w:rsid w:val="0063589A"/>
    <w:pPr>
      <w:spacing w:before="100" w:beforeAutospacing="1" w:after="100" w:afterAutospacing="1"/>
    </w:pPr>
  </w:style>
  <w:style w:type="paragraph" w:customStyle="1" w:styleId="magnify">
    <w:name w:val="magnify"/>
    <w:basedOn w:val="a3"/>
    <w:rsid w:val="0063589A"/>
    <w:pPr>
      <w:spacing w:before="100" w:beforeAutospacing="1" w:after="100" w:afterAutospacing="1"/>
    </w:pPr>
  </w:style>
  <w:style w:type="paragraph" w:customStyle="1" w:styleId="infoboximage">
    <w:name w:val="infoboximage"/>
    <w:basedOn w:val="a3"/>
    <w:rsid w:val="0063589A"/>
    <w:pPr>
      <w:spacing w:before="100" w:beforeAutospacing="1" w:after="100" w:afterAutospacing="1"/>
    </w:pPr>
  </w:style>
  <w:style w:type="paragraph" w:customStyle="1" w:styleId="infoboxsoustitre">
    <w:name w:val="infoboxsoustitre"/>
    <w:basedOn w:val="a3"/>
    <w:rsid w:val="0063589A"/>
    <w:pPr>
      <w:spacing w:before="100" w:beforeAutospacing="1" w:after="100" w:afterAutospacing="1"/>
    </w:pPr>
  </w:style>
  <w:style w:type="paragraph" w:customStyle="1" w:styleId="latitude">
    <w:name w:val="latitude"/>
    <w:basedOn w:val="a3"/>
    <w:rsid w:val="0063589A"/>
    <w:pPr>
      <w:spacing w:before="100" w:beforeAutospacing="1" w:after="100" w:afterAutospacing="1"/>
    </w:pPr>
  </w:style>
  <w:style w:type="paragraph" w:customStyle="1" w:styleId="entete">
    <w:name w:val="entete"/>
    <w:basedOn w:val="a3"/>
    <w:rsid w:val="0063589A"/>
    <w:pPr>
      <w:spacing w:before="100" w:beforeAutospacing="1" w:after="100" w:afterAutospacing="1"/>
    </w:pPr>
  </w:style>
  <w:style w:type="paragraph" w:customStyle="1" w:styleId="media">
    <w:name w:val="media"/>
    <w:basedOn w:val="a3"/>
    <w:rsid w:val="0063589A"/>
    <w:pPr>
      <w:spacing w:before="100" w:beforeAutospacing="1" w:after="100" w:afterAutospacing="1"/>
    </w:pPr>
  </w:style>
  <w:style w:type="paragraph" w:customStyle="1" w:styleId="thumbimage">
    <w:name w:val="thumbimage"/>
    <w:basedOn w:val="a3"/>
    <w:rsid w:val="0063589A"/>
    <w:pPr>
      <w:spacing w:before="100" w:beforeAutospacing="1" w:after="100" w:afterAutospacing="1"/>
    </w:pPr>
  </w:style>
  <w:style w:type="paragraph" w:customStyle="1" w:styleId="thumbinner">
    <w:name w:val="thumbinner"/>
    <w:basedOn w:val="a3"/>
    <w:rsid w:val="0063589A"/>
    <w:pPr>
      <w:spacing w:before="100" w:beforeAutospacing="1" w:after="100" w:afterAutospacing="1"/>
    </w:pPr>
  </w:style>
  <w:style w:type="paragraph" w:customStyle="1" w:styleId="thumb">
    <w:name w:val="thumb"/>
    <w:basedOn w:val="a3"/>
    <w:rsid w:val="0063589A"/>
    <w:pPr>
      <w:spacing w:before="100" w:beforeAutospacing="1" w:after="100" w:afterAutospacing="1"/>
    </w:pPr>
  </w:style>
  <w:style w:type="paragraph" w:customStyle="1" w:styleId="thumbcaption">
    <w:name w:val="thumbcaption"/>
    <w:basedOn w:val="a3"/>
    <w:rsid w:val="0063589A"/>
    <w:pPr>
      <w:spacing w:before="100" w:beforeAutospacing="1" w:after="100" w:afterAutospacing="1"/>
    </w:pPr>
  </w:style>
  <w:style w:type="paragraph" w:customStyle="1" w:styleId="legend">
    <w:name w:val="legend"/>
    <w:basedOn w:val="a3"/>
    <w:rsid w:val="0063589A"/>
    <w:pPr>
      <w:spacing w:before="100" w:beforeAutospacing="1" w:after="100" w:afterAutospacing="1"/>
    </w:pPr>
  </w:style>
  <w:style w:type="paragraph" w:customStyle="1" w:styleId="image2">
    <w:name w:val="image2"/>
    <w:basedOn w:val="a3"/>
    <w:rsid w:val="0063589A"/>
    <w:pPr>
      <w:spacing w:before="100" w:beforeAutospacing="1" w:after="100" w:afterAutospacing="1"/>
    </w:pPr>
  </w:style>
  <w:style w:type="paragraph" w:customStyle="1" w:styleId="hr">
    <w:name w:val="hr"/>
    <w:basedOn w:val="a3"/>
    <w:rsid w:val="0063589A"/>
    <w:pPr>
      <w:spacing w:before="100" w:beforeAutospacing="1" w:after="100" w:afterAutospacing="1"/>
    </w:pPr>
  </w:style>
  <w:style w:type="paragraph" w:customStyle="1" w:styleId="navbar">
    <w:name w:val="navbar"/>
    <w:basedOn w:val="a3"/>
    <w:rsid w:val="0063589A"/>
    <w:pPr>
      <w:spacing w:before="100" w:beforeAutospacing="1" w:after="100" w:afterAutospacing="1"/>
    </w:pPr>
  </w:style>
  <w:style w:type="paragraph" w:customStyle="1" w:styleId="prevbloc">
    <w:name w:val="prev_bloc"/>
    <w:basedOn w:val="a3"/>
    <w:rsid w:val="0063589A"/>
    <w:pPr>
      <w:spacing w:before="100" w:beforeAutospacing="1" w:after="100" w:afterAutospacing="1"/>
    </w:pPr>
  </w:style>
  <w:style w:type="paragraph" w:customStyle="1" w:styleId="nextbloc">
    <w:name w:val="next_bloc"/>
    <w:basedOn w:val="a3"/>
    <w:rsid w:val="0063589A"/>
    <w:pPr>
      <w:spacing w:before="100" w:beforeAutospacing="1" w:after="100" w:afterAutospacing="1"/>
    </w:pPr>
  </w:style>
  <w:style w:type="paragraph" w:customStyle="1" w:styleId="imgtoogle">
    <w:name w:val="img_toogle"/>
    <w:basedOn w:val="a3"/>
    <w:rsid w:val="0063589A"/>
    <w:pPr>
      <w:spacing w:before="100" w:beforeAutospacing="1" w:after="100" w:afterAutospacing="1"/>
    </w:pPr>
  </w:style>
  <w:style w:type="paragraph" w:customStyle="1" w:styleId="atoogle">
    <w:name w:val="a_toogle"/>
    <w:basedOn w:val="a3"/>
    <w:rsid w:val="0063589A"/>
    <w:pPr>
      <w:spacing w:before="100" w:beforeAutospacing="1" w:after="100" w:afterAutospacing="1"/>
    </w:pPr>
  </w:style>
  <w:style w:type="paragraph" w:customStyle="1" w:styleId="geopoint">
    <w:name w:val="geopoint"/>
    <w:basedOn w:val="a3"/>
    <w:rsid w:val="0063589A"/>
    <w:pPr>
      <w:spacing w:before="100" w:beforeAutospacing="1" w:after="100" w:afterAutospacing="1"/>
    </w:pPr>
  </w:style>
  <w:style w:type="paragraph" w:customStyle="1" w:styleId="titre">
    <w:name w:val="titre"/>
    <w:basedOn w:val="a3"/>
    <w:rsid w:val="0063589A"/>
    <w:pPr>
      <w:spacing w:before="100" w:beforeAutospacing="1" w:after="100" w:afterAutospacing="1"/>
    </w:pPr>
  </w:style>
  <w:style w:type="paragraph" w:customStyle="1" w:styleId="ui-icon-closethick">
    <w:name w:val="ui-icon-closethick"/>
    <w:basedOn w:val="a3"/>
    <w:rsid w:val="0063589A"/>
    <w:pPr>
      <w:spacing w:before="100" w:beforeAutospacing="1" w:after="100" w:afterAutospacing="1"/>
    </w:pPr>
  </w:style>
  <w:style w:type="paragraph" w:customStyle="1" w:styleId="taxoboxclassification">
    <w:name w:val="taxobox_classification"/>
    <w:basedOn w:val="a3"/>
    <w:rsid w:val="0063589A"/>
    <w:pPr>
      <w:spacing w:before="100" w:beforeAutospacing="1" w:after="100" w:afterAutospacing="1"/>
    </w:pPr>
  </w:style>
  <w:style w:type="paragraph" w:customStyle="1" w:styleId="rnormal">
    <w:name w:val="rnormal"/>
    <w:basedOn w:val="a3"/>
    <w:rsid w:val="0063589A"/>
    <w:pPr>
      <w:spacing w:before="100" w:beforeAutospacing="1" w:after="100" w:afterAutospacing="1"/>
    </w:pPr>
  </w:style>
  <w:style w:type="paragraph" w:customStyle="1" w:styleId="alert-text">
    <w:name w:val="alert-text"/>
    <w:basedOn w:val="a3"/>
    <w:rsid w:val="0063589A"/>
    <w:pPr>
      <w:spacing w:before="100" w:beforeAutospacing="1" w:after="100" w:afterAutospacing="1"/>
    </w:pPr>
    <w:rPr>
      <w:color w:val="000000"/>
    </w:rPr>
  </w:style>
  <w:style w:type="paragraph" w:customStyle="1" w:styleId="regardsactu">
    <w:name w:val="regards_actu"/>
    <w:basedOn w:val="a3"/>
    <w:rsid w:val="0063589A"/>
    <w:pPr>
      <w:spacing w:before="100" w:beforeAutospacing="1" w:after="100" w:afterAutospacing="1"/>
    </w:pPr>
  </w:style>
  <w:style w:type="paragraph" w:customStyle="1" w:styleId="mw-geshi">
    <w:name w:val="mw-geshi"/>
    <w:basedOn w:val="a3"/>
    <w:rsid w:val="0063589A"/>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63589A"/>
    <w:pPr>
      <w:spacing w:before="100" w:beforeAutospacing="1" w:after="100" w:afterAutospacing="1"/>
    </w:pPr>
    <w:rPr>
      <w:sz w:val="22"/>
      <w:szCs w:val="22"/>
    </w:rPr>
  </w:style>
  <w:style w:type="paragraph" w:customStyle="1" w:styleId="fr-collapsible-toggle1">
    <w:name w:val="fr-collapsible-toggle1"/>
    <w:basedOn w:val="a3"/>
    <w:rsid w:val="0063589A"/>
    <w:pPr>
      <w:spacing w:before="100" w:beforeAutospacing="1" w:after="100" w:afterAutospacing="1"/>
    </w:pPr>
    <w:rPr>
      <w:sz w:val="22"/>
      <w:szCs w:val="22"/>
    </w:rPr>
  </w:style>
  <w:style w:type="paragraph" w:customStyle="1" w:styleId="fr-collapsible-toggle2">
    <w:name w:val="fr-collapsible-toggle2"/>
    <w:basedOn w:val="a3"/>
    <w:rsid w:val="0063589A"/>
    <w:pPr>
      <w:spacing w:before="100" w:beforeAutospacing="1" w:after="100" w:afterAutospacing="1"/>
    </w:pPr>
    <w:rPr>
      <w:sz w:val="22"/>
      <w:szCs w:val="22"/>
    </w:rPr>
  </w:style>
  <w:style w:type="paragraph" w:customStyle="1" w:styleId="fr-collapsible-toggle3">
    <w:name w:val="fr-collapsible-toggle3"/>
    <w:basedOn w:val="a3"/>
    <w:rsid w:val="0063589A"/>
    <w:pPr>
      <w:spacing w:before="100" w:beforeAutospacing="1" w:after="100" w:afterAutospacing="1"/>
    </w:pPr>
    <w:rPr>
      <w:sz w:val="22"/>
      <w:szCs w:val="22"/>
    </w:rPr>
  </w:style>
  <w:style w:type="paragraph" w:customStyle="1" w:styleId="navboxnewtitle1">
    <w:name w:val="navboxnew_title1"/>
    <w:basedOn w:val="a3"/>
    <w:rsid w:val="0063589A"/>
    <w:pPr>
      <w:shd w:val="clear" w:color="auto" w:fill="CCCCFF"/>
      <w:spacing w:after="30"/>
      <w:jc w:val="center"/>
    </w:pPr>
    <w:rPr>
      <w:b/>
      <w:bCs/>
    </w:rPr>
  </w:style>
  <w:style w:type="paragraph" w:customStyle="1" w:styleId="navboxnewtitlesub1">
    <w:name w:val="navboxnew_titlesub1"/>
    <w:basedOn w:val="a3"/>
    <w:rsid w:val="0063589A"/>
    <w:pPr>
      <w:spacing w:before="100" w:beforeAutospacing="1" w:after="100" w:afterAutospacing="1"/>
    </w:pPr>
    <w:rPr>
      <w:sz w:val="19"/>
      <w:szCs w:val="19"/>
    </w:rPr>
  </w:style>
  <w:style w:type="paragraph" w:customStyle="1" w:styleId="fr-collapsible-content2">
    <w:name w:val="fr-collapsible-content2"/>
    <w:basedOn w:val="a3"/>
    <w:rsid w:val="0063589A"/>
    <w:pPr>
      <w:spacing w:before="100" w:beforeAutospacing="1" w:after="100" w:afterAutospacing="1"/>
    </w:pPr>
    <w:rPr>
      <w:sz w:val="22"/>
      <w:szCs w:val="22"/>
    </w:rPr>
  </w:style>
  <w:style w:type="paragraph" w:customStyle="1" w:styleId="navboxnewcell1">
    <w:name w:val="navboxnew_cell1"/>
    <w:basedOn w:val="a3"/>
    <w:rsid w:val="0063589A"/>
    <w:pPr>
      <w:spacing w:before="100" w:beforeAutospacing="1" w:after="100" w:afterAutospacing="1"/>
      <w:jc w:val="center"/>
    </w:pPr>
  </w:style>
  <w:style w:type="paragraph" w:customStyle="1" w:styleId="navboxnewth1">
    <w:name w:val="navboxnew_th1"/>
    <w:basedOn w:val="a3"/>
    <w:rsid w:val="0063589A"/>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63589A"/>
    <w:pPr>
      <w:spacing w:before="100" w:beforeAutospacing="1" w:after="100" w:afterAutospacing="1"/>
    </w:pPr>
  </w:style>
  <w:style w:type="paragraph" w:customStyle="1" w:styleId="impair1">
    <w:name w:val="impair1"/>
    <w:basedOn w:val="a3"/>
    <w:rsid w:val="0063589A"/>
    <w:pPr>
      <w:shd w:val="clear" w:color="auto" w:fill="EEEEFF"/>
      <w:spacing w:before="100" w:beforeAutospacing="1" w:after="100" w:afterAutospacing="1"/>
    </w:pPr>
  </w:style>
  <w:style w:type="paragraph" w:customStyle="1" w:styleId="pair1">
    <w:name w:val="pair1"/>
    <w:basedOn w:val="a3"/>
    <w:rsid w:val="0063589A"/>
    <w:pPr>
      <w:shd w:val="clear" w:color="auto" w:fill="F9F9F9"/>
      <w:spacing w:before="100" w:beforeAutospacing="1" w:after="100" w:afterAutospacing="1"/>
    </w:pPr>
  </w:style>
  <w:style w:type="paragraph" w:customStyle="1" w:styleId="navboxnewbanner1">
    <w:name w:val="navboxnew_banner1"/>
    <w:basedOn w:val="a3"/>
    <w:rsid w:val="0063589A"/>
    <w:pPr>
      <w:shd w:val="clear" w:color="auto" w:fill="DDDDFF"/>
      <w:spacing w:after="30"/>
      <w:jc w:val="center"/>
    </w:pPr>
  </w:style>
  <w:style w:type="paragraph" w:customStyle="1" w:styleId="navboxnewimage1">
    <w:name w:val="navboxnew_image1"/>
    <w:basedOn w:val="a3"/>
    <w:rsid w:val="0063589A"/>
    <w:pPr>
      <w:spacing w:before="100" w:beforeAutospacing="1" w:after="100" w:afterAutospacing="1"/>
    </w:pPr>
  </w:style>
  <w:style w:type="paragraph" w:customStyle="1" w:styleId="navboxnewcell2">
    <w:name w:val="navboxnew_cell2"/>
    <w:basedOn w:val="a3"/>
    <w:rsid w:val="0063589A"/>
    <w:pPr>
      <w:spacing w:before="100" w:beforeAutospacing="1" w:after="100" w:afterAutospacing="1"/>
      <w:jc w:val="center"/>
    </w:pPr>
  </w:style>
  <w:style w:type="paragraph" w:customStyle="1" w:styleId="navboxnewie1">
    <w:name w:val="navboxnew_ie1"/>
    <w:basedOn w:val="a3"/>
    <w:rsid w:val="0063589A"/>
    <w:pPr>
      <w:spacing w:before="100" w:beforeAutospacing="1" w:after="100" w:afterAutospacing="1"/>
    </w:pPr>
  </w:style>
  <w:style w:type="paragraph" w:customStyle="1" w:styleId="navboxnewtitle2">
    <w:name w:val="navboxnew_title2"/>
    <w:basedOn w:val="a3"/>
    <w:rsid w:val="0063589A"/>
    <w:pPr>
      <w:shd w:val="clear" w:color="auto" w:fill="99CC99"/>
      <w:spacing w:before="100" w:beforeAutospacing="1" w:after="100" w:afterAutospacing="1"/>
    </w:pPr>
  </w:style>
  <w:style w:type="paragraph" w:customStyle="1" w:styleId="navboxnewbanner2">
    <w:name w:val="navboxnew_banner2"/>
    <w:basedOn w:val="a3"/>
    <w:rsid w:val="0063589A"/>
    <w:pPr>
      <w:shd w:val="clear" w:color="auto" w:fill="99CC99"/>
      <w:spacing w:before="100" w:beforeAutospacing="1" w:after="100" w:afterAutospacing="1"/>
    </w:pPr>
  </w:style>
  <w:style w:type="paragraph" w:customStyle="1" w:styleId="navboxnewth2">
    <w:name w:val="navboxnew_th2"/>
    <w:basedOn w:val="a3"/>
    <w:rsid w:val="0063589A"/>
    <w:pPr>
      <w:shd w:val="clear" w:color="auto" w:fill="B3D9B3"/>
      <w:spacing w:before="100" w:beforeAutospacing="1" w:after="100" w:afterAutospacing="1"/>
    </w:pPr>
  </w:style>
  <w:style w:type="paragraph" w:customStyle="1" w:styleId="navboxnewtitle3">
    <w:name w:val="navboxnew_title3"/>
    <w:basedOn w:val="a3"/>
    <w:rsid w:val="0063589A"/>
    <w:pPr>
      <w:shd w:val="clear" w:color="auto" w:fill="DFEDFF"/>
      <w:spacing w:before="100" w:beforeAutospacing="1" w:after="100" w:afterAutospacing="1"/>
    </w:pPr>
  </w:style>
  <w:style w:type="paragraph" w:customStyle="1" w:styleId="navboxnewbanner3">
    <w:name w:val="navboxnew_banner3"/>
    <w:basedOn w:val="a3"/>
    <w:rsid w:val="0063589A"/>
    <w:pPr>
      <w:shd w:val="clear" w:color="auto" w:fill="DFEDFF"/>
      <w:spacing w:before="100" w:beforeAutospacing="1" w:after="100" w:afterAutospacing="1"/>
    </w:pPr>
  </w:style>
  <w:style w:type="paragraph" w:customStyle="1" w:styleId="navboxnewth3">
    <w:name w:val="navboxnew_th3"/>
    <w:basedOn w:val="a3"/>
    <w:rsid w:val="0063589A"/>
    <w:pPr>
      <w:shd w:val="clear" w:color="auto" w:fill="E7F2FF"/>
      <w:spacing w:before="100" w:beforeAutospacing="1" w:after="100" w:afterAutospacing="1"/>
    </w:pPr>
  </w:style>
  <w:style w:type="paragraph" w:customStyle="1" w:styleId="fr-collapsible-toggle4">
    <w:name w:val="fr-collapsible-toggle4"/>
    <w:basedOn w:val="a3"/>
    <w:rsid w:val="0063589A"/>
    <w:pPr>
      <w:spacing w:before="100" w:beforeAutospacing="1" w:after="100" w:afterAutospacing="1"/>
    </w:pPr>
    <w:rPr>
      <w:sz w:val="22"/>
      <w:szCs w:val="22"/>
    </w:rPr>
  </w:style>
  <w:style w:type="paragraph" w:customStyle="1" w:styleId="navboxnewtitle4">
    <w:name w:val="navboxnew_title4"/>
    <w:basedOn w:val="a3"/>
    <w:rsid w:val="0063589A"/>
    <w:pPr>
      <w:shd w:val="clear" w:color="auto" w:fill="CCCCFF"/>
      <w:spacing w:after="30"/>
      <w:jc w:val="center"/>
    </w:pPr>
    <w:rPr>
      <w:b/>
      <w:bCs/>
    </w:rPr>
  </w:style>
  <w:style w:type="paragraph" w:customStyle="1" w:styleId="navboxnewtitlesub2">
    <w:name w:val="navboxnew_titlesub2"/>
    <w:basedOn w:val="a3"/>
    <w:rsid w:val="0063589A"/>
    <w:pPr>
      <w:spacing w:before="100" w:beforeAutospacing="1" w:after="100" w:afterAutospacing="1"/>
    </w:pPr>
    <w:rPr>
      <w:sz w:val="19"/>
      <w:szCs w:val="19"/>
    </w:rPr>
  </w:style>
  <w:style w:type="paragraph" w:customStyle="1" w:styleId="fr-collapsible-content3">
    <w:name w:val="fr-collapsible-content3"/>
    <w:basedOn w:val="a3"/>
    <w:rsid w:val="0063589A"/>
    <w:pPr>
      <w:spacing w:before="100" w:beforeAutospacing="1" w:after="100" w:afterAutospacing="1"/>
    </w:pPr>
    <w:rPr>
      <w:sz w:val="22"/>
      <w:szCs w:val="22"/>
    </w:rPr>
  </w:style>
  <w:style w:type="paragraph" w:customStyle="1" w:styleId="navboxnewrow1">
    <w:name w:val="navboxnew_row1"/>
    <w:basedOn w:val="a3"/>
    <w:rsid w:val="0063589A"/>
    <w:pPr>
      <w:shd w:val="clear" w:color="auto" w:fill="DDDDFF"/>
      <w:spacing w:before="100" w:beforeAutospacing="1" w:after="100" w:afterAutospacing="1"/>
    </w:pPr>
  </w:style>
  <w:style w:type="paragraph" w:customStyle="1" w:styleId="navboxnewth4">
    <w:name w:val="navboxnew_th4"/>
    <w:basedOn w:val="a3"/>
    <w:rsid w:val="0063589A"/>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63589A"/>
    <w:pPr>
      <w:pBdr>
        <w:left w:val="single" w:sz="12" w:space="0" w:color="F9F9F9"/>
      </w:pBdr>
      <w:spacing w:before="100" w:beforeAutospacing="1" w:after="100" w:afterAutospacing="1"/>
    </w:pPr>
  </w:style>
  <w:style w:type="paragraph" w:customStyle="1" w:styleId="navboxnewinline1">
    <w:name w:val="navboxnew_inline1"/>
    <w:basedOn w:val="a3"/>
    <w:rsid w:val="0063589A"/>
    <w:pPr>
      <w:shd w:val="clear" w:color="auto" w:fill="F9F9F9"/>
      <w:spacing w:before="100" w:beforeAutospacing="1" w:after="100" w:afterAutospacing="1"/>
    </w:pPr>
  </w:style>
  <w:style w:type="paragraph" w:customStyle="1" w:styleId="navboxnewinline2">
    <w:name w:val="navboxnew_inline2"/>
    <w:basedOn w:val="a3"/>
    <w:rsid w:val="0063589A"/>
    <w:pPr>
      <w:shd w:val="clear" w:color="auto" w:fill="EEEEFF"/>
      <w:spacing w:before="100" w:beforeAutospacing="1" w:after="100" w:afterAutospacing="1"/>
    </w:pPr>
  </w:style>
  <w:style w:type="paragraph" w:customStyle="1" w:styleId="navboxnewimage2">
    <w:name w:val="navboxnew_image2"/>
    <w:basedOn w:val="a3"/>
    <w:rsid w:val="0063589A"/>
    <w:pPr>
      <w:spacing w:before="100" w:beforeAutospacing="1" w:after="100" w:afterAutospacing="1"/>
    </w:pPr>
    <w:rPr>
      <w:vanish/>
    </w:rPr>
  </w:style>
  <w:style w:type="paragraph" w:customStyle="1" w:styleId="navboxnewbanner4">
    <w:name w:val="navboxnew_banner4"/>
    <w:basedOn w:val="a3"/>
    <w:rsid w:val="0063589A"/>
    <w:pPr>
      <w:shd w:val="clear" w:color="auto" w:fill="CCCCFF"/>
      <w:spacing w:before="30"/>
      <w:jc w:val="center"/>
    </w:pPr>
  </w:style>
  <w:style w:type="paragraph" w:customStyle="1" w:styleId="navboxnew1">
    <w:name w:val="navboxnew1"/>
    <w:basedOn w:val="a3"/>
    <w:rsid w:val="0063589A"/>
    <w:pPr>
      <w:shd w:val="clear" w:color="auto" w:fill="F9F9F9"/>
      <w:spacing w:before="100" w:beforeAutospacing="1" w:after="100" w:afterAutospacing="1"/>
    </w:pPr>
  </w:style>
  <w:style w:type="paragraph" w:customStyle="1" w:styleId="play-btn-large1">
    <w:name w:val="play-btn-large1"/>
    <w:basedOn w:val="a3"/>
    <w:rsid w:val="0063589A"/>
    <w:pPr>
      <w:spacing w:after="100" w:afterAutospacing="1"/>
      <w:ind w:left="-525"/>
    </w:pPr>
  </w:style>
  <w:style w:type="paragraph" w:customStyle="1" w:styleId="ui-widget1">
    <w:name w:val="ui-widget1"/>
    <w:basedOn w:val="a3"/>
    <w:rsid w:val="0063589A"/>
    <w:pPr>
      <w:spacing w:before="100" w:beforeAutospacing="1" w:after="100" w:afterAutospacing="1"/>
    </w:pPr>
    <w:rPr>
      <w:rFonts w:ascii="Arial" w:hAnsi="Arial" w:cs="Arial"/>
    </w:rPr>
  </w:style>
  <w:style w:type="paragraph" w:customStyle="1" w:styleId="ui-state-default1">
    <w:name w:val="ui-state-default1"/>
    <w:basedOn w:val="a3"/>
    <w:rsid w:val="0063589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63589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63589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63589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63589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63589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63589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63589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63589A"/>
    <w:pPr>
      <w:spacing w:before="100" w:beforeAutospacing="1" w:after="100" w:afterAutospacing="1"/>
    </w:pPr>
    <w:rPr>
      <w:color w:val="FFFFFF"/>
    </w:rPr>
  </w:style>
  <w:style w:type="paragraph" w:customStyle="1" w:styleId="ui-state-error-text2">
    <w:name w:val="ui-state-error-text2"/>
    <w:basedOn w:val="a3"/>
    <w:rsid w:val="0063589A"/>
    <w:pPr>
      <w:spacing w:before="100" w:beforeAutospacing="1" w:after="100" w:afterAutospacing="1"/>
    </w:pPr>
    <w:rPr>
      <w:color w:val="FFFFFF"/>
    </w:rPr>
  </w:style>
  <w:style w:type="paragraph" w:customStyle="1" w:styleId="ui-priority-primary1">
    <w:name w:val="ui-priority-primary1"/>
    <w:basedOn w:val="a3"/>
    <w:rsid w:val="0063589A"/>
    <w:pPr>
      <w:spacing w:before="100" w:beforeAutospacing="1" w:after="100" w:afterAutospacing="1"/>
    </w:pPr>
    <w:rPr>
      <w:b/>
      <w:bCs/>
    </w:rPr>
  </w:style>
  <w:style w:type="paragraph" w:customStyle="1" w:styleId="ui-priority-primary2">
    <w:name w:val="ui-priority-primary2"/>
    <w:basedOn w:val="a3"/>
    <w:rsid w:val="0063589A"/>
    <w:pPr>
      <w:spacing w:before="100" w:beforeAutospacing="1" w:after="100" w:afterAutospacing="1"/>
    </w:pPr>
    <w:rPr>
      <w:b/>
      <w:bCs/>
    </w:rPr>
  </w:style>
  <w:style w:type="paragraph" w:customStyle="1" w:styleId="ui-priority-secondary1">
    <w:name w:val="ui-priority-secondary1"/>
    <w:basedOn w:val="a3"/>
    <w:rsid w:val="0063589A"/>
    <w:pPr>
      <w:spacing w:before="100" w:beforeAutospacing="1" w:after="100" w:afterAutospacing="1"/>
    </w:pPr>
  </w:style>
  <w:style w:type="paragraph" w:customStyle="1" w:styleId="ui-priority-secondary2">
    <w:name w:val="ui-priority-secondary2"/>
    <w:basedOn w:val="a3"/>
    <w:rsid w:val="0063589A"/>
    <w:pPr>
      <w:spacing w:before="100" w:beforeAutospacing="1" w:after="100" w:afterAutospacing="1"/>
    </w:pPr>
  </w:style>
  <w:style w:type="paragraph" w:customStyle="1" w:styleId="ui-state-disabled1">
    <w:name w:val="ui-state-disabled1"/>
    <w:basedOn w:val="a3"/>
    <w:rsid w:val="0063589A"/>
    <w:pPr>
      <w:spacing w:before="100" w:beforeAutospacing="1" w:after="100" w:afterAutospacing="1"/>
    </w:pPr>
  </w:style>
  <w:style w:type="paragraph" w:customStyle="1" w:styleId="ui-state-disabled2">
    <w:name w:val="ui-state-disabled2"/>
    <w:basedOn w:val="a3"/>
    <w:rsid w:val="0063589A"/>
    <w:pPr>
      <w:spacing w:before="100" w:beforeAutospacing="1" w:after="100" w:afterAutospacing="1"/>
    </w:pPr>
  </w:style>
  <w:style w:type="paragraph" w:customStyle="1" w:styleId="ui-icon1">
    <w:name w:val="ui-icon1"/>
    <w:basedOn w:val="a3"/>
    <w:rsid w:val="0063589A"/>
    <w:pPr>
      <w:spacing w:before="100" w:beforeAutospacing="1" w:after="100" w:afterAutospacing="1"/>
      <w:ind w:firstLine="7343"/>
    </w:pPr>
  </w:style>
  <w:style w:type="paragraph" w:customStyle="1" w:styleId="ui-icon2">
    <w:name w:val="ui-icon2"/>
    <w:basedOn w:val="a3"/>
    <w:rsid w:val="0063589A"/>
    <w:pPr>
      <w:spacing w:before="100" w:beforeAutospacing="1" w:after="100" w:afterAutospacing="1"/>
      <w:ind w:firstLine="7343"/>
    </w:pPr>
  </w:style>
  <w:style w:type="paragraph" w:customStyle="1" w:styleId="ui-icon3">
    <w:name w:val="ui-icon3"/>
    <w:basedOn w:val="a3"/>
    <w:rsid w:val="0063589A"/>
    <w:pPr>
      <w:spacing w:before="100" w:beforeAutospacing="1" w:after="100" w:afterAutospacing="1"/>
      <w:ind w:firstLine="7343"/>
    </w:pPr>
  </w:style>
  <w:style w:type="paragraph" w:customStyle="1" w:styleId="ui-icon4">
    <w:name w:val="ui-icon4"/>
    <w:basedOn w:val="a3"/>
    <w:rsid w:val="0063589A"/>
    <w:pPr>
      <w:spacing w:before="100" w:beforeAutospacing="1" w:after="100" w:afterAutospacing="1"/>
      <w:ind w:firstLine="7343"/>
    </w:pPr>
  </w:style>
  <w:style w:type="paragraph" w:customStyle="1" w:styleId="ui-icon5">
    <w:name w:val="ui-icon5"/>
    <w:basedOn w:val="a3"/>
    <w:rsid w:val="0063589A"/>
    <w:pPr>
      <w:spacing w:before="100" w:beforeAutospacing="1" w:after="100" w:afterAutospacing="1"/>
      <w:ind w:firstLine="7343"/>
    </w:pPr>
  </w:style>
  <w:style w:type="paragraph" w:customStyle="1" w:styleId="ui-icon6">
    <w:name w:val="ui-icon6"/>
    <w:basedOn w:val="a3"/>
    <w:rsid w:val="0063589A"/>
    <w:pPr>
      <w:spacing w:before="100" w:beforeAutospacing="1" w:after="100" w:afterAutospacing="1"/>
      <w:ind w:firstLine="7343"/>
    </w:pPr>
  </w:style>
  <w:style w:type="paragraph" w:customStyle="1" w:styleId="ui-icon7">
    <w:name w:val="ui-icon7"/>
    <w:basedOn w:val="a3"/>
    <w:rsid w:val="0063589A"/>
    <w:pPr>
      <w:spacing w:before="100" w:beforeAutospacing="1" w:after="100" w:afterAutospacing="1"/>
      <w:ind w:firstLine="7343"/>
    </w:pPr>
  </w:style>
  <w:style w:type="paragraph" w:customStyle="1" w:styleId="ui-icon8">
    <w:name w:val="ui-icon8"/>
    <w:basedOn w:val="a3"/>
    <w:rsid w:val="0063589A"/>
    <w:pPr>
      <w:spacing w:before="100" w:beforeAutospacing="1" w:after="100" w:afterAutospacing="1"/>
      <w:ind w:firstLine="7343"/>
    </w:pPr>
  </w:style>
  <w:style w:type="paragraph" w:customStyle="1" w:styleId="ui-icon9">
    <w:name w:val="ui-icon9"/>
    <w:basedOn w:val="a3"/>
    <w:rsid w:val="0063589A"/>
    <w:pPr>
      <w:spacing w:before="100" w:beforeAutospacing="1" w:after="100" w:afterAutospacing="1"/>
      <w:ind w:firstLine="7343"/>
    </w:pPr>
  </w:style>
  <w:style w:type="paragraph" w:customStyle="1" w:styleId="ui-resizable-handle1">
    <w:name w:val="ui-resizable-handle1"/>
    <w:basedOn w:val="a3"/>
    <w:rsid w:val="0063589A"/>
    <w:pPr>
      <w:spacing w:before="100" w:beforeAutospacing="1" w:after="100" w:afterAutospacing="1"/>
    </w:pPr>
    <w:rPr>
      <w:vanish/>
      <w:sz w:val="2"/>
      <w:szCs w:val="2"/>
    </w:rPr>
  </w:style>
  <w:style w:type="paragraph" w:customStyle="1" w:styleId="ui-resizable-handle2">
    <w:name w:val="ui-resizable-handle2"/>
    <w:basedOn w:val="a3"/>
    <w:rsid w:val="0063589A"/>
    <w:pPr>
      <w:spacing w:before="100" w:beforeAutospacing="1" w:after="100" w:afterAutospacing="1"/>
    </w:pPr>
    <w:rPr>
      <w:vanish/>
      <w:sz w:val="2"/>
      <w:szCs w:val="2"/>
    </w:rPr>
  </w:style>
  <w:style w:type="paragraph" w:customStyle="1" w:styleId="ui-button-text1">
    <w:name w:val="ui-button-text1"/>
    <w:basedOn w:val="a3"/>
    <w:rsid w:val="0063589A"/>
    <w:pPr>
      <w:spacing w:before="100" w:beforeAutospacing="1" w:after="100" w:afterAutospacing="1"/>
    </w:pPr>
  </w:style>
  <w:style w:type="paragraph" w:customStyle="1" w:styleId="ui-button-text2">
    <w:name w:val="ui-button-text2"/>
    <w:basedOn w:val="a3"/>
    <w:rsid w:val="0063589A"/>
    <w:pPr>
      <w:spacing w:before="100" w:beforeAutospacing="1" w:after="100" w:afterAutospacing="1"/>
    </w:pPr>
  </w:style>
  <w:style w:type="paragraph" w:customStyle="1" w:styleId="ui-button-text3">
    <w:name w:val="ui-button-text3"/>
    <w:basedOn w:val="a3"/>
    <w:rsid w:val="0063589A"/>
    <w:pPr>
      <w:spacing w:before="100" w:beforeAutospacing="1" w:after="100" w:afterAutospacing="1"/>
      <w:ind w:firstLine="11919"/>
    </w:pPr>
  </w:style>
  <w:style w:type="paragraph" w:customStyle="1" w:styleId="ui-button-text4">
    <w:name w:val="ui-button-text4"/>
    <w:basedOn w:val="a3"/>
    <w:rsid w:val="0063589A"/>
    <w:pPr>
      <w:spacing w:before="100" w:beforeAutospacing="1" w:after="100" w:afterAutospacing="1"/>
      <w:ind w:firstLine="11919"/>
    </w:pPr>
  </w:style>
  <w:style w:type="paragraph" w:customStyle="1" w:styleId="ui-button-text5">
    <w:name w:val="ui-button-text5"/>
    <w:basedOn w:val="a3"/>
    <w:rsid w:val="0063589A"/>
    <w:pPr>
      <w:spacing w:before="100" w:beforeAutospacing="1" w:after="100" w:afterAutospacing="1"/>
    </w:pPr>
  </w:style>
  <w:style w:type="paragraph" w:customStyle="1" w:styleId="ui-button-text6">
    <w:name w:val="ui-button-text6"/>
    <w:basedOn w:val="a3"/>
    <w:rsid w:val="0063589A"/>
    <w:pPr>
      <w:spacing w:before="100" w:beforeAutospacing="1" w:after="100" w:afterAutospacing="1"/>
    </w:pPr>
  </w:style>
  <w:style w:type="paragraph" w:customStyle="1" w:styleId="ui-button-text7">
    <w:name w:val="ui-button-text7"/>
    <w:basedOn w:val="a3"/>
    <w:rsid w:val="0063589A"/>
    <w:pPr>
      <w:spacing w:before="100" w:beforeAutospacing="1" w:after="100" w:afterAutospacing="1"/>
    </w:pPr>
  </w:style>
  <w:style w:type="paragraph" w:customStyle="1" w:styleId="ui-icon10">
    <w:name w:val="ui-icon10"/>
    <w:basedOn w:val="a3"/>
    <w:rsid w:val="0063589A"/>
    <w:pPr>
      <w:spacing w:after="100" w:afterAutospacing="1"/>
      <w:ind w:left="-120" w:firstLine="7343"/>
    </w:pPr>
  </w:style>
  <w:style w:type="paragraph" w:customStyle="1" w:styleId="ui-icon11">
    <w:name w:val="ui-icon11"/>
    <w:basedOn w:val="a3"/>
    <w:rsid w:val="0063589A"/>
    <w:pPr>
      <w:spacing w:after="100" w:afterAutospacing="1"/>
      <w:ind w:firstLine="7343"/>
    </w:pPr>
  </w:style>
  <w:style w:type="paragraph" w:customStyle="1" w:styleId="ui-icon12">
    <w:name w:val="ui-icon12"/>
    <w:basedOn w:val="a3"/>
    <w:rsid w:val="0063589A"/>
    <w:pPr>
      <w:spacing w:after="100" w:afterAutospacing="1"/>
      <w:ind w:firstLine="7343"/>
    </w:pPr>
  </w:style>
  <w:style w:type="paragraph" w:customStyle="1" w:styleId="ui-icon13">
    <w:name w:val="ui-icon13"/>
    <w:basedOn w:val="a3"/>
    <w:rsid w:val="0063589A"/>
    <w:pPr>
      <w:spacing w:after="100" w:afterAutospacing="1"/>
      <w:ind w:firstLine="7343"/>
    </w:pPr>
  </w:style>
  <w:style w:type="paragraph" w:customStyle="1" w:styleId="ui-icon14">
    <w:name w:val="ui-icon14"/>
    <w:basedOn w:val="a3"/>
    <w:rsid w:val="0063589A"/>
    <w:pPr>
      <w:spacing w:after="100" w:afterAutospacing="1"/>
      <w:ind w:firstLine="7343"/>
    </w:pPr>
  </w:style>
  <w:style w:type="paragraph" w:customStyle="1" w:styleId="ui-icon15">
    <w:name w:val="ui-icon15"/>
    <w:basedOn w:val="a3"/>
    <w:rsid w:val="0063589A"/>
    <w:pPr>
      <w:spacing w:after="100" w:afterAutospacing="1"/>
      <w:ind w:firstLine="7343"/>
    </w:pPr>
  </w:style>
  <w:style w:type="paragraph" w:customStyle="1" w:styleId="ui-button1">
    <w:name w:val="ui-button1"/>
    <w:basedOn w:val="a3"/>
    <w:rsid w:val="0063589A"/>
    <w:pPr>
      <w:spacing w:before="100" w:beforeAutospacing="1" w:after="100" w:afterAutospacing="1"/>
      <w:ind w:right="-72"/>
      <w:jc w:val="center"/>
    </w:pPr>
  </w:style>
  <w:style w:type="paragraph" w:customStyle="1" w:styleId="ui-button2">
    <w:name w:val="ui-button2"/>
    <w:basedOn w:val="a3"/>
    <w:rsid w:val="0063589A"/>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63589A"/>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63589A"/>
    <w:pPr>
      <w:spacing w:before="100" w:beforeAutospacing="1" w:after="100" w:afterAutospacing="1"/>
    </w:pPr>
  </w:style>
  <w:style w:type="paragraph" w:customStyle="1" w:styleId="ui-icon16">
    <w:name w:val="ui-icon16"/>
    <w:basedOn w:val="a3"/>
    <w:rsid w:val="0063589A"/>
    <w:pPr>
      <w:spacing w:before="100" w:beforeAutospacing="1" w:after="100" w:afterAutospacing="1"/>
      <w:ind w:firstLine="7343"/>
    </w:pPr>
  </w:style>
  <w:style w:type="paragraph" w:customStyle="1" w:styleId="ui-icon17">
    <w:name w:val="ui-icon17"/>
    <w:basedOn w:val="a3"/>
    <w:rsid w:val="0063589A"/>
    <w:pPr>
      <w:spacing w:before="100" w:beforeAutospacing="1" w:after="100" w:afterAutospacing="1"/>
      <w:ind w:firstLine="7343"/>
    </w:pPr>
  </w:style>
  <w:style w:type="paragraph" w:customStyle="1" w:styleId="ui-icon18">
    <w:name w:val="ui-icon18"/>
    <w:basedOn w:val="a3"/>
    <w:rsid w:val="0063589A"/>
    <w:pPr>
      <w:spacing w:before="100" w:beforeAutospacing="1" w:after="100" w:afterAutospacing="1"/>
      <w:ind w:firstLine="7343"/>
    </w:pPr>
  </w:style>
  <w:style w:type="paragraph" w:customStyle="1" w:styleId="ui-icon19">
    <w:name w:val="ui-icon19"/>
    <w:basedOn w:val="a3"/>
    <w:rsid w:val="0063589A"/>
    <w:pPr>
      <w:spacing w:before="100" w:beforeAutospacing="1" w:after="100" w:afterAutospacing="1"/>
      <w:ind w:firstLine="7343"/>
    </w:pPr>
  </w:style>
  <w:style w:type="paragraph" w:customStyle="1" w:styleId="ui-dialog-titlebar1">
    <w:name w:val="ui-dialog-titlebar1"/>
    <w:basedOn w:val="a3"/>
    <w:rsid w:val="0063589A"/>
    <w:pPr>
      <w:spacing w:before="100" w:beforeAutospacing="1" w:after="100" w:afterAutospacing="1"/>
    </w:pPr>
  </w:style>
  <w:style w:type="paragraph" w:customStyle="1" w:styleId="ui-dialog-title1">
    <w:name w:val="ui-dialog-title1"/>
    <w:basedOn w:val="a3"/>
    <w:rsid w:val="0063589A"/>
  </w:style>
  <w:style w:type="paragraph" w:customStyle="1" w:styleId="ui-dialog-titlebar-close1">
    <w:name w:val="ui-dialog-titlebar-close1"/>
    <w:basedOn w:val="a3"/>
    <w:rsid w:val="0063589A"/>
  </w:style>
  <w:style w:type="paragraph" w:customStyle="1" w:styleId="ui-dialog-titlebar-close2">
    <w:name w:val="ui-dialog-titlebar-close2"/>
    <w:basedOn w:val="a3"/>
    <w:rsid w:val="0063589A"/>
  </w:style>
  <w:style w:type="paragraph" w:customStyle="1" w:styleId="ui-dialog-content1">
    <w:name w:val="ui-dialog-content1"/>
    <w:basedOn w:val="a3"/>
    <w:rsid w:val="0063589A"/>
    <w:pPr>
      <w:spacing w:before="100" w:beforeAutospacing="1" w:after="100" w:afterAutospacing="1"/>
    </w:pPr>
  </w:style>
  <w:style w:type="paragraph" w:customStyle="1" w:styleId="ui-dialog-buttonpane1">
    <w:name w:val="ui-dialog-buttonpane1"/>
    <w:basedOn w:val="a3"/>
    <w:rsid w:val="0063589A"/>
    <w:pPr>
      <w:spacing w:before="120"/>
    </w:pPr>
  </w:style>
  <w:style w:type="paragraph" w:customStyle="1" w:styleId="ui-resizable-se1">
    <w:name w:val="ui-resizable-se1"/>
    <w:basedOn w:val="a3"/>
    <w:rsid w:val="0063589A"/>
    <w:pPr>
      <w:spacing w:before="100" w:beforeAutospacing="1" w:after="100" w:afterAutospacing="1"/>
    </w:pPr>
  </w:style>
  <w:style w:type="paragraph" w:customStyle="1" w:styleId="ui-dialog-titlebar-close3">
    <w:name w:val="ui-dialog-titlebar-close3"/>
    <w:basedOn w:val="a3"/>
    <w:rsid w:val="0063589A"/>
  </w:style>
  <w:style w:type="paragraph" w:customStyle="1" w:styleId="ui-dialog-titlebar2">
    <w:name w:val="ui-dialog-titlebar2"/>
    <w:basedOn w:val="a3"/>
    <w:rsid w:val="0063589A"/>
    <w:pPr>
      <w:spacing w:before="100" w:beforeAutospacing="1" w:after="100" w:afterAutospacing="1"/>
    </w:pPr>
  </w:style>
  <w:style w:type="paragraph" w:customStyle="1" w:styleId="ui-widget-header1">
    <w:name w:val="ui-widget-header1"/>
    <w:basedOn w:val="a3"/>
    <w:rsid w:val="0063589A"/>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63589A"/>
    <w:pPr>
      <w:spacing w:before="100" w:beforeAutospacing="1" w:after="100" w:afterAutospacing="1"/>
    </w:pPr>
  </w:style>
  <w:style w:type="paragraph" w:customStyle="1" w:styleId="ui-dialog-buttonpane2">
    <w:name w:val="ui-dialog-buttonpane2"/>
    <w:basedOn w:val="a3"/>
    <w:rsid w:val="0063589A"/>
  </w:style>
  <w:style w:type="paragraph" w:customStyle="1" w:styleId="special-label1">
    <w:name w:val="special-label1"/>
    <w:basedOn w:val="a3"/>
    <w:rsid w:val="0063589A"/>
    <w:pPr>
      <w:spacing w:before="100" w:beforeAutospacing="1" w:after="100" w:afterAutospacing="1"/>
    </w:pPr>
    <w:rPr>
      <w:color w:val="808080"/>
    </w:rPr>
  </w:style>
  <w:style w:type="paragraph" w:customStyle="1" w:styleId="special-query1">
    <w:name w:val="special-query1"/>
    <w:basedOn w:val="a3"/>
    <w:rsid w:val="0063589A"/>
    <w:pPr>
      <w:spacing w:before="100" w:beforeAutospacing="1" w:after="100" w:afterAutospacing="1"/>
    </w:pPr>
    <w:rPr>
      <w:i/>
      <w:iCs/>
      <w:color w:val="000000"/>
    </w:rPr>
  </w:style>
  <w:style w:type="paragraph" w:customStyle="1" w:styleId="special-hover1">
    <w:name w:val="special-hover1"/>
    <w:basedOn w:val="a3"/>
    <w:rsid w:val="0063589A"/>
    <w:pPr>
      <w:shd w:val="clear" w:color="auto" w:fill="C0C0C0"/>
      <w:spacing w:before="100" w:beforeAutospacing="1" w:after="100" w:afterAutospacing="1"/>
    </w:pPr>
  </w:style>
  <w:style w:type="paragraph" w:customStyle="1" w:styleId="special-label2">
    <w:name w:val="special-label2"/>
    <w:basedOn w:val="a3"/>
    <w:rsid w:val="0063589A"/>
    <w:pPr>
      <w:spacing w:before="100" w:beforeAutospacing="1" w:after="100" w:afterAutospacing="1"/>
    </w:pPr>
    <w:rPr>
      <w:color w:val="FFFFFF"/>
    </w:rPr>
  </w:style>
  <w:style w:type="paragraph" w:customStyle="1" w:styleId="special-query2">
    <w:name w:val="special-query2"/>
    <w:basedOn w:val="a3"/>
    <w:rsid w:val="0063589A"/>
    <w:pPr>
      <w:spacing w:before="100" w:beforeAutospacing="1" w:after="100" w:afterAutospacing="1"/>
    </w:pPr>
    <w:rPr>
      <w:color w:val="FFFFFF"/>
    </w:rPr>
  </w:style>
  <w:style w:type="paragraph" w:customStyle="1" w:styleId="mw-specialpage-summary1">
    <w:name w:val="mw-specialpage-summary1"/>
    <w:basedOn w:val="a3"/>
    <w:rsid w:val="0063589A"/>
    <w:pPr>
      <w:spacing w:before="100" w:beforeAutospacing="1" w:after="100" w:afterAutospacing="1"/>
    </w:pPr>
    <w:rPr>
      <w:vanish/>
    </w:rPr>
  </w:style>
  <w:style w:type="paragraph" w:customStyle="1" w:styleId="editsection1">
    <w:name w:val="editsection1"/>
    <w:basedOn w:val="a3"/>
    <w:rsid w:val="0063589A"/>
    <w:pPr>
      <w:spacing w:before="100" w:beforeAutospacing="1" w:after="100" w:afterAutospacing="1"/>
    </w:pPr>
    <w:rPr>
      <w:sz w:val="20"/>
      <w:szCs w:val="20"/>
    </w:rPr>
  </w:style>
  <w:style w:type="paragraph" w:customStyle="1" w:styleId="mw-headline1">
    <w:name w:val="mw-headline1"/>
    <w:basedOn w:val="a3"/>
    <w:rsid w:val="0063589A"/>
    <w:pPr>
      <w:spacing w:before="100" w:beforeAutospacing="1" w:after="100" w:afterAutospacing="1"/>
      <w:ind w:right="72"/>
    </w:pPr>
  </w:style>
  <w:style w:type="paragraph" w:customStyle="1" w:styleId="legendlike1">
    <w:name w:val="legendlike1"/>
    <w:basedOn w:val="a3"/>
    <w:rsid w:val="0063589A"/>
    <w:pPr>
      <w:spacing w:after="100" w:afterAutospacing="1"/>
    </w:pPr>
  </w:style>
  <w:style w:type="paragraph" w:customStyle="1" w:styleId="legendtextlike1">
    <w:name w:val="legendtextlike1"/>
    <w:basedOn w:val="a3"/>
    <w:rsid w:val="0063589A"/>
    <w:pPr>
      <w:shd w:val="clear" w:color="auto" w:fill="FFFFFF"/>
      <w:spacing w:before="100" w:beforeAutospacing="1" w:after="100" w:afterAutospacing="1"/>
    </w:pPr>
  </w:style>
  <w:style w:type="paragraph" w:customStyle="1" w:styleId="scrollbar1">
    <w:name w:val="scrollbar1"/>
    <w:basedOn w:val="a3"/>
    <w:rsid w:val="0063589A"/>
    <w:pPr>
      <w:spacing w:before="100" w:beforeAutospacing="1" w:after="100" w:afterAutospacing="1"/>
    </w:pPr>
  </w:style>
  <w:style w:type="paragraph" w:customStyle="1" w:styleId="scrollbarcontainer1">
    <w:name w:val="scrollbarcontainer1"/>
    <w:basedOn w:val="a3"/>
    <w:rsid w:val="0063589A"/>
    <w:pPr>
      <w:spacing w:before="100" w:beforeAutospacing="1" w:after="100" w:afterAutospacing="1"/>
    </w:pPr>
  </w:style>
  <w:style w:type="paragraph" w:customStyle="1" w:styleId="magnify1">
    <w:name w:val="magnify1"/>
    <w:basedOn w:val="a3"/>
    <w:rsid w:val="0063589A"/>
    <w:pPr>
      <w:spacing w:before="100" w:beforeAutospacing="1" w:after="100" w:afterAutospacing="1"/>
    </w:pPr>
    <w:rPr>
      <w:vanish/>
    </w:rPr>
  </w:style>
  <w:style w:type="paragraph" w:customStyle="1" w:styleId="infoboximage1">
    <w:name w:val="infoboximage1"/>
    <w:basedOn w:val="a3"/>
    <w:rsid w:val="0063589A"/>
    <w:pPr>
      <w:shd w:val="clear" w:color="auto" w:fill="FFFFFF"/>
      <w:spacing w:after="100" w:afterAutospacing="1"/>
      <w:jc w:val="center"/>
    </w:pPr>
    <w:rPr>
      <w:color w:val="000000"/>
    </w:rPr>
  </w:style>
  <w:style w:type="paragraph" w:customStyle="1" w:styleId="infoboxsoustitre1">
    <w:name w:val="infoboxsoustitre1"/>
    <w:basedOn w:val="a3"/>
    <w:rsid w:val="0063589A"/>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63589A"/>
    <w:pPr>
      <w:spacing w:before="100" w:beforeAutospacing="1" w:after="100" w:afterAutospacing="1"/>
    </w:pPr>
  </w:style>
  <w:style w:type="paragraph" w:customStyle="1" w:styleId="entete1">
    <w:name w:val="entete1"/>
    <w:basedOn w:val="a3"/>
    <w:rsid w:val="0063589A"/>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63589A"/>
    <w:pPr>
      <w:spacing w:before="100" w:beforeAutospacing="1" w:after="100" w:afterAutospacing="1"/>
      <w:jc w:val="center"/>
    </w:pPr>
    <w:rPr>
      <w:b/>
      <w:bCs/>
      <w:color w:val="000000"/>
    </w:rPr>
  </w:style>
  <w:style w:type="paragraph" w:customStyle="1" w:styleId="entete2">
    <w:name w:val="entete2"/>
    <w:basedOn w:val="a3"/>
    <w:rsid w:val="0063589A"/>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63589A"/>
    <w:pPr>
      <w:spacing w:before="100" w:beforeAutospacing="1" w:after="100" w:afterAutospacing="1"/>
    </w:pPr>
  </w:style>
  <w:style w:type="paragraph" w:customStyle="1" w:styleId="thumbinner1">
    <w:name w:val="thumbinner1"/>
    <w:basedOn w:val="a3"/>
    <w:rsid w:val="0063589A"/>
    <w:pPr>
      <w:spacing w:before="100" w:beforeAutospacing="1" w:after="100" w:afterAutospacing="1"/>
    </w:pPr>
  </w:style>
  <w:style w:type="paragraph" w:customStyle="1" w:styleId="thumb1">
    <w:name w:val="thumb1"/>
    <w:basedOn w:val="a3"/>
    <w:rsid w:val="0063589A"/>
    <w:pPr>
      <w:spacing w:before="100" w:beforeAutospacing="1" w:after="100" w:afterAutospacing="1"/>
    </w:pPr>
  </w:style>
  <w:style w:type="paragraph" w:customStyle="1" w:styleId="thumbcaption1">
    <w:name w:val="thumbcaption1"/>
    <w:basedOn w:val="a3"/>
    <w:rsid w:val="0063589A"/>
    <w:pPr>
      <w:spacing w:before="100" w:beforeAutospacing="1" w:after="100" w:afterAutospacing="1"/>
    </w:pPr>
    <w:rPr>
      <w:vanish/>
    </w:rPr>
  </w:style>
  <w:style w:type="paragraph" w:customStyle="1" w:styleId="legend1">
    <w:name w:val="legend1"/>
    <w:basedOn w:val="a3"/>
    <w:rsid w:val="0063589A"/>
    <w:pPr>
      <w:spacing w:before="75" w:after="120"/>
      <w:jc w:val="center"/>
    </w:pPr>
    <w:rPr>
      <w:sz w:val="22"/>
      <w:szCs w:val="22"/>
    </w:rPr>
  </w:style>
  <w:style w:type="paragraph" w:customStyle="1" w:styleId="image21">
    <w:name w:val="image21"/>
    <w:basedOn w:val="a3"/>
    <w:rsid w:val="0063589A"/>
    <w:pPr>
      <w:spacing w:before="100" w:beforeAutospacing="1" w:after="100" w:afterAutospacing="1"/>
      <w:jc w:val="center"/>
    </w:pPr>
  </w:style>
  <w:style w:type="paragraph" w:customStyle="1" w:styleId="bloc1">
    <w:name w:val="bloc1"/>
    <w:basedOn w:val="a3"/>
    <w:rsid w:val="0063589A"/>
    <w:pPr>
      <w:shd w:val="clear" w:color="auto" w:fill="DFEDFF"/>
      <w:spacing w:before="75" w:after="75" w:line="264" w:lineRule="atLeast"/>
      <w:jc w:val="center"/>
    </w:pPr>
    <w:rPr>
      <w:b/>
      <w:bCs/>
    </w:rPr>
  </w:style>
  <w:style w:type="paragraph" w:customStyle="1" w:styleId="bordered1">
    <w:name w:val="bordered1"/>
    <w:basedOn w:val="a3"/>
    <w:rsid w:val="0063589A"/>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63589A"/>
    <w:pPr>
      <w:shd w:val="clear" w:color="auto" w:fill="DFEDFF"/>
      <w:spacing w:before="75" w:after="75" w:line="15" w:lineRule="atLeast"/>
    </w:pPr>
    <w:rPr>
      <w:sz w:val="2"/>
      <w:szCs w:val="2"/>
    </w:rPr>
  </w:style>
  <w:style w:type="paragraph" w:customStyle="1" w:styleId="navbar1">
    <w:name w:val="navbar1"/>
    <w:basedOn w:val="a3"/>
    <w:rsid w:val="0063589A"/>
    <w:pPr>
      <w:jc w:val="right"/>
    </w:pPr>
    <w:rPr>
      <w:sz w:val="19"/>
      <w:szCs w:val="19"/>
    </w:rPr>
  </w:style>
  <w:style w:type="paragraph" w:customStyle="1" w:styleId="prevbloc1">
    <w:name w:val="prev_bloc1"/>
    <w:basedOn w:val="a3"/>
    <w:rsid w:val="0063589A"/>
    <w:pPr>
      <w:spacing w:before="100" w:beforeAutospacing="1" w:after="100" w:afterAutospacing="1"/>
    </w:pPr>
  </w:style>
  <w:style w:type="paragraph" w:customStyle="1" w:styleId="nextbloc1">
    <w:name w:val="next_bloc1"/>
    <w:basedOn w:val="a3"/>
    <w:rsid w:val="0063589A"/>
    <w:pPr>
      <w:spacing w:before="100" w:beforeAutospacing="1" w:after="100" w:afterAutospacing="1"/>
      <w:jc w:val="right"/>
    </w:pPr>
  </w:style>
  <w:style w:type="paragraph" w:customStyle="1" w:styleId="entete3">
    <w:name w:val="entete3"/>
    <w:basedOn w:val="a3"/>
    <w:rsid w:val="0063589A"/>
    <w:pPr>
      <w:spacing w:before="100" w:beforeAutospacing="1" w:after="100" w:afterAutospacing="1"/>
    </w:pPr>
  </w:style>
  <w:style w:type="paragraph" w:customStyle="1" w:styleId="bloc2">
    <w:name w:val="bloc2"/>
    <w:basedOn w:val="a3"/>
    <w:rsid w:val="0063589A"/>
    <w:pPr>
      <w:spacing w:before="100" w:beforeAutospacing="1" w:after="100" w:afterAutospacing="1"/>
    </w:pPr>
  </w:style>
  <w:style w:type="paragraph" w:customStyle="1" w:styleId="taxoboxclassification1">
    <w:name w:val="taxobox_classification1"/>
    <w:basedOn w:val="a3"/>
    <w:rsid w:val="0063589A"/>
    <w:pPr>
      <w:spacing w:before="100" w:beforeAutospacing="1" w:after="100" w:afterAutospacing="1"/>
    </w:pPr>
    <w:rPr>
      <w:i/>
      <w:iCs/>
    </w:rPr>
  </w:style>
  <w:style w:type="paragraph" w:customStyle="1" w:styleId="rnormal1">
    <w:name w:val="rnormal1"/>
    <w:basedOn w:val="a3"/>
    <w:rsid w:val="0063589A"/>
    <w:pPr>
      <w:spacing w:before="100" w:beforeAutospacing="1" w:after="100" w:afterAutospacing="1"/>
    </w:pPr>
  </w:style>
  <w:style w:type="paragraph" w:customStyle="1" w:styleId="imgtoogle1">
    <w:name w:val="img_toogle1"/>
    <w:basedOn w:val="a3"/>
    <w:rsid w:val="0063589A"/>
    <w:pPr>
      <w:spacing w:before="100" w:beforeAutospacing="1" w:after="100" w:afterAutospacing="1"/>
    </w:pPr>
  </w:style>
  <w:style w:type="paragraph" w:customStyle="1" w:styleId="atoogle1">
    <w:name w:val="a_toogle1"/>
    <w:basedOn w:val="a3"/>
    <w:rsid w:val="0063589A"/>
    <w:pPr>
      <w:spacing w:before="100" w:beforeAutospacing="1" w:after="100" w:afterAutospacing="1"/>
      <w:jc w:val="center"/>
    </w:pPr>
    <w:rPr>
      <w:sz w:val="23"/>
      <w:szCs w:val="23"/>
    </w:rPr>
  </w:style>
  <w:style w:type="paragraph" w:customStyle="1" w:styleId="geopoint1">
    <w:name w:val="geopoint1"/>
    <w:basedOn w:val="a3"/>
    <w:rsid w:val="0063589A"/>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63589A"/>
  </w:style>
  <w:style w:type="paragraph" w:customStyle="1" w:styleId="titre1">
    <w:name w:val="titre1"/>
    <w:basedOn w:val="a3"/>
    <w:rsid w:val="0063589A"/>
    <w:pPr>
      <w:spacing w:before="48" w:after="48"/>
      <w:jc w:val="center"/>
    </w:pPr>
  </w:style>
  <w:style w:type="paragraph" w:customStyle="1" w:styleId="e6e73">
    <w:name w:val="¶e6e7аголовок 3"/>
    <w:basedOn w:val="a3"/>
    <w:next w:val="a3"/>
    <w:rsid w:val="0063589A"/>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63589A"/>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63589A"/>
    <w:rPr>
      <w:sz w:val="17"/>
      <w:shd w:val="clear" w:color="auto" w:fill="FFFFFF"/>
    </w:rPr>
  </w:style>
  <w:style w:type="paragraph" w:customStyle="1" w:styleId="afffffffffff1">
    <w:name w:val="Подпись к таблице"/>
    <w:basedOn w:val="a3"/>
    <w:link w:val="afffffffffff0"/>
    <w:rsid w:val="0063589A"/>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63589A"/>
    <w:rPr>
      <w:sz w:val="14"/>
      <w:shd w:val="clear" w:color="auto" w:fill="FFFFFF"/>
    </w:rPr>
  </w:style>
  <w:style w:type="paragraph" w:customStyle="1" w:styleId="6b">
    <w:name w:val="Основной текст (6)"/>
    <w:basedOn w:val="a3"/>
    <w:link w:val="6a"/>
    <w:rsid w:val="0063589A"/>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63589A"/>
    <w:rPr>
      <w:sz w:val="22"/>
    </w:rPr>
  </w:style>
  <w:style w:type="character" w:customStyle="1" w:styleId="useremail">
    <w:name w:val="useremail"/>
    <w:rsid w:val="0063589A"/>
    <w:rPr>
      <w:b/>
      <w:color w:val="555555"/>
    </w:rPr>
  </w:style>
  <w:style w:type="character" w:customStyle="1" w:styleId="sel1">
    <w:name w:val="sel1"/>
    <w:rsid w:val="0063589A"/>
    <w:rPr>
      <w:shd w:val="clear" w:color="auto" w:fill="000000"/>
    </w:rPr>
  </w:style>
  <w:style w:type="character" w:customStyle="1" w:styleId="1ffffffa">
    <w:name w:val="Основной текст + Курсив1"/>
    <w:rsid w:val="0063589A"/>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63589A"/>
    <w:rPr>
      <w:rFonts w:ascii="Times New Roman" w:hAnsi="Times New Roman"/>
      <w:b/>
      <w:i/>
      <w:spacing w:val="0"/>
      <w:sz w:val="20"/>
    </w:rPr>
  </w:style>
  <w:style w:type="character" w:customStyle="1" w:styleId="sel11">
    <w:name w:val="sel11"/>
    <w:rsid w:val="0063589A"/>
    <w:rPr>
      <w:b/>
    </w:rPr>
  </w:style>
  <w:style w:type="character" w:customStyle="1" w:styleId="bodyouter">
    <w:name w:val="body_outer"/>
    <w:rsid w:val="0063589A"/>
  </w:style>
  <w:style w:type="character" w:customStyle="1" w:styleId="at3">
    <w:name w:val="at3"/>
    <w:rsid w:val="0063589A"/>
    <w:rPr>
      <w:b/>
      <w:i/>
      <w:color w:val="00008B"/>
      <w:u w:val="single"/>
    </w:rPr>
  </w:style>
  <w:style w:type="character" w:customStyle="1" w:styleId="417">
    <w:name w:val="Знак4 Знак Знак1"/>
    <w:locked/>
    <w:rsid w:val="0063589A"/>
    <w:rPr>
      <w:rFonts w:ascii="Arial" w:hAnsi="Arial"/>
      <w:b/>
      <w:kern w:val="32"/>
      <w:sz w:val="32"/>
      <w:lang w:val="ru-RU" w:eastAsia="ru-RU"/>
    </w:rPr>
  </w:style>
  <w:style w:type="character" w:customStyle="1" w:styleId="21f4">
    <w:name w:val="Знак2 Знак Знак1"/>
    <w:locked/>
    <w:rsid w:val="0063589A"/>
    <w:rPr>
      <w:b/>
      <w:sz w:val="27"/>
      <w:lang w:val="ru-RU" w:eastAsia="ru-RU"/>
    </w:rPr>
  </w:style>
  <w:style w:type="character" w:customStyle="1" w:styleId="ilad">
    <w:name w:val="il_ad"/>
    <w:rsid w:val="0063589A"/>
  </w:style>
  <w:style w:type="character" w:customStyle="1" w:styleId="tooltipextranews">
    <w:name w:val="tooltip_extranews"/>
    <w:rsid w:val="0063589A"/>
    <w:rPr>
      <w:rFonts w:ascii="Times New Roman" w:hAnsi="Times New Roman"/>
    </w:rPr>
  </w:style>
  <w:style w:type="character" w:customStyle="1" w:styleId="needref">
    <w:name w:val="need_ref"/>
    <w:rsid w:val="0063589A"/>
    <w:rPr>
      <w:rFonts w:ascii="Times New Roman" w:hAnsi="Times New Roman"/>
    </w:rPr>
  </w:style>
  <w:style w:type="character" w:customStyle="1" w:styleId="up">
    <w:name w:val="up"/>
    <w:rsid w:val="0063589A"/>
    <w:rPr>
      <w:rFonts w:ascii="Times New Roman" w:hAnsi="Times New Roman"/>
    </w:rPr>
  </w:style>
  <w:style w:type="character" w:customStyle="1" w:styleId="down">
    <w:name w:val="down"/>
    <w:rsid w:val="0063589A"/>
    <w:rPr>
      <w:rFonts w:ascii="Times New Roman" w:hAnsi="Times New Roman"/>
    </w:rPr>
  </w:style>
  <w:style w:type="character" w:customStyle="1" w:styleId="ref">
    <w:name w:val="ref"/>
    <w:rsid w:val="0063589A"/>
    <w:rPr>
      <w:rFonts w:ascii="Times New Roman" w:hAnsi="Times New Roman"/>
    </w:rPr>
  </w:style>
  <w:style w:type="character" w:customStyle="1" w:styleId="up1">
    <w:name w:val="up1"/>
    <w:rsid w:val="0063589A"/>
    <w:rPr>
      <w:rFonts w:ascii="Times New Roman" w:hAnsi="Times New Roman"/>
      <w:color w:val="0645AD"/>
    </w:rPr>
  </w:style>
  <w:style w:type="character" w:customStyle="1" w:styleId="down1">
    <w:name w:val="down1"/>
    <w:rsid w:val="0063589A"/>
    <w:rPr>
      <w:rFonts w:ascii="Times New Roman" w:hAnsi="Times New Roman"/>
      <w:color w:val="0645AD"/>
    </w:rPr>
  </w:style>
  <w:style w:type="character" w:customStyle="1" w:styleId="up2">
    <w:name w:val="up2"/>
    <w:rsid w:val="0063589A"/>
    <w:rPr>
      <w:rFonts w:ascii="Times New Roman" w:hAnsi="Times New Roman"/>
      <w:vanish/>
    </w:rPr>
  </w:style>
  <w:style w:type="character" w:customStyle="1" w:styleId="down2">
    <w:name w:val="down2"/>
    <w:rsid w:val="0063589A"/>
    <w:rPr>
      <w:rFonts w:ascii="Times New Roman" w:hAnsi="Times New Roman"/>
      <w:vanish/>
    </w:rPr>
  </w:style>
  <w:style w:type="character" w:customStyle="1" w:styleId="toctoggle">
    <w:name w:val="toctoggle"/>
    <w:rsid w:val="0063589A"/>
    <w:rPr>
      <w:rFonts w:ascii="Times New Roman" w:hAnsi="Times New Roman"/>
    </w:rPr>
  </w:style>
  <w:style w:type="character" w:customStyle="1" w:styleId="tocnumber">
    <w:name w:val="tocnumber"/>
    <w:rsid w:val="0063589A"/>
    <w:rPr>
      <w:rFonts w:ascii="Times New Roman" w:hAnsi="Times New Roman"/>
    </w:rPr>
  </w:style>
  <w:style w:type="character" w:customStyle="1" w:styleId="romain1">
    <w:name w:val="romain1"/>
    <w:rsid w:val="0063589A"/>
    <w:rPr>
      <w:rFonts w:ascii="Times New Roman" w:hAnsi="Times New Roman"/>
      <w:smallCaps/>
    </w:rPr>
  </w:style>
  <w:style w:type="character" w:customStyle="1" w:styleId="editsection2">
    <w:name w:val="editsection2"/>
    <w:rsid w:val="0063589A"/>
    <w:rPr>
      <w:rFonts w:ascii="Times New Roman" w:hAnsi="Times New Roman"/>
    </w:rPr>
  </w:style>
  <w:style w:type="character" w:customStyle="1" w:styleId="mw-headline2">
    <w:name w:val="mw-headline2"/>
    <w:rsid w:val="0063589A"/>
    <w:rPr>
      <w:rFonts w:ascii="Times New Roman" w:hAnsi="Times New Roman"/>
    </w:rPr>
  </w:style>
  <w:style w:type="character" w:customStyle="1" w:styleId="750">
    <w:name w:val="Основной текст (7)5"/>
    <w:rsid w:val="0063589A"/>
    <w:rPr>
      <w:rFonts w:ascii="Times New Roman" w:hAnsi="Times New Roman"/>
      <w:spacing w:val="0"/>
      <w:sz w:val="20"/>
    </w:rPr>
  </w:style>
  <w:style w:type="character" w:customStyle="1" w:styleId="term1">
    <w:name w:val="term1"/>
    <w:rsid w:val="0063589A"/>
    <w:rPr>
      <w:b/>
      <w:i/>
      <w:color w:val="121F48"/>
    </w:rPr>
  </w:style>
  <w:style w:type="character" w:customStyle="1" w:styleId="fontstyle290">
    <w:name w:val="fontstyle29"/>
    <w:rsid w:val="0063589A"/>
    <w:rPr>
      <w:rFonts w:ascii="Times New Roman" w:hAnsi="Times New Roman"/>
    </w:rPr>
  </w:style>
  <w:style w:type="character" w:customStyle="1" w:styleId="4c">
    <w:name w:val="Знак4 Знак Знак"/>
    <w:locked/>
    <w:rsid w:val="0063589A"/>
    <w:rPr>
      <w:rFonts w:ascii="Arial" w:hAnsi="Arial"/>
      <w:b/>
      <w:kern w:val="32"/>
      <w:sz w:val="32"/>
      <w:lang w:val="ru-RU" w:eastAsia="ru-RU"/>
    </w:rPr>
  </w:style>
  <w:style w:type="character" w:customStyle="1" w:styleId="2fff7">
    <w:name w:val="Знак2 Знак Знак"/>
    <w:semiHidden/>
    <w:locked/>
    <w:rsid w:val="0063589A"/>
    <w:rPr>
      <w:rFonts w:ascii="Arial" w:hAnsi="Arial"/>
      <w:b/>
      <w:sz w:val="26"/>
      <w:lang w:val="ru-RU" w:eastAsia="ru-RU"/>
    </w:rPr>
  </w:style>
  <w:style w:type="character" w:customStyle="1" w:styleId="-FN0">
    <w:name w:val="Текст сноски-FN Знак Знак Знак"/>
    <w:semiHidden/>
    <w:locked/>
    <w:rsid w:val="0063589A"/>
    <w:rPr>
      <w:lang w:eastAsia="ru-RU"/>
    </w:rPr>
  </w:style>
  <w:style w:type="character" w:customStyle="1" w:styleId="style50">
    <w:name w:val="style5"/>
    <w:rsid w:val="0063589A"/>
  </w:style>
  <w:style w:type="character" w:customStyle="1" w:styleId="721">
    <w:name w:val="Основной текст (7)2"/>
    <w:rsid w:val="0063589A"/>
    <w:rPr>
      <w:rFonts w:ascii="Times New Roman" w:hAnsi="Times New Roman"/>
      <w:spacing w:val="0"/>
      <w:sz w:val="20"/>
    </w:rPr>
  </w:style>
  <w:style w:type="character" w:customStyle="1" w:styleId="760">
    <w:name w:val="Основной текст (7)6"/>
    <w:rsid w:val="0063589A"/>
    <w:rPr>
      <w:rFonts w:ascii="Times New Roman" w:hAnsi="Times New Roman"/>
      <w:spacing w:val="0"/>
      <w:sz w:val="20"/>
    </w:rPr>
  </w:style>
  <w:style w:type="character" w:customStyle="1" w:styleId="Absatz-Standardschriftart">
    <w:name w:val="Absatz-Standardschriftart"/>
    <w:rsid w:val="0063589A"/>
  </w:style>
  <w:style w:type="character" w:customStyle="1" w:styleId="WW-Absatz-Standardschriftart">
    <w:name w:val="WW-Absatz-Standardschriftart"/>
    <w:rsid w:val="0063589A"/>
  </w:style>
  <w:style w:type="character" w:customStyle="1" w:styleId="FontStyle23">
    <w:name w:val="Font Style23"/>
    <w:rsid w:val="0063589A"/>
    <w:rPr>
      <w:rFonts w:ascii="Times New Roman" w:hAnsi="Times New Roman"/>
      <w:b/>
      <w:sz w:val="20"/>
    </w:rPr>
  </w:style>
  <w:style w:type="character" w:customStyle="1" w:styleId="b-serp-urlitem">
    <w:name w:val="b-serp-url__item"/>
    <w:rsid w:val="0063589A"/>
    <w:rPr>
      <w:rFonts w:ascii="Times New Roman" w:hAnsi="Times New Roman"/>
    </w:rPr>
  </w:style>
  <w:style w:type="character" w:customStyle="1" w:styleId="79">
    <w:name w:val="Основной текст (7)9"/>
    <w:rsid w:val="0063589A"/>
    <w:rPr>
      <w:rFonts w:ascii="Times New Roman" w:hAnsi="Times New Roman"/>
      <w:spacing w:val="0"/>
      <w:sz w:val="20"/>
    </w:rPr>
  </w:style>
  <w:style w:type="character" w:customStyle="1" w:styleId="afffffffffff2">
    <w:name w:val="пример"/>
    <w:rsid w:val="0063589A"/>
    <w:rPr>
      <w:rFonts w:ascii="Times New Roman" w:hAnsi="Times New Roman"/>
    </w:rPr>
  </w:style>
  <w:style w:type="character" w:customStyle="1" w:styleId="first-letter">
    <w:name w:val="first-letter"/>
    <w:rsid w:val="0063589A"/>
  </w:style>
  <w:style w:type="character" w:customStyle="1" w:styleId="indicateur-langue1">
    <w:name w:val="indicateur-langue1"/>
    <w:rsid w:val="0063589A"/>
    <w:rPr>
      <w:rFonts w:ascii="Courier New" w:hAnsi="Courier New"/>
      <w:b/>
      <w:sz w:val="24"/>
    </w:rPr>
  </w:style>
  <w:style w:type="character" w:customStyle="1" w:styleId="italique1">
    <w:name w:val="italique1"/>
    <w:rsid w:val="0063589A"/>
    <w:rPr>
      <w:i/>
    </w:rPr>
  </w:style>
  <w:style w:type="character" w:customStyle="1" w:styleId="hl21">
    <w:name w:val="hl21"/>
    <w:rsid w:val="0063589A"/>
    <w:rPr>
      <w:b/>
      <w:sz w:val="24"/>
    </w:rPr>
  </w:style>
  <w:style w:type="character" w:customStyle="1" w:styleId="m1">
    <w:name w:val="m1"/>
    <w:rsid w:val="0063589A"/>
    <w:rPr>
      <w:rFonts w:ascii="Tahoma" w:hAnsi="Tahoma"/>
      <w:sz w:val="18"/>
      <w:u w:val="none"/>
    </w:rPr>
  </w:style>
  <w:style w:type="character" w:customStyle="1" w:styleId="trd12">
    <w:name w:val="trd12"/>
    <w:rsid w:val="0063589A"/>
  </w:style>
  <w:style w:type="character" w:customStyle="1" w:styleId="mr1">
    <w:name w:val="mr1"/>
    <w:rsid w:val="0063589A"/>
    <w:rPr>
      <w:rFonts w:ascii="Tahoma" w:hAnsi="Tahoma"/>
      <w:color w:val="800000"/>
      <w:sz w:val="18"/>
      <w:u w:val="none"/>
    </w:rPr>
  </w:style>
  <w:style w:type="character" w:customStyle="1" w:styleId="trd121">
    <w:name w:val="trd121"/>
    <w:rsid w:val="0063589A"/>
    <w:rPr>
      <w:rFonts w:ascii="Arial" w:hAnsi="Arial"/>
      <w:b/>
      <w:color w:val="800000"/>
      <w:sz w:val="18"/>
      <w:u w:val="none"/>
    </w:rPr>
  </w:style>
  <w:style w:type="character" w:customStyle="1" w:styleId="hlnormal">
    <w:name w:val="hlnormal"/>
    <w:rsid w:val="0063589A"/>
  </w:style>
  <w:style w:type="character" w:customStyle="1" w:styleId="bod1">
    <w:name w:val="bod1"/>
    <w:rsid w:val="0063589A"/>
  </w:style>
  <w:style w:type="paragraph" w:customStyle="1" w:styleId="914">
    <w:name w:val="Знак91"/>
    <w:basedOn w:val="a3"/>
    <w:rsid w:val="0063589A"/>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63589A"/>
    <w:rPr>
      <w:rFonts w:ascii="Arial" w:hAnsi="Arial"/>
      <w:b/>
      <w:kern w:val="32"/>
      <w:sz w:val="32"/>
      <w:lang w:val="ru-RU" w:eastAsia="ru-RU"/>
    </w:rPr>
  </w:style>
  <w:style w:type="character" w:customStyle="1" w:styleId="2114">
    <w:name w:val="Знак2 Знак Знак11"/>
    <w:locked/>
    <w:rsid w:val="0063589A"/>
    <w:rPr>
      <w:b/>
      <w:sz w:val="27"/>
      <w:lang w:val="ru-RU" w:eastAsia="ru-RU"/>
    </w:rPr>
  </w:style>
  <w:style w:type="character" w:customStyle="1" w:styleId="422">
    <w:name w:val="Знак4 Знак Знак2"/>
    <w:locked/>
    <w:rsid w:val="0063589A"/>
    <w:rPr>
      <w:rFonts w:ascii="Arial" w:hAnsi="Arial"/>
      <w:b/>
      <w:kern w:val="32"/>
      <w:sz w:val="32"/>
      <w:lang w:val="ru-RU" w:eastAsia="ru-RU"/>
    </w:rPr>
  </w:style>
  <w:style w:type="character" w:customStyle="1" w:styleId="22b">
    <w:name w:val="Знак2 Знак Знак2"/>
    <w:locked/>
    <w:rsid w:val="0063589A"/>
    <w:rPr>
      <w:rFonts w:ascii="Arial" w:hAnsi="Arial"/>
      <w:b/>
      <w:sz w:val="26"/>
      <w:lang w:val="ru-RU" w:eastAsia="ru-RU"/>
    </w:rPr>
  </w:style>
  <w:style w:type="character" w:customStyle="1" w:styleId="spellingerror">
    <w:name w:val="spellingerror"/>
    <w:rsid w:val="0063589A"/>
  </w:style>
  <w:style w:type="character" w:customStyle="1" w:styleId="contextualspellingandgrammarerror">
    <w:name w:val="contextualspellingandgrammarerror"/>
    <w:rsid w:val="0063589A"/>
  </w:style>
  <w:style w:type="character" w:customStyle="1" w:styleId="normaltextrun1">
    <w:name w:val="normaltextrun1"/>
    <w:rsid w:val="0063589A"/>
  </w:style>
  <w:style w:type="character" w:customStyle="1" w:styleId="eop">
    <w:name w:val="eop"/>
    <w:rsid w:val="0063589A"/>
  </w:style>
  <w:style w:type="character" w:customStyle="1" w:styleId="PlainTextChar2">
    <w:name w:val="Plain Text Char2"/>
    <w:aliases w:val="Heading 12 Char1,Знак3 Char,Plain Text Char21,Heading 12 Char12"/>
    <w:locked/>
    <w:rsid w:val="0063589A"/>
    <w:rPr>
      <w:rFonts w:ascii="Courier New" w:hAnsi="Courier New"/>
      <w:sz w:val="20"/>
    </w:rPr>
  </w:style>
  <w:style w:type="character" w:customStyle="1" w:styleId="FontStyle182">
    <w:name w:val="Font Style182"/>
    <w:rsid w:val="0063589A"/>
    <w:rPr>
      <w:rFonts w:ascii="Times New Roman" w:hAnsi="Times New Roman"/>
      <w:sz w:val="18"/>
    </w:rPr>
  </w:style>
  <w:style w:type="character" w:customStyle="1" w:styleId="CommentTextChar2">
    <w:name w:val="Comment Text Char2"/>
    <w:locked/>
    <w:rsid w:val="0063589A"/>
  </w:style>
  <w:style w:type="character" w:customStyle="1" w:styleId="HeaderChar2">
    <w:name w:val="Header Char2"/>
    <w:locked/>
    <w:rsid w:val="0063589A"/>
    <w:rPr>
      <w:sz w:val="24"/>
    </w:rPr>
  </w:style>
  <w:style w:type="character" w:customStyle="1" w:styleId="FooterChar2">
    <w:name w:val="Footer Char2"/>
    <w:locked/>
    <w:rsid w:val="0063589A"/>
    <w:rPr>
      <w:sz w:val="24"/>
    </w:rPr>
  </w:style>
  <w:style w:type="character" w:customStyle="1" w:styleId="EndnoteTextChar2">
    <w:name w:val="Endnote Text Char2"/>
    <w:locked/>
    <w:rsid w:val="0063589A"/>
    <w:rPr>
      <w:color w:val="000000"/>
      <w:sz w:val="24"/>
    </w:rPr>
  </w:style>
  <w:style w:type="character" w:customStyle="1" w:styleId="MacroTextChar1">
    <w:name w:val="Macro Text Char1"/>
    <w:locked/>
    <w:rsid w:val="0063589A"/>
    <w:rPr>
      <w:rFonts w:ascii="Courier New" w:hAnsi="Courier New"/>
      <w:sz w:val="22"/>
      <w:lang w:val="en-US" w:eastAsia="en-US"/>
    </w:rPr>
  </w:style>
  <w:style w:type="character" w:customStyle="1" w:styleId="TitleChar2">
    <w:name w:val="Title Char2"/>
    <w:locked/>
    <w:rsid w:val="0063589A"/>
    <w:rPr>
      <w:sz w:val="24"/>
      <w:lang w:val="en-US"/>
    </w:rPr>
  </w:style>
  <w:style w:type="character" w:customStyle="1" w:styleId="SubtitleChar2">
    <w:name w:val="Subtitle Char2"/>
    <w:locked/>
    <w:rsid w:val="0063589A"/>
    <w:rPr>
      <w:rFonts w:ascii="PragmaticaCTT" w:hAnsi="PragmaticaCTT"/>
      <w:b/>
      <w:sz w:val="24"/>
    </w:rPr>
  </w:style>
  <w:style w:type="character" w:customStyle="1" w:styleId="BodyTextFirstIndentChar2">
    <w:name w:val="Body Text First Indent Char2"/>
    <w:locked/>
    <w:rsid w:val="0063589A"/>
    <w:rPr>
      <w:rFonts w:ascii="Times New Roman" w:hAnsi="Times New Roman"/>
      <w:sz w:val="24"/>
      <w:lang w:eastAsia="ru-RU"/>
    </w:rPr>
  </w:style>
  <w:style w:type="character" w:customStyle="1" w:styleId="BodyTextIndent2Char2">
    <w:name w:val="Body Text Indent 2 Char2"/>
    <w:locked/>
    <w:rsid w:val="0063589A"/>
    <w:rPr>
      <w:sz w:val="24"/>
    </w:rPr>
  </w:style>
  <w:style w:type="character" w:customStyle="1" w:styleId="BodyTextIndent3Char2">
    <w:name w:val="Body Text Indent 3 Char2"/>
    <w:locked/>
    <w:rsid w:val="0063589A"/>
    <w:rPr>
      <w:sz w:val="16"/>
    </w:rPr>
  </w:style>
  <w:style w:type="character" w:customStyle="1" w:styleId="DocumentMapChar2">
    <w:name w:val="Document Map Char2"/>
    <w:locked/>
    <w:rsid w:val="0063589A"/>
    <w:rPr>
      <w:rFonts w:ascii="Tahoma" w:hAnsi="Tahoma"/>
    </w:rPr>
  </w:style>
  <w:style w:type="character" w:customStyle="1" w:styleId="BalloonTextChar2">
    <w:name w:val="Balloon Text Char2"/>
    <w:locked/>
    <w:rsid w:val="0063589A"/>
    <w:rPr>
      <w:rFonts w:ascii="Tahoma" w:hAnsi="Tahoma"/>
      <w:sz w:val="16"/>
    </w:rPr>
  </w:style>
  <w:style w:type="character" w:customStyle="1" w:styleId="NoSpacingChar3">
    <w:name w:val="No Spacing Char3"/>
    <w:locked/>
    <w:rsid w:val="0063589A"/>
    <w:rPr>
      <w:sz w:val="22"/>
      <w:lang w:val="en-US" w:eastAsia="en-US"/>
    </w:rPr>
  </w:style>
  <w:style w:type="paragraph" w:customStyle="1" w:styleId="12d">
    <w:name w:val="Подзаголовок12"/>
    <w:basedOn w:val="a3"/>
    <w:rsid w:val="0063589A"/>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63589A"/>
    <w:rPr>
      <w:rFonts w:ascii="Times New Roman" w:hAnsi="Times New Roman"/>
      <w:sz w:val="24"/>
      <w:lang w:val="en-US"/>
    </w:rPr>
  </w:style>
  <w:style w:type="character" w:customStyle="1" w:styleId="1ffffffb">
    <w:name w:val="Заголовок Знак1"/>
    <w:rsid w:val="0063589A"/>
    <w:rPr>
      <w:rFonts w:ascii="Calibri Light" w:hAnsi="Calibri Light"/>
      <w:spacing w:val="-10"/>
      <w:kern w:val="28"/>
      <w:sz w:val="56"/>
      <w:lang w:eastAsia="ru-RU"/>
    </w:rPr>
  </w:style>
  <w:style w:type="character" w:customStyle="1" w:styleId="QuoteChar4">
    <w:name w:val="Quote Char4"/>
    <w:link w:val="22c"/>
    <w:locked/>
    <w:rsid w:val="0063589A"/>
    <w:rPr>
      <w:i/>
      <w:color w:val="000000"/>
    </w:rPr>
  </w:style>
  <w:style w:type="paragraph" w:customStyle="1" w:styleId="22c">
    <w:name w:val="Цитата 22"/>
    <w:basedOn w:val="a3"/>
    <w:next w:val="a3"/>
    <w:link w:val="QuoteChar4"/>
    <w:rsid w:val="0063589A"/>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63589A"/>
    <w:rPr>
      <w:rFonts w:ascii="Calibri" w:hAnsi="Calibri" w:cs="Times New Roman"/>
      <w:i/>
      <w:color w:val="000000"/>
      <w:sz w:val="20"/>
      <w:szCs w:val="20"/>
    </w:rPr>
  </w:style>
  <w:style w:type="character" w:customStyle="1" w:styleId="IntenseQuoteChar4">
    <w:name w:val="Intense Quote Char4"/>
    <w:link w:val="2fff8"/>
    <w:locked/>
    <w:rsid w:val="0063589A"/>
    <w:rPr>
      <w:b/>
      <w:i/>
      <w:color w:val="4F81BD"/>
    </w:rPr>
  </w:style>
  <w:style w:type="paragraph" w:customStyle="1" w:styleId="2fff8">
    <w:name w:val="Выделенная цитата2"/>
    <w:basedOn w:val="a3"/>
    <w:next w:val="a3"/>
    <w:link w:val="IntenseQuoteChar4"/>
    <w:rsid w:val="0063589A"/>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63589A"/>
    <w:rPr>
      <w:rFonts w:ascii="Calibri" w:hAnsi="Calibri" w:cs="Times New Roman"/>
      <w:b/>
      <w:i/>
      <w:color w:val="4F81BD"/>
      <w:sz w:val="20"/>
      <w:szCs w:val="20"/>
    </w:rPr>
  </w:style>
  <w:style w:type="character" w:customStyle="1" w:styleId="5510">
    <w:name w:val="Знак Знак551"/>
    <w:locked/>
    <w:rsid w:val="0063589A"/>
    <w:rPr>
      <w:sz w:val="24"/>
      <w:lang w:val="ru-RU" w:eastAsia="ru-RU"/>
    </w:rPr>
  </w:style>
  <w:style w:type="character" w:customStyle="1" w:styleId="6510">
    <w:name w:val="Знак Знак651"/>
    <w:locked/>
    <w:rsid w:val="0063589A"/>
    <w:rPr>
      <w:b/>
      <w:sz w:val="27"/>
      <w:lang w:val="ru-RU" w:eastAsia="ru-RU"/>
    </w:rPr>
  </w:style>
  <w:style w:type="character" w:customStyle="1" w:styleId="6410">
    <w:name w:val="Знак Знак641"/>
    <w:locked/>
    <w:rsid w:val="0063589A"/>
    <w:rPr>
      <w:b/>
      <w:sz w:val="28"/>
      <w:lang w:val="ru-RU" w:eastAsia="ru-RU"/>
    </w:rPr>
  </w:style>
  <w:style w:type="character" w:customStyle="1" w:styleId="631">
    <w:name w:val="Знак Знак631"/>
    <w:locked/>
    <w:rsid w:val="0063589A"/>
    <w:rPr>
      <w:b/>
      <w:i/>
      <w:sz w:val="26"/>
      <w:lang w:val="ru-RU" w:eastAsia="ru-RU"/>
    </w:rPr>
  </w:style>
  <w:style w:type="character" w:customStyle="1" w:styleId="6210">
    <w:name w:val="Знак Знак621"/>
    <w:locked/>
    <w:rsid w:val="0063589A"/>
    <w:rPr>
      <w:sz w:val="24"/>
      <w:lang w:val="ru-RU" w:eastAsia="ru-RU"/>
    </w:rPr>
  </w:style>
  <w:style w:type="character" w:customStyle="1" w:styleId="6010">
    <w:name w:val="Знак Знак601"/>
    <w:locked/>
    <w:rsid w:val="0063589A"/>
    <w:rPr>
      <w:i/>
      <w:sz w:val="24"/>
      <w:lang w:val="ru-RU" w:eastAsia="ru-RU"/>
    </w:rPr>
  </w:style>
  <w:style w:type="character" w:customStyle="1" w:styleId="591">
    <w:name w:val="Знак Знак591"/>
    <w:locked/>
    <w:rsid w:val="0063589A"/>
    <w:rPr>
      <w:rFonts w:ascii="Arial" w:hAnsi="Arial"/>
      <w:sz w:val="22"/>
      <w:lang w:val="ru-RU" w:eastAsia="ru-RU"/>
    </w:rPr>
  </w:style>
  <w:style w:type="character" w:customStyle="1" w:styleId="5810">
    <w:name w:val="Знак Знак581"/>
    <w:locked/>
    <w:rsid w:val="0063589A"/>
    <w:rPr>
      <w:rFonts w:ascii="Courier New" w:hAnsi="Courier New"/>
      <w:lang w:val="ru-RU" w:eastAsia="ru-RU"/>
    </w:rPr>
  </w:style>
  <w:style w:type="character" w:customStyle="1" w:styleId="5710">
    <w:name w:val="Знак Знак571"/>
    <w:locked/>
    <w:rsid w:val="0063589A"/>
    <w:rPr>
      <w:lang w:val="ru-RU" w:eastAsia="ru-RU"/>
    </w:rPr>
  </w:style>
  <w:style w:type="character" w:customStyle="1" w:styleId="5610">
    <w:name w:val="Знак Знак561"/>
    <w:locked/>
    <w:rsid w:val="0063589A"/>
    <w:rPr>
      <w:sz w:val="24"/>
      <w:lang w:val="ru-RU" w:eastAsia="ru-RU"/>
    </w:rPr>
  </w:style>
  <w:style w:type="character" w:customStyle="1" w:styleId="5410">
    <w:name w:val="Знак Знак541"/>
    <w:locked/>
    <w:rsid w:val="0063589A"/>
    <w:rPr>
      <w:sz w:val="24"/>
      <w:lang w:val="en-US" w:eastAsia="ru-RU"/>
    </w:rPr>
  </w:style>
  <w:style w:type="character" w:customStyle="1" w:styleId="6710">
    <w:name w:val="Знак Знак671"/>
    <w:rsid w:val="0063589A"/>
    <w:rPr>
      <w:rFonts w:ascii="Arial" w:hAnsi="Arial"/>
      <w:b/>
      <w:sz w:val="26"/>
    </w:rPr>
  </w:style>
  <w:style w:type="character" w:customStyle="1" w:styleId="6610">
    <w:name w:val="Знак Знак661"/>
    <w:rsid w:val="0063589A"/>
    <w:rPr>
      <w:b/>
      <w:sz w:val="28"/>
    </w:rPr>
  </w:style>
  <w:style w:type="character" w:customStyle="1" w:styleId="7010">
    <w:name w:val="Знак Знак701"/>
    <w:rsid w:val="0063589A"/>
    <w:rPr>
      <w:rFonts w:ascii="Arial" w:hAnsi="Arial"/>
      <w:b/>
      <w:sz w:val="26"/>
    </w:rPr>
  </w:style>
  <w:style w:type="character" w:customStyle="1" w:styleId="691">
    <w:name w:val="Знак Знак691"/>
    <w:rsid w:val="0063589A"/>
    <w:rPr>
      <w:b/>
      <w:sz w:val="28"/>
    </w:rPr>
  </w:style>
  <w:style w:type="character" w:customStyle="1" w:styleId="681">
    <w:name w:val="Знак Знак681"/>
    <w:rsid w:val="0063589A"/>
    <w:rPr>
      <w:b/>
      <w:i/>
      <w:sz w:val="26"/>
    </w:rPr>
  </w:style>
  <w:style w:type="character" w:customStyle="1" w:styleId="2fff9">
    <w:name w:val="Текст сноски Знак2"/>
    <w:semiHidden/>
    <w:rsid w:val="0063589A"/>
    <w:rPr>
      <w:rFonts w:ascii="Times New Roman" w:hAnsi="Times New Roman"/>
      <w:sz w:val="20"/>
    </w:rPr>
  </w:style>
  <w:style w:type="paragraph" w:customStyle="1" w:styleId="3fd">
    <w:name w:val="3"/>
    <w:basedOn w:val="a3"/>
    <w:next w:val="114"/>
    <w:rsid w:val="0063589A"/>
    <w:pPr>
      <w:jc w:val="center"/>
    </w:pPr>
    <w:rPr>
      <w:sz w:val="28"/>
      <w:lang w:val="en-US"/>
    </w:rPr>
  </w:style>
  <w:style w:type="paragraph" w:customStyle="1" w:styleId="3fe">
    <w:name w:val="Абзац списка3"/>
    <w:basedOn w:val="a3"/>
    <w:link w:val="ListParagraphChar3"/>
    <w:rsid w:val="0063589A"/>
    <w:pPr>
      <w:ind w:left="708"/>
    </w:pPr>
    <w:rPr>
      <w:sz w:val="20"/>
      <w:szCs w:val="20"/>
    </w:rPr>
  </w:style>
  <w:style w:type="character" w:customStyle="1" w:styleId="ListParagraphChar3">
    <w:name w:val="List Paragraph Char3"/>
    <w:link w:val="3fe"/>
    <w:locked/>
    <w:rsid w:val="0063589A"/>
    <w:rPr>
      <w:rFonts w:ascii="Times New Roman" w:eastAsia="Times New Roman" w:hAnsi="Times New Roman" w:cs="Times New Roman"/>
      <w:sz w:val="20"/>
      <w:szCs w:val="20"/>
      <w:lang w:eastAsia="ru-RU"/>
    </w:rPr>
  </w:style>
  <w:style w:type="paragraph" w:customStyle="1" w:styleId="5a">
    <w:name w:val="Обычный5"/>
    <w:rsid w:val="0063589A"/>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63589A"/>
    <w:rPr>
      <w:rFonts w:ascii="Times New Roman" w:hAnsi="Times New Roman"/>
    </w:rPr>
  </w:style>
  <w:style w:type="paragraph" w:customStyle="1" w:styleId="msonormal0">
    <w:name w:val="msonormal"/>
    <w:basedOn w:val="a3"/>
    <w:rsid w:val="0063589A"/>
    <w:pPr>
      <w:spacing w:before="100" w:beforeAutospacing="1" w:after="100" w:afterAutospacing="1"/>
    </w:pPr>
  </w:style>
  <w:style w:type="table" w:customStyle="1" w:styleId="2fffa">
    <w:name w:val="Сетка таблицы2"/>
    <w:rsid w:val="0063589A"/>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63589A"/>
    <w:rPr>
      <w:lang w:val="en-US"/>
    </w:rPr>
  </w:style>
  <w:style w:type="paragraph" w:customStyle="1" w:styleId="2fffb">
    <w:name w:val="Без интервала2"/>
    <w:link w:val="NoSpacingChar2"/>
    <w:rsid w:val="0063589A"/>
    <w:pPr>
      <w:spacing w:beforeAutospacing="1" w:after="0" w:afterAutospacing="1" w:line="240" w:lineRule="auto"/>
    </w:pPr>
    <w:rPr>
      <w:lang w:val="en-US"/>
    </w:rPr>
  </w:style>
  <w:style w:type="paragraph" w:customStyle="1" w:styleId="21f5">
    <w:name w:val="Обычный21"/>
    <w:rsid w:val="0063589A"/>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63589A"/>
    <w:rPr>
      <w:color w:val="808080"/>
    </w:rPr>
  </w:style>
  <w:style w:type="character" w:customStyle="1" w:styleId="2fffd">
    <w:name w:val="Слабое выделение2"/>
    <w:rsid w:val="0063589A"/>
    <w:rPr>
      <w:i/>
      <w:color w:val="808080"/>
    </w:rPr>
  </w:style>
  <w:style w:type="character" w:customStyle="1" w:styleId="2fffe">
    <w:name w:val="Сильное выделение2"/>
    <w:rsid w:val="0063589A"/>
    <w:rPr>
      <w:b/>
      <w:i/>
      <w:color w:val="4F81BD"/>
    </w:rPr>
  </w:style>
  <w:style w:type="character" w:customStyle="1" w:styleId="2ffff">
    <w:name w:val="Слабая ссылка2"/>
    <w:rsid w:val="0063589A"/>
    <w:rPr>
      <w:smallCaps/>
      <w:color w:val="C0504D"/>
      <w:u w:val="single"/>
    </w:rPr>
  </w:style>
  <w:style w:type="character" w:customStyle="1" w:styleId="2ffff0">
    <w:name w:val="Сильная ссылка2"/>
    <w:rsid w:val="0063589A"/>
    <w:rPr>
      <w:b/>
      <w:smallCaps/>
      <w:color w:val="C0504D"/>
      <w:spacing w:val="5"/>
      <w:u w:val="single"/>
    </w:rPr>
  </w:style>
  <w:style w:type="character" w:customStyle="1" w:styleId="2ffff1">
    <w:name w:val="Название книги2"/>
    <w:rsid w:val="0063589A"/>
    <w:rPr>
      <w:b/>
      <w:smallCaps/>
      <w:spacing w:val="5"/>
    </w:rPr>
  </w:style>
  <w:style w:type="paragraph" w:customStyle="1" w:styleId="2ffff2">
    <w:name w:val="Заголовок оглавления2"/>
    <w:basedOn w:val="11"/>
    <w:next w:val="a3"/>
    <w:rsid w:val="0063589A"/>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63589A"/>
    <w:pPr>
      <w:jc w:val="center"/>
    </w:pPr>
    <w:rPr>
      <w:sz w:val="20"/>
      <w:szCs w:val="20"/>
      <w:lang w:val="en-US"/>
    </w:rPr>
  </w:style>
  <w:style w:type="character" w:customStyle="1" w:styleId="3ff">
    <w:name w:val="Название Знак3"/>
    <w:link w:val="83"/>
    <w:locked/>
    <w:rsid w:val="0063589A"/>
    <w:rPr>
      <w:rFonts w:ascii="Times New Roman" w:eastAsia="Times New Roman" w:hAnsi="Times New Roman" w:cs="Times New Roman"/>
      <w:sz w:val="20"/>
      <w:szCs w:val="20"/>
      <w:lang w:val="en-US" w:eastAsia="ru-RU"/>
    </w:rPr>
  </w:style>
  <w:style w:type="paragraph" w:customStyle="1" w:styleId="31e">
    <w:name w:val="Абзац списка31"/>
    <w:basedOn w:val="a3"/>
    <w:rsid w:val="0063589A"/>
    <w:pPr>
      <w:ind w:left="708"/>
    </w:pPr>
    <w:rPr>
      <w:sz w:val="20"/>
      <w:szCs w:val="20"/>
    </w:rPr>
  </w:style>
  <w:style w:type="character" w:customStyle="1" w:styleId="21f6">
    <w:name w:val="Слабое выделение21"/>
    <w:rsid w:val="0063589A"/>
    <w:rPr>
      <w:i/>
      <w:color w:val="808080"/>
    </w:rPr>
  </w:style>
  <w:style w:type="paragraph" w:customStyle="1" w:styleId="516">
    <w:name w:val="Обычный51"/>
    <w:basedOn w:val="a3"/>
    <w:rsid w:val="0063589A"/>
    <w:pPr>
      <w:spacing w:before="100" w:beforeAutospacing="1" w:after="100" w:afterAutospacing="1"/>
    </w:pPr>
  </w:style>
  <w:style w:type="paragraph" w:customStyle="1" w:styleId="21f7">
    <w:name w:val="Без интервала21"/>
    <w:rsid w:val="0063589A"/>
    <w:pPr>
      <w:spacing w:after="0" w:line="240" w:lineRule="auto"/>
    </w:pPr>
    <w:rPr>
      <w:rFonts w:ascii="Calibri" w:eastAsia="Times New Roman" w:hAnsi="Calibri" w:cs="Times New Roman"/>
      <w:lang w:val="en-US"/>
    </w:rPr>
  </w:style>
  <w:style w:type="character" w:customStyle="1" w:styleId="21f8">
    <w:name w:val="Сильное выделение21"/>
    <w:rsid w:val="0063589A"/>
    <w:rPr>
      <w:b/>
      <w:i/>
      <w:color w:val="4F81BD"/>
    </w:rPr>
  </w:style>
  <w:style w:type="paragraph" w:customStyle="1" w:styleId="2ffff3">
    <w:name w:val="Подзаголовок2"/>
    <w:basedOn w:val="a3"/>
    <w:rsid w:val="0063589A"/>
    <w:pPr>
      <w:spacing w:line="312" w:lineRule="auto"/>
    </w:pPr>
    <w:rPr>
      <w:rFonts w:ascii="Arial" w:hAnsi="Arial" w:cs="Arial"/>
      <w:b/>
      <w:bCs/>
      <w:color w:val="000000"/>
      <w:sz w:val="20"/>
      <w:szCs w:val="20"/>
    </w:rPr>
  </w:style>
  <w:style w:type="paragraph" w:customStyle="1" w:styleId="6c">
    <w:name w:val="Обычный6"/>
    <w:basedOn w:val="a3"/>
    <w:rsid w:val="0063589A"/>
    <w:pPr>
      <w:spacing w:before="100" w:beforeAutospacing="1" w:after="100" w:afterAutospacing="1"/>
    </w:pPr>
  </w:style>
  <w:style w:type="paragraph" w:customStyle="1" w:styleId="3ff0">
    <w:name w:val="Подзаголовок3"/>
    <w:basedOn w:val="a3"/>
    <w:rsid w:val="0063589A"/>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63589A"/>
    <w:rPr>
      <w:rFonts w:ascii="Courier New" w:hAnsi="Courier New"/>
      <w:sz w:val="20"/>
    </w:rPr>
  </w:style>
  <w:style w:type="character" w:customStyle="1" w:styleId="3311">
    <w:name w:val="Знак3 Знак Знак Знак31"/>
    <w:locked/>
    <w:rsid w:val="0063589A"/>
    <w:rPr>
      <w:rFonts w:ascii="Arial" w:hAnsi="Arial"/>
      <w:b/>
      <w:kern w:val="32"/>
      <w:sz w:val="32"/>
    </w:rPr>
  </w:style>
  <w:style w:type="character" w:customStyle="1" w:styleId="353">
    <w:name w:val="Знак3 Знак Знак5 Знак Знак"/>
    <w:semiHidden/>
    <w:locked/>
    <w:rsid w:val="0063589A"/>
    <w:rPr>
      <w:rFonts w:ascii="Courier New" w:hAnsi="Courier New"/>
      <w:color w:val="000000"/>
      <w:sz w:val="24"/>
    </w:rPr>
  </w:style>
  <w:style w:type="paragraph" w:customStyle="1" w:styleId="3ff1">
    <w:name w:val="Без интервала3"/>
    <w:rsid w:val="0063589A"/>
    <w:pPr>
      <w:spacing w:after="0" w:line="240" w:lineRule="auto"/>
    </w:pPr>
    <w:rPr>
      <w:rFonts w:ascii="Calibri" w:eastAsia="Times New Roman" w:hAnsi="Calibri" w:cs="Times New Roman"/>
      <w:lang w:val="en-US"/>
    </w:rPr>
  </w:style>
  <w:style w:type="character" w:customStyle="1" w:styleId="172">
    <w:name w:val="Знак Знак172"/>
    <w:locked/>
    <w:rsid w:val="0063589A"/>
    <w:rPr>
      <w:sz w:val="16"/>
    </w:rPr>
  </w:style>
  <w:style w:type="paragraph" w:customStyle="1" w:styleId="233">
    <w:name w:val="Основной текст 23"/>
    <w:basedOn w:val="a3"/>
    <w:rsid w:val="0063589A"/>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63589A"/>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63589A"/>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63589A"/>
    <w:rPr>
      <w:rFonts w:ascii="Times New Roman" w:hAnsi="Times New Roman"/>
      <w:b/>
      <w:i/>
      <w:sz w:val="26"/>
    </w:rPr>
  </w:style>
  <w:style w:type="character" w:customStyle="1" w:styleId="Heading6Char1">
    <w:name w:val="Heading 6 Char1"/>
    <w:locked/>
    <w:rsid w:val="0063589A"/>
    <w:rPr>
      <w:rFonts w:ascii="Times New Roman" w:hAnsi="Times New Roman"/>
      <w:b/>
      <w:lang w:eastAsia="ru-RU"/>
    </w:rPr>
  </w:style>
  <w:style w:type="character" w:customStyle="1" w:styleId="Heading7Char1">
    <w:name w:val="Heading 7 Char1"/>
    <w:locked/>
    <w:rsid w:val="0063589A"/>
    <w:rPr>
      <w:rFonts w:ascii="Times New Roman" w:hAnsi="Times New Roman"/>
      <w:sz w:val="20"/>
      <w:lang w:eastAsia="ru-RU"/>
    </w:rPr>
  </w:style>
  <w:style w:type="character" w:customStyle="1" w:styleId="Heading8Char1">
    <w:name w:val="Heading 8 Char1"/>
    <w:locked/>
    <w:rsid w:val="0063589A"/>
    <w:rPr>
      <w:rFonts w:ascii="Calibri" w:hAnsi="Calibri"/>
      <w:i/>
      <w:sz w:val="24"/>
    </w:rPr>
  </w:style>
  <w:style w:type="character" w:customStyle="1" w:styleId="Heading9Char1">
    <w:name w:val="Heading 9 Char1"/>
    <w:locked/>
    <w:rsid w:val="0063589A"/>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3589A"/>
    <w:rPr>
      <w:rFonts w:ascii="Times New Roman" w:hAnsi="Times New Roman"/>
      <w:sz w:val="24"/>
    </w:rPr>
  </w:style>
  <w:style w:type="character" w:customStyle="1" w:styleId="BodyText3Char2">
    <w:name w:val="Body Text 3 Char2"/>
    <w:aliases w:val="Знак5 Char2"/>
    <w:locked/>
    <w:rsid w:val="0063589A"/>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63589A"/>
    <w:rPr>
      <w:rFonts w:ascii="Courier New" w:hAnsi="Courier New"/>
      <w:color w:val="000000"/>
      <w:sz w:val="24"/>
    </w:rPr>
  </w:style>
  <w:style w:type="character" w:customStyle="1" w:styleId="BodyTextFirstIndent2Char2">
    <w:name w:val="Body Text First Indent 2 Char2"/>
    <w:locked/>
    <w:rsid w:val="0063589A"/>
    <w:rPr>
      <w:rFonts w:ascii="Times New Roman" w:hAnsi="Times New Roman"/>
      <w:sz w:val="24"/>
      <w:lang w:eastAsia="ru-RU"/>
    </w:rPr>
  </w:style>
  <w:style w:type="character" w:customStyle="1" w:styleId="HTMLPreformattedChar1">
    <w:name w:val="HTML Preformatted Char1"/>
    <w:locked/>
    <w:rsid w:val="0063589A"/>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63589A"/>
    <w:rPr>
      <w:rFonts w:ascii="Cambria" w:hAnsi="Cambria"/>
      <w:b/>
      <w:kern w:val="32"/>
      <w:sz w:val="32"/>
    </w:rPr>
  </w:style>
  <w:style w:type="character" w:customStyle="1" w:styleId="Heading3Char2">
    <w:name w:val="Heading 3 Char2"/>
    <w:aliases w:val="Знак2 Char3,Heading 3 Char21"/>
    <w:locked/>
    <w:rsid w:val="0063589A"/>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63589A"/>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63589A"/>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63589A"/>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3589A"/>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3589A"/>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3589A"/>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63589A"/>
    <w:rPr>
      <w:sz w:val="24"/>
    </w:rPr>
  </w:style>
  <w:style w:type="character" w:customStyle="1" w:styleId="3120">
    <w:name w:val="Основной текст 3 Знак12"/>
    <w:aliases w:val="Знак5 Знак11"/>
    <w:rsid w:val="0063589A"/>
    <w:rPr>
      <w:sz w:val="16"/>
    </w:rPr>
  </w:style>
  <w:style w:type="character" w:customStyle="1" w:styleId="3140">
    <w:name w:val="Основной текст 3 Знак14"/>
    <w:aliases w:val="Знак5 Знак12,Знак5 Знак13"/>
    <w:semiHidden/>
    <w:rsid w:val="0063589A"/>
    <w:rPr>
      <w:sz w:val="16"/>
    </w:rPr>
  </w:style>
  <w:style w:type="character" w:customStyle="1" w:styleId="CommentSubjectChar3">
    <w:name w:val="Comment Subject Char3"/>
    <w:locked/>
    <w:rsid w:val="0063589A"/>
    <w:rPr>
      <w:sz w:val="16"/>
    </w:rPr>
  </w:style>
  <w:style w:type="character" w:customStyle="1" w:styleId="1200">
    <w:name w:val="Тема примечания Знак120"/>
    <w:semiHidden/>
    <w:rsid w:val="0063589A"/>
    <w:rPr>
      <w:rFonts w:ascii="Times New Roman" w:hAnsi="Times New Roman"/>
      <w:b/>
      <w:sz w:val="20"/>
      <w:lang w:val="ru-RU" w:eastAsia="ru-RU"/>
    </w:rPr>
  </w:style>
  <w:style w:type="character" w:customStyle="1" w:styleId="1190">
    <w:name w:val="Тема примечания Знак119"/>
    <w:semiHidden/>
    <w:rsid w:val="0063589A"/>
    <w:rPr>
      <w:rFonts w:ascii="Times New Roman" w:hAnsi="Times New Roman"/>
      <w:b/>
      <w:sz w:val="20"/>
      <w:lang w:val="ru-RU" w:eastAsia="ru-RU"/>
    </w:rPr>
  </w:style>
  <w:style w:type="character" w:customStyle="1" w:styleId="1180">
    <w:name w:val="Тема примечания Знак118"/>
    <w:semiHidden/>
    <w:rsid w:val="0063589A"/>
    <w:rPr>
      <w:rFonts w:ascii="Times New Roman" w:hAnsi="Times New Roman"/>
      <w:b/>
      <w:sz w:val="20"/>
      <w:lang w:val="ru-RU" w:eastAsia="ru-RU"/>
    </w:rPr>
  </w:style>
  <w:style w:type="character" w:customStyle="1" w:styleId="1170">
    <w:name w:val="Тема примечания Знак117"/>
    <w:rsid w:val="0063589A"/>
    <w:rPr>
      <w:rFonts w:ascii="Times New Roman" w:hAnsi="Times New Roman"/>
      <w:b/>
      <w:sz w:val="20"/>
      <w:lang w:val="ru-RU" w:eastAsia="ru-RU"/>
    </w:rPr>
  </w:style>
  <w:style w:type="character" w:customStyle="1" w:styleId="1160">
    <w:name w:val="Тема примечания Знак116"/>
    <w:semiHidden/>
    <w:rsid w:val="0063589A"/>
    <w:rPr>
      <w:rFonts w:ascii="Times New Roman" w:hAnsi="Times New Roman"/>
      <w:b/>
      <w:sz w:val="20"/>
      <w:lang w:val="ru-RU" w:eastAsia="ru-RU"/>
    </w:rPr>
  </w:style>
  <w:style w:type="character" w:customStyle="1" w:styleId="1150">
    <w:name w:val="Тема примечания Знак115"/>
    <w:semiHidden/>
    <w:rsid w:val="0063589A"/>
    <w:rPr>
      <w:rFonts w:ascii="Times New Roman" w:hAnsi="Times New Roman"/>
      <w:b/>
      <w:sz w:val="20"/>
      <w:lang w:val="ru-RU" w:eastAsia="ru-RU"/>
    </w:rPr>
  </w:style>
  <w:style w:type="character" w:customStyle="1" w:styleId="1140">
    <w:name w:val="Тема примечания Знак114"/>
    <w:semiHidden/>
    <w:rsid w:val="0063589A"/>
    <w:rPr>
      <w:rFonts w:ascii="Times New Roman" w:hAnsi="Times New Roman"/>
      <w:b/>
      <w:sz w:val="20"/>
      <w:lang w:val="ru-RU" w:eastAsia="ru-RU"/>
    </w:rPr>
  </w:style>
  <w:style w:type="character" w:customStyle="1" w:styleId="1130">
    <w:name w:val="Тема примечания Знак113"/>
    <w:semiHidden/>
    <w:rsid w:val="0063589A"/>
    <w:rPr>
      <w:rFonts w:ascii="Times New Roman" w:hAnsi="Times New Roman"/>
      <w:b/>
      <w:sz w:val="20"/>
      <w:lang w:val="ru-RU" w:eastAsia="ru-RU"/>
    </w:rPr>
  </w:style>
  <w:style w:type="character" w:customStyle="1" w:styleId="1120">
    <w:name w:val="Тема примечания Знак112"/>
    <w:semiHidden/>
    <w:rsid w:val="0063589A"/>
    <w:rPr>
      <w:rFonts w:ascii="Times New Roman" w:hAnsi="Times New Roman"/>
      <w:b/>
      <w:sz w:val="20"/>
      <w:lang w:val="ru-RU" w:eastAsia="ru-RU"/>
    </w:rPr>
  </w:style>
  <w:style w:type="character" w:customStyle="1" w:styleId="1112">
    <w:name w:val="Тема примечания Знак111"/>
    <w:rsid w:val="0063589A"/>
    <w:rPr>
      <w:rFonts w:ascii="Times New Roman" w:hAnsi="Times New Roman"/>
      <w:b/>
      <w:sz w:val="20"/>
      <w:lang w:val="ru-RU" w:eastAsia="ru-RU"/>
    </w:rPr>
  </w:style>
  <w:style w:type="character" w:customStyle="1" w:styleId="1101">
    <w:name w:val="Тема примечания Знак110"/>
    <w:semiHidden/>
    <w:rsid w:val="0063589A"/>
    <w:rPr>
      <w:rFonts w:ascii="Times New Roman" w:hAnsi="Times New Roman"/>
      <w:b/>
      <w:sz w:val="20"/>
      <w:lang w:val="ru-RU" w:eastAsia="ru-RU"/>
    </w:rPr>
  </w:style>
  <w:style w:type="character" w:customStyle="1" w:styleId="192">
    <w:name w:val="Тема примечания Знак19"/>
    <w:rsid w:val="0063589A"/>
    <w:rPr>
      <w:rFonts w:ascii="Times New Roman" w:hAnsi="Times New Roman"/>
      <w:b/>
      <w:sz w:val="20"/>
      <w:lang w:val="ru-RU" w:eastAsia="ru-RU"/>
    </w:rPr>
  </w:style>
  <w:style w:type="character" w:customStyle="1" w:styleId="182">
    <w:name w:val="Тема примечания Знак18"/>
    <w:semiHidden/>
    <w:rsid w:val="0063589A"/>
    <w:rPr>
      <w:rFonts w:ascii="Times New Roman" w:hAnsi="Times New Roman"/>
      <w:b/>
      <w:sz w:val="20"/>
      <w:lang w:val="ru-RU" w:eastAsia="ru-RU"/>
    </w:rPr>
  </w:style>
  <w:style w:type="character" w:customStyle="1" w:styleId="173">
    <w:name w:val="Тема примечания Знак17"/>
    <w:semiHidden/>
    <w:rsid w:val="0063589A"/>
    <w:rPr>
      <w:rFonts w:ascii="Times New Roman" w:hAnsi="Times New Roman"/>
      <w:b/>
      <w:sz w:val="20"/>
      <w:lang w:val="ru-RU" w:eastAsia="ru-RU"/>
    </w:rPr>
  </w:style>
  <w:style w:type="character" w:customStyle="1" w:styleId="163">
    <w:name w:val="Тема примечания Знак16"/>
    <w:semiHidden/>
    <w:rsid w:val="0063589A"/>
    <w:rPr>
      <w:rFonts w:ascii="Times New Roman" w:hAnsi="Times New Roman"/>
      <w:b/>
      <w:sz w:val="20"/>
      <w:lang w:val="ru-RU" w:eastAsia="ru-RU"/>
    </w:rPr>
  </w:style>
  <w:style w:type="character" w:customStyle="1" w:styleId="152">
    <w:name w:val="Тема примечания Знак15"/>
    <w:rsid w:val="0063589A"/>
    <w:rPr>
      <w:rFonts w:ascii="Times New Roman" w:hAnsi="Times New Roman"/>
      <w:b/>
      <w:sz w:val="20"/>
      <w:lang w:val="ru-RU" w:eastAsia="ru-RU"/>
    </w:rPr>
  </w:style>
  <w:style w:type="character" w:customStyle="1" w:styleId="146">
    <w:name w:val="Тема примечания Знак14"/>
    <w:semiHidden/>
    <w:rsid w:val="0063589A"/>
    <w:rPr>
      <w:rFonts w:ascii="Times New Roman" w:hAnsi="Times New Roman"/>
      <w:b/>
      <w:sz w:val="20"/>
      <w:lang w:val="ru-RU" w:eastAsia="ru-RU"/>
    </w:rPr>
  </w:style>
  <w:style w:type="character" w:customStyle="1" w:styleId="138">
    <w:name w:val="Тема примечания Знак13"/>
    <w:semiHidden/>
    <w:rsid w:val="0063589A"/>
    <w:rPr>
      <w:rFonts w:ascii="Times New Roman" w:hAnsi="Times New Roman"/>
      <w:b/>
      <w:sz w:val="20"/>
      <w:lang w:val="ru-RU" w:eastAsia="ru-RU"/>
    </w:rPr>
  </w:style>
  <w:style w:type="character" w:customStyle="1" w:styleId="12e">
    <w:name w:val="Тема примечания Знак12"/>
    <w:rsid w:val="0063589A"/>
    <w:rPr>
      <w:rFonts w:ascii="Times New Roman" w:hAnsi="Times New Roman"/>
      <w:b/>
      <w:sz w:val="20"/>
      <w:lang w:val="ru-RU" w:eastAsia="ru-RU"/>
    </w:rPr>
  </w:style>
  <w:style w:type="character" w:customStyle="1" w:styleId="11f2">
    <w:name w:val="Тема примечания Знак11"/>
    <w:rsid w:val="0063589A"/>
    <w:rPr>
      <w:b/>
      <w:lang w:val="ru-RU" w:eastAsia="ru-RU"/>
    </w:rPr>
  </w:style>
  <w:style w:type="character" w:customStyle="1" w:styleId="HTMLAddressChar2">
    <w:name w:val="HTML Address Char2"/>
    <w:locked/>
    <w:rsid w:val="0063589A"/>
    <w:rPr>
      <w:i/>
      <w:sz w:val="24"/>
      <w:lang w:eastAsia="ru-RU"/>
    </w:rPr>
  </w:style>
  <w:style w:type="character" w:customStyle="1" w:styleId="HTML120">
    <w:name w:val="Адрес HTML Знак120"/>
    <w:semiHidden/>
    <w:rsid w:val="0063589A"/>
    <w:rPr>
      <w:i/>
      <w:sz w:val="24"/>
    </w:rPr>
  </w:style>
  <w:style w:type="character" w:customStyle="1" w:styleId="HTML119">
    <w:name w:val="Адрес HTML Знак119"/>
    <w:semiHidden/>
    <w:rsid w:val="0063589A"/>
    <w:rPr>
      <w:i/>
      <w:sz w:val="24"/>
    </w:rPr>
  </w:style>
  <w:style w:type="character" w:customStyle="1" w:styleId="HTML118">
    <w:name w:val="Адрес HTML Знак118"/>
    <w:semiHidden/>
    <w:rsid w:val="0063589A"/>
    <w:rPr>
      <w:i/>
      <w:sz w:val="24"/>
    </w:rPr>
  </w:style>
  <w:style w:type="character" w:customStyle="1" w:styleId="HTML117">
    <w:name w:val="Адрес HTML Знак117"/>
    <w:rsid w:val="0063589A"/>
    <w:rPr>
      <w:i/>
      <w:sz w:val="24"/>
    </w:rPr>
  </w:style>
  <w:style w:type="character" w:customStyle="1" w:styleId="HTML116">
    <w:name w:val="Адрес HTML Знак116"/>
    <w:semiHidden/>
    <w:rsid w:val="0063589A"/>
    <w:rPr>
      <w:i/>
      <w:sz w:val="24"/>
    </w:rPr>
  </w:style>
  <w:style w:type="character" w:customStyle="1" w:styleId="HTML115">
    <w:name w:val="Адрес HTML Знак115"/>
    <w:semiHidden/>
    <w:rsid w:val="0063589A"/>
    <w:rPr>
      <w:i/>
      <w:sz w:val="24"/>
    </w:rPr>
  </w:style>
  <w:style w:type="character" w:customStyle="1" w:styleId="HTML114">
    <w:name w:val="Адрес HTML Знак114"/>
    <w:semiHidden/>
    <w:rsid w:val="0063589A"/>
    <w:rPr>
      <w:i/>
      <w:sz w:val="24"/>
    </w:rPr>
  </w:style>
  <w:style w:type="character" w:customStyle="1" w:styleId="HTML113">
    <w:name w:val="Адрес HTML Знак113"/>
    <w:semiHidden/>
    <w:rsid w:val="0063589A"/>
    <w:rPr>
      <w:i/>
      <w:sz w:val="24"/>
    </w:rPr>
  </w:style>
  <w:style w:type="character" w:customStyle="1" w:styleId="HTML112">
    <w:name w:val="Адрес HTML Знак112"/>
    <w:semiHidden/>
    <w:rsid w:val="0063589A"/>
    <w:rPr>
      <w:i/>
      <w:sz w:val="24"/>
    </w:rPr>
  </w:style>
  <w:style w:type="character" w:customStyle="1" w:styleId="HTML111">
    <w:name w:val="Адрес HTML Знак111"/>
    <w:rsid w:val="0063589A"/>
    <w:rPr>
      <w:i/>
      <w:sz w:val="24"/>
    </w:rPr>
  </w:style>
  <w:style w:type="character" w:customStyle="1" w:styleId="HTML110">
    <w:name w:val="Адрес HTML Знак110"/>
    <w:semiHidden/>
    <w:rsid w:val="0063589A"/>
    <w:rPr>
      <w:i/>
      <w:sz w:val="24"/>
    </w:rPr>
  </w:style>
  <w:style w:type="character" w:customStyle="1" w:styleId="HTML19">
    <w:name w:val="Адрес HTML Знак19"/>
    <w:rsid w:val="0063589A"/>
    <w:rPr>
      <w:i/>
      <w:sz w:val="24"/>
    </w:rPr>
  </w:style>
  <w:style w:type="character" w:customStyle="1" w:styleId="HTML18">
    <w:name w:val="Адрес HTML Знак18"/>
    <w:semiHidden/>
    <w:rsid w:val="0063589A"/>
    <w:rPr>
      <w:i/>
      <w:sz w:val="24"/>
    </w:rPr>
  </w:style>
  <w:style w:type="character" w:customStyle="1" w:styleId="HTML17">
    <w:name w:val="Адрес HTML Знак17"/>
    <w:semiHidden/>
    <w:rsid w:val="0063589A"/>
    <w:rPr>
      <w:i/>
      <w:sz w:val="24"/>
    </w:rPr>
  </w:style>
  <w:style w:type="character" w:customStyle="1" w:styleId="HTML16">
    <w:name w:val="Адрес HTML Знак16"/>
    <w:semiHidden/>
    <w:rsid w:val="0063589A"/>
    <w:rPr>
      <w:i/>
      <w:sz w:val="24"/>
    </w:rPr>
  </w:style>
  <w:style w:type="character" w:customStyle="1" w:styleId="HTML15">
    <w:name w:val="Адрес HTML Знак15"/>
    <w:rsid w:val="0063589A"/>
    <w:rPr>
      <w:i/>
      <w:sz w:val="24"/>
    </w:rPr>
  </w:style>
  <w:style w:type="character" w:customStyle="1" w:styleId="HTML14">
    <w:name w:val="Адрес HTML Знак14"/>
    <w:semiHidden/>
    <w:rsid w:val="0063589A"/>
    <w:rPr>
      <w:i/>
      <w:sz w:val="24"/>
    </w:rPr>
  </w:style>
  <w:style w:type="character" w:customStyle="1" w:styleId="HTML130">
    <w:name w:val="Адрес HTML Знак13"/>
    <w:semiHidden/>
    <w:rsid w:val="0063589A"/>
    <w:rPr>
      <w:i/>
      <w:sz w:val="24"/>
    </w:rPr>
  </w:style>
  <w:style w:type="character" w:customStyle="1" w:styleId="HTML121">
    <w:name w:val="Адрес HTML Знак12"/>
    <w:rsid w:val="0063589A"/>
    <w:rPr>
      <w:i/>
      <w:sz w:val="22"/>
    </w:rPr>
  </w:style>
  <w:style w:type="character" w:customStyle="1" w:styleId="1220">
    <w:name w:val="Знак1 Знак Знак22"/>
    <w:locked/>
    <w:rsid w:val="0063589A"/>
    <w:rPr>
      <w:sz w:val="24"/>
    </w:rPr>
  </w:style>
  <w:style w:type="character" w:customStyle="1" w:styleId="IntenseQuoteChar7">
    <w:name w:val="Intense Quote Char7"/>
    <w:locked/>
    <w:rsid w:val="0063589A"/>
    <w:rPr>
      <w:rFonts w:ascii="Calibri" w:hAnsi="Calibri"/>
      <w:b/>
      <w:i/>
      <w:color w:val="4F81BD"/>
      <w:sz w:val="24"/>
    </w:rPr>
  </w:style>
  <w:style w:type="character" w:customStyle="1" w:styleId="1250">
    <w:name w:val="Знак1 Знак Знак25"/>
    <w:locked/>
    <w:rsid w:val="0063589A"/>
    <w:rPr>
      <w:sz w:val="24"/>
    </w:rPr>
  </w:style>
  <w:style w:type="character" w:customStyle="1" w:styleId="1240">
    <w:name w:val="Знак1 Знак Знак24"/>
    <w:locked/>
    <w:rsid w:val="0063589A"/>
    <w:rPr>
      <w:sz w:val="24"/>
    </w:rPr>
  </w:style>
  <w:style w:type="character" w:customStyle="1" w:styleId="1230">
    <w:name w:val="Знак1 Знак Знак23"/>
    <w:locked/>
    <w:rsid w:val="0063589A"/>
    <w:rPr>
      <w:sz w:val="24"/>
    </w:rPr>
  </w:style>
  <w:style w:type="character" w:customStyle="1" w:styleId="1201">
    <w:name w:val="Выделенная цитата Знак120"/>
    <w:rsid w:val="0063589A"/>
    <w:rPr>
      <w:i/>
      <w:color w:val="5B9BD5"/>
      <w:sz w:val="24"/>
    </w:rPr>
  </w:style>
  <w:style w:type="character" w:customStyle="1" w:styleId="1191">
    <w:name w:val="Выделенная цитата Знак119"/>
    <w:rsid w:val="0063589A"/>
    <w:rPr>
      <w:i/>
      <w:color w:val="5B9BD5"/>
      <w:sz w:val="24"/>
    </w:rPr>
  </w:style>
  <w:style w:type="character" w:customStyle="1" w:styleId="1181">
    <w:name w:val="Выделенная цитата Знак118"/>
    <w:rsid w:val="0063589A"/>
    <w:rPr>
      <w:i/>
      <w:color w:val="5B9BD5"/>
      <w:sz w:val="24"/>
    </w:rPr>
  </w:style>
  <w:style w:type="character" w:customStyle="1" w:styleId="1171">
    <w:name w:val="Выделенная цитата Знак117"/>
    <w:rsid w:val="0063589A"/>
    <w:rPr>
      <w:i/>
      <w:color w:val="5B9BD5"/>
      <w:sz w:val="24"/>
    </w:rPr>
  </w:style>
  <w:style w:type="character" w:customStyle="1" w:styleId="1161">
    <w:name w:val="Выделенная цитата Знак116"/>
    <w:rsid w:val="0063589A"/>
    <w:rPr>
      <w:i/>
      <w:color w:val="5B9BD5"/>
      <w:sz w:val="24"/>
    </w:rPr>
  </w:style>
  <w:style w:type="character" w:customStyle="1" w:styleId="1151">
    <w:name w:val="Выделенная цитата Знак115"/>
    <w:rsid w:val="0063589A"/>
    <w:rPr>
      <w:i/>
      <w:color w:val="5B9BD5"/>
      <w:sz w:val="24"/>
    </w:rPr>
  </w:style>
  <w:style w:type="character" w:customStyle="1" w:styleId="1141">
    <w:name w:val="Выделенная цитата Знак114"/>
    <w:rsid w:val="0063589A"/>
    <w:rPr>
      <w:i/>
      <w:color w:val="5B9BD5"/>
      <w:sz w:val="24"/>
    </w:rPr>
  </w:style>
  <w:style w:type="character" w:customStyle="1" w:styleId="1131">
    <w:name w:val="Выделенная цитата Знак113"/>
    <w:rsid w:val="0063589A"/>
    <w:rPr>
      <w:i/>
      <w:color w:val="5B9BD5"/>
      <w:sz w:val="24"/>
    </w:rPr>
  </w:style>
  <w:style w:type="character" w:customStyle="1" w:styleId="1121">
    <w:name w:val="Выделенная цитата Знак112"/>
    <w:rsid w:val="0063589A"/>
    <w:rPr>
      <w:i/>
      <w:color w:val="5B9BD5"/>
      <w:sz w:val="24"/>
    </w:rPr>
  </w:style>
  <w:style w:type="character" w:customStyle="1" w:styleId="1113">
    <w:name w:val="Выделенная цитата Знак111"/>
    <w:rsid w:val="0063589A"/>
    <w:rPr>
      <w:i/>
      <w:color w:val="5B9BD5"/>
      <w:sz w:val="24"/>
    </w:rPr>
  </w:style>
  <w:style w:type="character" w:customStyle="1" w:styleId="1102">
    <w:name w:val="Выделенная цитата Знак110"/>
    <w:rsid w:val="0063589A"/>
    <w:rPr>
      <w:i/>
      <w:color w:val="5B9BD5"/>
      <w:sz w:val="24"/>
    </w:rPr>
  </w:style>
  <w:style w:type="character" w:customStyle="1" w:styleId="193">
    <w:name w:val="Выделенная цитата Знак19"/>
    <w:rsid w:val="0063589A"/>
    <w:rPr>
      <w:i/>
      <w:color w:val="5B9BD5"/>
      <w:sz w:val="24"/>
    </w:rPr>
  </w:style>
  <w:style w:type="character" w:customStyle="1" w:styleId="183">
    <w:name w:val="Выделенная цитата Знак18"/>
    <w:rsid w:val="0063589A"/>
    <w:rPr>
      <w:i/>
      <w:color w:val="5B9BD5"/>
      <w:sz w:val="24"/>
    </w:rPr>
  </w:style>
  <w:style w:type="character" w:customStyle="1" w:styleId="174">
    <w:name w:val="Выделенная цитата Знак17"/>
    <w:rsid w:val="0063589A"/>
    <w:rPr>
      <w:i/>
      <w:color w:val="5B9BD5"/>
      <w:sz w:val="24"/>
    </w:rPr>
  </w:style>
  <w:style w:type="character" w:customStyle="1" w:styleId="164">
    <w:name w:val="Выделенная цитата Знак16"/>
    <w:rsid w:val="0063589A"/>
    <w:rPr>
      <w:i/>
      <w:color w:val="5B9BD5"/>
      <w:sz w:val="24"/>
    </w:rPr>
  </w:style>
  <w:style w:type="character" w:customStyle="1" w:styleId="153">
    <w:name w:val="Выделенная цитата Знак15"/>
    <w:rsid w:val="0063589A"/>
    <w:rPr>
      <w:i/>
      <w:color w:val="5B9BD5"/>
      <w:sz w:val="24"/>
    </w:rPr>
  </w:style>
  <w:style w:type="character" w:customStyle="1" w:styleId="147">
    <w:name w:val="Выделенная цитата Знак14"/>
    <w:rsid w:val="0063589A"/>
    <w:rPr>
      <w:i/>
      <w:color w:val="5B9BD5"/>
      <w:sz w:val="24"/>
    </w:rPr>
  </w:style>
  <w:style w:type="character" w:customStyle="1" w:styleId="139">
    <w:name w:val="Выделенная цитата Знак13"/>
    <w:rsid w:val="0063589A"/>
    <w:rPr>
      <w:i/>
      <w:color w:val="5B9BD5"/>
      <w:sz w:val="24"/>
    </w:rPr>
  </w:style>
  <w:style w:type="character" w:customStyle="1" w:styleId="12f">
    <w:name w:val="Выделенная цитата Знак12"/>
    <w:rsid w:val="0063589A"/>
    <w:rPr>
      <w:i/>
      <w:color w:val="5B9BD5"/>
      <w:sz w:val="24"/>
    </w:rPr>
  </w:style>
  <w:style w:type="character" w:customStyle="1" w:styleId="3113">
    <w:name w:val="Основной текст 3 Знак11"/>
    <w:aliases w:val="Знак5 Знак25"/>
    <w:locked/>
    <w:rsid w:val="0063589A"/>
    <w:rPr>
      <w:rFonts w:ascii="Times New Roman" w:hAnsi="Times New Roman"/>
      <w:sz w:val="16"/>
      <w:lang w:val="ru-RU" w:eastAsia="ru-RU"/>
    </w:rPr>
  </w:style>
  <w:style w:type="character" w:customStyle="1" w:styleId="HTML11a">
    <w:name w:val="Адрес HTML Знак11"/>
    <w:rsid w:val="0063589A"/>
    <w:rPr>
      <w:rFonts w:ascii="Times New Roman" w:hAnsi="Times New Roman"/>
      <w:i/>
      <w:sz w:val="24"/>
    </w:rPr>
  </w:style>
  <w:style w:type="character" w:customStyle="1" w:styleId="1ffffffc">
    <w:name w:val="Без интервала Знак1"/>
    <w:link w:val="4d"/>
    <w:locked/>
    <w:rsid w:val="0063589A"/>
  </w:style>
  <w:style w:type="paragraph" w:customStyle="1" w:styleId="4d">
    <w:name w:val="Без интервала4"/>
    <w:link w:val="1ffffffc"/>
    <w:rsid w:val="0063589A"/>
    <w:pPr>
      <w:spacing w:after="0" w:line="240" w:lineRule="auto"/>
    </w:pPr>
  </w:style>
  <w:style w:type="character" w:customStyle="1" w:styleId="3114">
    <w:name w:val="Знак3 Знак Знак11"/>
    <w:aliases w:val="Знак3 Знак Знак Знак12"/>
    <w:locked/>
    <w:rsid w:val="0063589A"/>
    <w:rPr>
      <w:rFonts w:ascii="Arial" w:hAnsi="Arial"/>
      <w:b/>
      <w:i/>
      <w:sz w:val="28"/>
      <w:lang w:val="ru-RU" w:eastAsia="en-US"/>
    </w:rPr>
  </w:style>
  <w:style w:type="character" w:customStyle="1" w:styleId="11f3">
    <w:name w:val="Выделенная цитата Знак11"/>
    <w:rsid w:val="0063589A"/>
    <w:rPr>
      <w:b/>
      <w:i/>
      <w:color w:val="4F81BD"/>
      <w:sz w:val="24"/>
    </w:rPr>
  </w:style>
  <w:style w:type="character" w:customStyle="1" w:styleId="2115">
    <w:name w:val="Цитата 2 Знак11"/>
    <w:rsid w:val="0063589A"/>
    <w:rPr>
      <w:i/>
      <w:color w:val="404040"/>
      <w:sz w:val="24"/>
    </w:rPr>
  </w:style>
  <w:style w:type="character" w:customStyle="1" w:styleId="1ffffffd">
    <w:name w:val="Абзац списка Знак1"/>
    <w:locked/>
    <w:rsid w:val="0063589A"/>
    <w:rPr>
      <w:rFonts w:ascii="Times New Roman" w:hAnsi="Times New Roman"/>
      <w:sz w:val="24"/>
    </w:rPr>
  </w:style>
  <w:style w:type="character" w:customStyle="1" w:styleId="202">
    <w:name w:val="Знак Знак202"/>
    <w:rsid w:val="0063589A"/>
    <w:rPr>
      <w:rFonts w:ascii="Arial" w:hAnsi="Arial"/>
      <w:sz w:val="22"/>
    </w:rPr>
  </w:style>
  <w:style w:type="paragraph" w:customStyle="1" w:styleId="3ff2">
    <w:name w:val="Знак Знак Знак Знак Знак Знак3"/>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63589A"/>
    <w:rPr>
      <w:b/>
      <w:sz w:val="27"/>
      <w:lang w:val="ru-RU" w:eastAsia="ru-RU"/>
    </w:rPr>
  </w:style>
  <w:style w:type="character" w:customStyle="1" w:styleId="102">
    <w:name w:val="Знак Знак102"/>
    <w:locked/>
    <w:rsid w:val="0063589A"/>
    <w:rPr>
      <w:sz w:val="16"/>
      <w:lang w:val="ru-RU" w:eastAsia="ru-RU"/>
    </w:rPr>
  </w:style>
  <w:style w:type="character" w:customStyle="1" w:styleId="6120">
    <w:name w:val="Знак Знак612"/>
    <w:rsid w:val="0063589A"/>
    <w:rPr>
      <w:rFonts w:ascii="Arial" w:hAnsi="Arial"/>
      <w:b/>
      <w:i/>
      <w:sz w:val="28"/>
      <w:lang w:val="ru-RU" w:eastAsia="en-US"/>
    </w:rPr>
  </w:style>
  <w:style w:type="character" w:customStyle="1" w:styleId="1630">
    <w:name w:val="Знак Знак163"/>
    <w:locked/>
    <w:rsid w:val="0063589A"/>
    <w:rPr>
      <w:b/>
      <w:caps/>
      <w:sz w:val="24"/>
      <w:lang w:val="ru-RU" w:eastAsia="ru-RU"/>
    </w:rPr>
  </w:style>
  <w:style w:type="character" w:customStyle="1" w:styleId="4e">
    <w:name w:val="Знак Знак Знак4"/>
    <w:rsid w:val="0063589A"/>
    <w:rPr>
      <w:rFonts w:ascii="Times New Roman" w:hAnsi="Times New Roman"/>
      <w:b/>
      <w:caps/>
      <w:sz w:val="28"/>
    </w:rPr>
  </w:style>
  <w:style w:type="character" w:customStyle="1" w:styleId="2520">
    <w:name w:val="Знак Знак252"/>
    <w:rsid w:val="0063589A"/>
    <w:rPr>
      <w:rFonts w:ascii="Times New Roman" w:hAnsi="Times New Roman"/>
      <w:b/>
      <w:sz w:val="28"/>
    </w:rPr>
  </w:style>
  <w:style w:type="character" w:customStyle="1" w:styleId="2220">
    <w:name w:val="Знак Знак222"/>
    <w:rsid w:val="0063589A"/>
    <w:rPr>
      <w:rFonts w:ascii="Times New Roman" w:hAnsi="Times New Roman"/>
      <w:sz w:val="24"/>
    </w:rPr>
  </w:style>
  <w:style w:type="character" w:customStyle="1" w:styleId="1920">
    <w:name w:val="Знак Знак192"/>
    <w:rsid w:val="0063589A"/>
    <w:rPr>
      <w:rFonts w:ascii="Times New Roman" w:hAnsi="Times New Roman"/>
      <w:sz w:val="16"/>
      <w:lang w:eastAsia="ru-RU"/>
    </w:rPr>
  </w:style>
  <w:style w:type="character" w:customStyle="1" w:styleId="1820">
    <w:name w:val="Знак Знак182"/>
    <w:rsid w:val="0063589A"/>
    <w:rPr>
      <w:rFonts w:ascii="Courier New" w:hAnsi="Courier New"/>
    </w:rPr>
  </w:style>
  <w:style w:type="character" w:customStyle="1" w:styleId="1520">
    <w:name w:val="Знак Знак152"/>
    <w:rsid w:val="0063589A"/>
    <w:rPr>
      <w:b/>
      <w:sz w:val="28"/>
    </w:rPr>
  </w:style>
  <w:style w:type="character" w:customStyle="1" w:styleId="4120">
    <w:name w:val="Знак Знак412"/>
    <w:locked/>
    <w:rsid w:val="0063589A"/>
    <w:rPr>
      <w:rFonts w:ascii="Arial" w:hAnsi="Arial"/>
      <w:b/>
      <w:i/>
      <w:sz w:val="28"/>
      <w:lang w:val="ru-RU" w:eastAsia="en-US"/>
    </w:rPr>
  </w:style>
  <w:style w:type="character" w:customStyle="1" w:styleId="2330">
    <w:name w:val="Знак Знак23 Знак3"/>
    <w:aliases w:val="Знак Знак3 Знак3"/>
    <w:locked/>
    <w:rsid w:val="0063589A"/>
    <w:rPr>
      <w:rFonts w:ascii="Tahoma" w:hAnsi="Tahoma"/>
      <w:sz w:val="16"/>
    </w:rPr>
  </w:style>
  <w:style w:type="paragraph" w:customStyle="1" w:styleId="4f">
    <w:name w:val="Знак Знак Знак Знак Знак Знак Знак Знак Знак Знак Знак Знак Знак4"/>
    <w:basedOn w:val="a3"/>
    <w:rsid w:val="0063589A"/>
    <w:pPr>
      <w:spacing w:after="160" w:line="240" w:lineRule="exact"/>
    </w:pPr>
    <w:rPr>
      <w:rFonts w:ascii="Verdana" w:hAnsi="Verdana"/>
      <w:lang w:val="en-US" w:eastAsia="en-US"/>
    </w:rPr>
  </w:style>
  <w:style w:type="paragraph" w:customStyle="1" w:styleId="32a">
    <w:name w:val="Знак32"/>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63589A"/>
    <w:rPr>
      <w:b/>
      <w:caps/>
      <w:sz w:val="24"/>
      <w:lang w:val="ru-RU" w:eastAsia="ru-RU"/>
    </w:rPr>
  </w:style>
  <w:style w:type="character" w:customStyle="1" w:styleId="2ffff5">
    <w:name w:val="Без интервала Знак2"/>
    <w:locked/>
    <w:rsid w:val="0063589A"/>
    <w:rPr>
      <w:sz w:val="24"/>
      <w:lang w:eastAsia="en-US"/>
    </w:rPr>
  </w:style>
  <w:style w:type="character" w:customStyle="1" w:styleId="1122">
    <w:name w:val="Знак1 Знак Знак12"/>
    <w:locked/>
    <w:rsid w:val="0063589A"/>
    <w:rPr>
      <w:rFonts w:ascii="Times New Roman" w:hAnsi="Times New Roman"/>
      <w:sz w:val="24"/>
      <w:lang w:eastAsia="ru-RU"/>
    </w:rPr>
  </w:style>
  <w:style w:type="character" w:customStyle="1" w:styleId="462">
    <w:name w:val="Знак Знак462"/>
    <w:locked/>
    <w:rsid w:val="0063589A"/>
    <w:rPr>
      <w:b/>
      <w:sz w:val="27"/>
      <w:lang w:val="ru-RU" w:eastAsia="ru-RU"/>
    </w:rPr>
  </w:style>
  <w:style w:type="character" w:customStyle="1" w:styleId="482">
    <w:name w:val="Знак Знак482"/>
    <w:locked/>
    <w:rsid w:val="0063589A"/>
    <w:rPr>
      <w:b/>
      <w:sz w:val="27"/>
      <w:lang w:val="ru-RU" w:eastAsia="ru-RU"/>
    </w:rPr>
  </w:style>
  <w:style w:type="character" w:customStyle="1" w:styleId="442">
    <w:name w:val="Знак Знак442"/>
    <w:locked/>
    <w:rsid w:val="0063589A"/>
    <w:rPr>
      <w:sz w:val="24"/>
    </w:rPr>
  </w:style>
  <w:style w:type="character" w:customStyle="1" w:styleId="5120">
    <w:name w:val="Знак Знак512"/>
    <w:locked/>
    <w:rsid w:val="0063589A"/>
    <w:rPr>
      <w:b/>
      <w:sz w:val="27"/>
      <w:lang w:val="ru-RU" w:eastAsia="ru-RU"/>
    </w:rPr>
  </w:style>
  <w:style w:type="character" w:customStyle="1" w:styleId="432">
    <w:name w:val="Знак Знак432"/>
    <w:locked/>
    <w:rsid w:val="0063589A"/>
    <w:rPr>
      <w:color w:val="000000"/>
      <w:sz w:val="24"/>
      <w:lang w:eastAsia="ru-RU"/>
    </w:rPr>
  </w:style>
  <w:style w:type="character" w:customStyle="1" w:styleId="4220">
    <w:name w:val="Знак Знак422"/>
    <w:rsid w:val="0063589A"/>
    <w:rPr>
      <w:rFonts w:ascii="Times New Roman" w:hAnsi="Times New Roman"/>
      <w:sz w:val="16"/>
    </w:rPr>
  </w:style>
  <w:style w:type="character" w:customStyle="1" w:styleId="4920">
    <w:name w:val="Знак Знак492"/>
    <w:rsid w:val="0063589A"/>
    <w:rPr>
      <w:rFonts w:ascii="Times New Roman" w:hAnsi="Times New Roman"/>
      <w:b/>
      <w:caps/>
      <w:sz w:val="24"/>
      <w:lang w:eastAsia="ru-RU"/>
    </w:rPr>
  </w:style>
  <w:style w:type="character" w:customStyle="1" w:styleId="472">
    <w:name w:val="Знак Знак472"/>
    <w:rsid w:val="0063589A"/>
    <w:rPr>
      <w:rFonts w:ascii="Times New Roman" w:hAnsi="Times New Roman"/>
      <w:b/>
      <w:sz w:val="27"/>
      <w:lang w:eastAsia="ru-RU"/>
    </w:rPr>
  </w:style>
  <w:style w:type="character" w:customStyle="1" w:styleId="452">
    <w:name w:val="Знак Знак452"/>
    <w:rsid w:val="0063589A"/>
    <w:rPr>
      <w:rFonts w:ascii="Times New Roman" w:hAnsi="Times New Roman"/>
      <w:b/>
      <w:i/>
      <w:sz w:val="26"/>
      <w:lang w:eastAsia="ru-RU"/>
    </w:rPr>
  </w:style>
  <w:style w:type="character" w:customStyle="1" w:styleId="5020">
    <w:name w:val="Знак Знак502"/>
    <w:locked/>
    <w:rsid w:val="0063589A"/>
    <w:rPr>
      <w:b/>
      <w:sz w:val="28"/>
      <w:lang w:val="ru-RU" w:eastAsia="ru-RU"/>
    </w:rPr>
  </w:style>
  <w:style w:type="character" w:customStyle="1" w:styleId="522">
    <w:name w:val="Знак Знак522"/>
    <w:rsid w:val="0063589A"/>
    <w:rPr>
      <w:rFonts w:ascii="Arial" w:hAnsi="Arial"/>
      <w:b/>
      <w:i/>
      <w:sz w:val="28"/>
    </w:rPr>
  </w:style>
  <w:style w:type="character" w:customStyle="1" w:styleId="5121">
    <w:name w:val="Знак5 Знак Знак12"/>
    <w:locked/>
    <w:rsid w:val="0063589A"/>
    <w:rPr>
      <w:sz w:val="16"/>
      <w:lang w:val="ru-RU" w:eastAsia="ru-RU"/>
    </w:rPr>
  </w:style>
  <w:style w:type="character" w:customStyle="1" w:styleId="624">
    <w:name w:val="Знак6 Знак Знак2"/>
    <w:rsid w:val="0063589A"/>
    <w:rPr>
      <w:sz w:val="24"/>
      <w:lang w:val="ru-RU" w:eastAsia="ru-RU"/>
    </w:rPr>
  </w:style>
  <w:style w:type="character" w:customStyle="1" w:styleId="UnresolvedMention">
    <w:name w:val="Unresolved Mention"/>
    <w:semiHidden/>
    <w:rsid w:val="0063589A"/>
    <w:rPr>
      <w:color w:val="605E5C"/>
      <w:shd w:val="clear" w:color="auto" w:fill="E1DFDD"/>
    </w:rPr>
  </w:style>
  <w:style w:type="character" w:customStyle="1" w:styleId="203">
    <w:name w:val="Знак Знак203"/>
    <w:rsid w:val="0063589A"/>
    <w:rPr>
      <w:rFonts w:ascii="Arial" w:hAnsi="Arial"/>
      <w:sz w:val="22"/>
    </w:rPr>
  </w:style>
  <w:style w:type="paragraph" w:customStyle="1" w:styleId="4f0">
    <w:name w:val="Знак Знак Знак Знак Знак Знак4"/>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63589A"/>
    <w:rPr>
      <w:sz w:val="16"/>
      <w:lang w:val="ru-RU" w:eastAsia="ru-RU"/>
    </w:rPr>
  </w:style>
  <w:style w:type="character" w:customStyle="1" w:styleId="1430">
    <w:name w:val="Знак Знак143"/>
    <w:locked/>
    <w:rsid w:val="0063589A"/>
    <w:rPr>
      <w:b/>
      <w:sz w:val="27"/>
      <w:lang w:val="ru-RU" w:eastAsia="ru-RU"/>
    </w:rPr>
  </w:style>
  <w:style w:type="character" w:customStyle="1" w:styleId="103">
    <w:name w:val="Знак Знак103"/>
    <w:locked/>
    <w:rsid w:val="0063589A"/>
    <w:rPr>
      <w:sz w:val="16"/>
      <w:lang w:val="ru-RU" w:eastAsia="ru-RU"/>
    </w:rPr>
  </w:style>
  <w:style w:type="character" w:customStyle="1" w:styleId="6130">
    <w:name w:val="Знак Знак613"/>
    <w:rsid w:val="0063589A"/>
    <w:rPr>
      <w:rFonts w:ascii="Arial" w:hAnsi="Arial"/>
      <w:b/>
      <w:i/>
      <w:sz w:val="28"/>
      <w:lang w:val="ru-RU" w:eastAsia="en-US"/>
    </w:rPr>
  </w:style>
  <w:style w:type="character" w:customStyle="1" w:styleId="1640">
    <w:name w:val="Знак Знак164"/>
    <w:locked/>
    <w:rsid w:val="0063589A"/>
    <w:rPr>
      <w:b/>
      <w:caps/>
      <w:sz w:val="24"/>
      <w:lang w:val="ru-RU" w:eastAsia="ru-RU"/>
    </w:rPr>
  </w:style>
  <w:style w:type="character" w:customStyle="1" w:styleId="5b">
    <w:name w:val="Знак Знак Знак5"/>
    <w:rsid w:val="0063589A"/>
    <w:rPr>
      <w:rFonts w:ascii="Times New Roman" w:hAnsi="Times New Roman"/>
      <w:b/>
      <w:caps/>
      <w:sz w:val="28"/>
    </w:rPr>
  </w:style>
  <w:style w:type="character" w:customStyle="1" w:styleId="253">
    <w:name w:val="Знак Знак253"/>
    <w:rsid w:val="0063589A"/>
    <w:rPr>
      <w:rFonts w:ascii="Times New Roman" w:hAnsi="Times New Roman"/>
      <w:b/>
      <w:sz w:val="28"/>
    </w:rPr>
  </w:style>
  <w:style w:type="character" w:customStyle="1" w:styleId="2230">
    <w:name w:val="Знак Знак223"/>
    <w:rsid w:val="0063589A"/>
    <w:rPr>
      <w:rFonts w:ascii="Times New Roman" w:hAnsi="Times New Roman"/>
      <w:sz w:val="24"/>
    </w:rPr>
  </w:style>
  <w:style w:type="character" w:customStyle="1" w:styleId="1930">
    <w:name w:val="Знак Знак193"/>
    <w:rsid w:val="0063589A"/>
    <w:rPr>
      <w:rFonts w:ascii="Times New Roman" w:hAnsi="Times New Roman"/>
      <w:sz w:val="16"/>
      <w:lang w:eastAsia="ru-RU"/>
    </w:rPr>
  </w:style>
  <w:style w:type="character" w:customStyle="1" w:styleId="1830">
    <w:name w:val="Знак Знак183"/>
    <w:rsid w:val="0063589A"/>
    <w:rPr>
      <w:rFonts w:ascii="Courier New" w:hAnsi="Courier New"/>
    </w:rPr>
  </w:style>
  <w:style w:type="character" w:customStyle="1" w:styleId="1730">
    <w:name w:val="Знак Знак173"/>
    <w:rsid w:val="0063589A"/>
    <w:rPr>
      <w:rFonts w:ascii="Times New Roman" w:hAnsi="Times New Roman"/>
      <w:sz w:val="24"/>
    </w:rPr>
  </w:style>
  <w:style w:type="character" w:customStyle="1" w:styleId="1530">
    <w:name w:val="Знак Знак153"/>
    <w:rsid w:val="0063589A"/>
    <w:rPr>
      <w:b/>
      <w:sz w:val="28"/>
    </w:rPr>
  </w:style>
  <w:style w:type="character" w:customStyle="1" w:styleId="4130">
    <w:name w:val="Знак Знак413"/>
    <w:locked/>
    <w:rsid w:val="0063589A"/>
    <w:rPr>
      <w:rFonts w:ascii="Arial" w:hAnsi="Arial"/>
      <w:b/>
      <w:i/>
      <w:sz w:val="28"/>
      <w:lang w:val="ru-RU" w:eastAsia="en-US"/>
    </w:rPr>
  </w:style>
  <w:style w:type="character" w:customStyle="1" w:styleId="2340">
    <w:name w:val="Знак Знак23 Знак4"/>
    <w:aliases w:val="Знак Знак3 Знак4"/>
    <w:locked/>
    <w:rsid w:val="0063589A"/>
    <w:rPr>
      <w:rFonts w:ascii="Tahoma" w:hAnsi="Tahoma"/>
      <w:sz w:val="16"/>
    </w:rPr>
  </w:style>
  <w:style w:type="paragraph" w:customStyle="1" w:styleId="5c">
    <w:name w:val="Знак Знак Знак Знак Знак Знак Знак Знак Знак Знак Знак Знак Знак5"/>
    <w:basedOn w:val="a3"/>
    <w:rsid w:val="0063589A"/>
    <w:pPr>
      <w:spacing w:after="160" w:line="240" w:lineRule="exact"/>
    </w:pPr>
    <w:rPr>
      <w:rFonts w:ascii="Verdana" w:hAnsi="Verdana"/>
      <w:lang w:val="en-US" w:eastAsia="en-US"/>
    </w:rPr>
  </w:style>
  <w:style w:type="paragraph" w:customStyle="1" w:styleId="332">
    <w:name w:val="Знак33"/>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63589A"/>
    <w:rPr>
      <w:b/>
      <w:caps/>
      <w:sz w:val="24"/>
      <w:lang w:val="ru-RU" w:eastAsia="ru-RU"/>
    </w:rPr>
  </w:style>
  <w:style w:type="character" w:customStyle="1" w:styleId="3ff3">
    <w:name w:val="Без интервала Знак3"/>
    <w:locked/>
    <w:rsid w:val="0063589A"/>
    <w:rPr>
      <w:sz w:val="24"/>
      <w:lang w:eastAsia="en-US"/>
    </w:rPr>
  </w:style>
  <w:style w:type="character" w:customStyle="1" w:styleId="1132">
    <w:name w:val="Знак1 Знак Знак13"/>
    <w:locked/>
    <w:rsid w:val="0063589A"/>
    <w:rPr>
      <w:rFonts w:ascii="Times New Roman" w:hAnsi="Times New Roman"/>
      <w:sz w:val="24"/>
      <w:lang w:eastAsia="ru-RU"/>
    </w:rPr>
  </w:style>
  <w:style w:type="character" w:customStyle="1" w:styleId="463">
    <w:name w:val="Знак Знак463"/>
    <w:locked/>
    <w:rsid w:val="0063589A"/>
    <w:rPr>
      <w:b/>
      <w:sz w:val="27"/>
      <w:lang w:val="ru-RU" w:eastAsia="ru-RU"/>
    </w:rPr>
  </w:style>
  <w:style w:type="character" w:customStyle="1" w:styleId="483">
    <w:name w:val="Знак Знак483"/>
    <w:locked/>
    <w:rsid w:val="0063589A"/>
    <w:rPr>
      <w:b/>
      <w:sz w:val="27"/>
      <w:lang w:val="ru-RU" w:eastAsia="ru-RU"/>
    </w:rPr>
  </w:style>
  <w:style w:type="character" w:customStyle="1" w:styleId="443">
    <w:name w:val="Знак Знак443"/>
    <w:locked/>
    <w:rsid w:val="0063589A"/>
    <w:rPr>
      <w:sz w:val="24"/>
    </w:rPr>
  </w:style>
  <w:style w:type="character" w:customStyle="1" w:styleId="5130">
    <w:name w:val="Знак Знак513"/>
    <w:locked/>
    <w:rsid w:val="0063589A"/>
    <w:rPr>
      <w:b/>
      <w:sz w:val="27"/>
      <w:lang w:val="ru-RU" w:eastAsia="ru-RU"/>
    </w:rPr>
  </w:style>
  <w:style w:type="character" w:customStyle="1" w:styleId="433">
    <w:name w:val="Знак Знак433"/>
    <w:locked/>
    <w:rsid w:val="0063589A"/>
    <w:rPr>
      <w:color w:val="000000"/>
      <w:sz w:val="24"/>
      <w:lang w:eastAsia="ru-RU"/>
    </w:rPr>
  </w:style>
  <w:style w:type="character" w:customStyle="1" w:styleId="423">
    <w:name w:val="Знак Знак423"/>
    <w:rsid w:val="0063589A"/>
    <w:rPr>
      <w:rFonts w:ascii="Times New Roman" w:hAnsi="Times New Roman"/>
      <w:sz w:val="16"/>
    </w:rPr>
  </w:style>
  <w:style w:type="character" w:customStyle="1" w:styleId="493">
    <w:name w:val="Знак Знак493"/>
    <w:rsid w:val="0063589A"/>
    <w:rPr>
      <w:rFonts w:ascii="Times New Roman" w:hAnsi="Times New Roman"/>
      <w:b/>
      <w:caps/>
      <w:sz w:val="24"/>
      <w:lang w:eastAsia="ru-RU"/>
    </w:rPr>
  </w:style>
  <w:style w:type="character" w:customStyle="1" w:styleId="473">
    <w:name w:val="Знак Знак473"/>
    <w:rsid w:val="0063589A"/>
    <w:rPr>
      <w:rFonts w:ascii="Times New Roman" w:hAnsi="Times New Roman"/>
      <w:b/>
      <w:sz w:val="27"/>
      <w:lang w:eastAsia="ru-RU"/>
    </w:rPr>
  </w:style>
  <w:style w:type="character" w:customStyle="1" w:styleId="453">
    <w:name w:val="Знак Знак453"/>
    <w:rsid w:val="0063589A"/>
    <w:rPr>
      <w:rFonts w:ascii="Times New Roman" w:hAnsi="Times New Roman"/>
      <w:b/>
      <w:i/>
      <w:sz w:val="26"/>
      <w:lang w:eastAsia="ru-RU"/>
    </w:rPr>
  </w:style>
  <w:style w:type="character" w:customStyle="1" w:styleId="503">
    <w:name w:val="Знак Знак503"/>
    <w:locked/>
    <w:rsid w:val="0063589A"/>
    <w:rPr>
      <w:b/>
      <w:sz w:val="28"/>
      <w:lang w:val="ru-RU" w:eastAsia="ru-RU"/>
    </w:rPr>
  </w:style>
  <w:style w:type="character" w:customStyle="1" w:styleId="523">
    <w:name w:val="Знак Знак523"/>
    <w:rsid w:val="0063589A"/>
    <w:rPr>
      <w:rFonts w:ascii="Arial" w:hAnsi="Arial"/>
      <w:b/>
      <w:i/>
      <w:sz w:val="28"/>
    </w:rPr>
  </w:style>
  <w:style w:type="character" w:customStyle="1" w:styleId="5131">
    <w:name w:val="Знак5 Знак Знак13"/>
    <w:locked/>
    <w:rsid w:val="0063589A"/>
    <w:rPr>
      <w:sz w:val="16"/>
      <w:lang w:val="ru-RU" w:eastAsia="ru-RU"/>
    </w:rPr>
  </w:style>
  <w:style w:type="character" w:customStyle="1" w:styleId="632">
    <w:name w:val="Знак6 Знак Знак3"/>
    <w:rsid w:val="0063589A"/>
    <w:rPr>
      <w:sz w:val="24"/>
      <w:lang w:val="ru-RU" w:eastAsia="ru-RU"/>
    </w:rPr>
  </w:style>
  <w:style w:type="paragraph" w:customStyle="1" w:styleId="5d">
    <w:name w:val="Знак Знак Знак Знак Знак Знак5"/>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63589A"/>
    <w:rPr>
      <w:sz w:val="16"/>
      <w:lang w:val="ru-RU" w:eastAsia="ru-RU"/>
    </w:rPr>
  </w:style>
  <w:style w:type="character" w:customStyle="1" w:styleId="1440">
    <w:name w:val="Знак Знак144"/>
    <w:locked/>
    <w:rsid w:val="0063589A"/>
    <w:rPr>
      <w:b/>
      <w:sz w:val="27"/>
      <w:lang w:val="ru-RU" w:eastAsia="ru-RU"/>
    </w:rPr>
  </w:style>
  <w:style w:type="character" w:customStyle="1" w:styleId="104">
    <w:name w:val="Знак Знак104"/>
    <w:locked/>
    <w:rsid w:val="0063589A"/>
    <w:rPr>
      <w:sz w:val="16"/>
      <w:lang w:val="ru-RU" w:eastAsia="ru-RU"/>
    </w:rPr>
  </w:style>
  <w:style w:type="character" w:customStyle="1" w:styleId="6140">
    <w:name w:val="Знак Знак614"/>
    <w:rsid w:val="0063589A"/>
    <w:rPr>
      <w:rFonts w:ascii="Arial" w:hAnsi="Arial"/>
      <w:b/>
      <w:i/>
      <w:sz w:val="28"/>
      <w:lang w:val="ru-RU" w:eastAsia="en-US"/>
    </w:rPr>
  </w:style>
  <w:style w:type="character" w:customStyle="1" w:styleId="165">
    <w:name w:val="Знак Знак165"/>
    <w:locked/>
    <w:rsid w:val="0063589A"/>
    <w:rPr>
      <w:b/>
      <w:caps/>
      <w:sz w:val="24"/>
      <w:lang w:val="ru-RU" w:eastAsia="ru-RU"/>
    </w:rPr>
  </w:style>
  <w:style w:type="character" w:customStyle="1" w:styleId="6d">
    <w:name w:val="Знак Знак Знак6"/>
    <w:rsid w:val="0063589A"/>
    <w:rPr>
      <w:rFonts w:ascii="Times New Roman" w:hAnsi="Times New Roman"/>
      <w:b/>
      <w:caps/>
      <w:sz w:val="28"/>
    </w:rPr>
  </w:style>
  <w:style w:type="character" w:customStyle="1" w:styleId="254">
    <w:name w:val="Знак Знак254"/>
    <w:rsid w:val="0063589A"/>
    <w:rPr>
      <w:rFonts w:ascii="Times New Roman" w:hAnsi="Times New Roman"/>
      <w:b/>
      <w:sz w:val="28"/>
    </w:rPr>
  </w:style>
  <w:style w:type="character" w:customStyle="1" w:styleId="2240">
    <w:name w:val="Знак Знак224"/>
    <w:rsid w:val="0063589A"/>
    <w:rPr>
      <w:rFonts w:ascii="Times New Roman" w:hAnsi="Times New Roman"/>
      <w:sz w:val="24"/>
    </w:rPr>
  </w:style>
  <w:style w:type="character" w:customStyle="1" w:styleId="204">
    <w:name w:val="Знак Знак204"/>
    <w:rsid w:val="0063589A"/>
    <w:rPr>
      <w:rFonts w:ascii="Arial" w:hAnsi="Arial"/>
      <w:sz w:val="22"/>
    </w:rPr>
  </w:style>
  <w:style w:type="character" w:customStyle="1" w:styleId="194">
    <w:name w:val="Знак Знак194"/>
    <w:rsid w:val="0063589A"/>
    <w:rPr>
      <w:rFonts w:ascii="Times New Roman" w:hAnsi="Times New Roman"/>
      <w:sz w:val="16"/>
      <w:lang w:eastAsia="ru-RU"/>
    </w:rPr>
  </w:style>
  <w:style w:type="character" w:customStyle="1" w:styleId="184">
    <w:name w:val="Знак Знак184"/>
    <w:rsid w:val="0063589A"/>
    <w:rPr>
      <w:rFonts w:ascii="Courier New" w:hAnsi="Courier New"/>
    </w:rPr>
  </w:style>
  <w:style w:type="character" w:customStyle="1" w:styleId="1740">
    <w:name w:val="Знак Знак174"/>
    <w:rsid w:val="0063589A"/>
    <w:rPr>
      <w:rFonts w:ascii="Times New Roman" w:hAnsi="Times New Roman"/>
      <w:sz w:val="24"/>
    </w:rPr>
  </w:style>
  <w:style w:type="character" w:customStyle="1" w:styleId="154">
    <w:name w:val="Знак Знак154"/>
    <w:rsid w:val="0063589A"/>
    <w:rPr>
      <w:b/>
      <w:sz w:val="28"/>
    </w:rPr>
  </w:style>
  <w:style w:type="character" w:customStyle="1" w:styleId="4140">
    <w:name w:val="Знак Знак414"/>
    <w:locked/>
    <w:rsid w:val="0063589A"/>
    <w:rPr>
      <w:rFonts w:ascii="Arial" w:hAnsi="Arial"/>
      <w:b/>
      <w:i/>
      <w:sz w:val="28"/>
      <w:lang w:val="ru-RU" w:eastAsia="en-US"/>
    </w:rPr>
  </w:style>
  <w:style w:type="character" w:customStyle="1" w:styleId="235">
    <w:name w:val="Знак Знак23 Знак5"/>
    <w:aliases w:val="Знак Знак3 Знак5"/>
    <w:locked/>
    <w:rsid w:val="0063589A"/>
    <w:rPr>
      <w:rFonts w:ascii="Tahoma" w:hAnsi="Tahoma"/>
      <w:sz w:val="16"/>
    </w:rPr>
  </w:style>
  <w:style w:type="paragraph" w:customStyle="1" w:styleId="6e">
    <w:name w:val="Знак Знак Знак Знак Знак Знак Знак Знак Знак Знак Знак Знак Знак6"/>
    <w:basedOn w:val="a3"/>
    <w:rsid w:val="0063589A"/>
    <w:pPr>
      <w:spacing w:after="160" w:line="240" w:lineRule="exact"/>
    </w:pPr>
    <w:rPr>
      <w:rFonts w:ascii="Verdana" w:hAnsi="Verdana"/>
      <w:lang w:val="en-US" w:eastAsia="en-US"/>
    </w:rPr>
  </w:style>
  <w:style w:type="paragraph" w:customStyle="1" w:styleId="344">
    <w:name w:val="Знак34"/>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63589A"/>
    <w:rPr>
      <w:b/>
      <w:caps/>
      <w:sz w:val="24"/>
      <w:lang w:val="ru-RU" w:eastAsia="ru-RU"/>
    </w:rPr>
  </w:style>
  <w:style w:type="character" w:customStyle="1" w:styleId="4f1">
    <w:name w:val="Без интервала Знак4"/>
    <w:locked/>
    <w:rsid w:val="0063589A"/>
    <w:rPr>
      <w:sz w:val="24"/>
      <w:lang w:eastAsia="en-US"/>
    </w:rPr>
  </w:style>
  <w:style w:type="character" w:customStyle="1" w:styleId="1142">
    <w:name w:val="Знак1 Знак Знак14"/>
    <w:locked/>
    <w:rsid w:val="0063589A"/>
    <w:rPr>
      <w:rFonts w:ascii="Times New Roman" w:hAnsi="Times New Roman"/>
      <w:sz w:val="24"/>
      <w:lang w:eastAsia="ru-RU"/>
    </w:rPr>
  </w:style>
  <w:style w:type="character" w:customStyle="1" w:styleId="464">
    <w:name w:val="Знак Знак464"/>
    <w:locked/>
    <w:rsid w:val="0063589A"/>
    <w:rPr>
      <w:b/>
      <w:sz w:val="27"/>
      <w:lang w:val="ru-RU" w:eastAsia="ru-RU"/>
    </w:rPr>
  </w:style>
  <w:style w:type="character" w:customStyle="1" w:styleId="484">
    <w:name w:val="Знак Знак484"/>
    <w:locked/>
    <w:rsid w:val="0063589A"/>
    <w:rPr>
      <w:b/>
      <w:sz w:val="27"/>
      <w:lang w:val="ru-RU" w:eastAsia="ru-RU"/>
    </w:rPr>
  </w:style>
  <w:style w:type="character" w:customStyle="1" w:styleId="444">
    <w:name w:val="Знак Знак444"/>
    <w:locked/>
    <w:rsid w:val="0063589A"/>
    <w:rPr>
      <w:sz w:val="24"/>
    </w:rPr>
  </w:style>
  <w:style w:type="character" w:customStyle="1" w:styleId="5140">
    <w:name w:val="Знак Знак514"/>
    <w:locked/>
    <w:rsid w:val="0063589A"/>
    <w:rPr>
      <w:b/>
      <w:sz w:val="27"/>
      <w:lang w:val="ru-RU" w:eastAsia="ru-RU"/>
    </w:rPr>
  </w:style>
  <w:style w:type="character" w:customStyle="1" w:styleId="434">
    <w:name w:val="Знак Знак434"/>
    <w:locked/>
    <w:rsid w:val="0063589A"/>
    <w:rPr>
      <w:color w:val="000000"/>
      <w:sz w:val="24"/>
      <w:lang w:eastAsia="ru-RU"/>
    </w:rPr>
  </w:style>
  <w:style w:type="character" w:customStyle="1" w:styleId="424">
    <w:name w:val="Знак Знак424"/>
    <w:rsid w:val="0063589A"/>
    <w:rPr>
      <w:rFonts w:ascii="Times New Roman" w:hAnsi="Times New Roman"/>
      <w:sz w:val="16"/>
    </w:rPr>
  </w:style>
  <w:style w:type="character" w:customStyle="1" w:styleId="494">
    <w:name w:val="Знак Знак494"/>
    <w:rsid w:val="0063589A"/>
    <w:rPr>
      <w:rFonts w:ascii="Times New Roman" w:hAnsi="Times New Roman"/>
      <w:b/>
      <w:caps/>
      <w:sz w:val="24"/>
      <w:lang w:eastAsia="ru-RU"/>
    </w:rPr>
  </w:style>
  <w:style w:type="character" w:customStyle="1" w:styleId="474">
    <w:name w:val="Знак Знак474"/>
    <w:rsid w:val="0063589A"/>
    <w:rPr>
      <w:rFonts w:ascii="Times New Roman" w:hAnsi="Times New Roman"/>
      <w:b/>
      <w:sz w:val="27"/>
      <w:lang w:eastAsia="ru-RU"/>
    </w:rPr>
  </w:style>
  <w:style w:type="character" w:customStyle="1" w:styleId="454">
    <w:name w:val="Знак Знак454"/>
    <w:rsid w:val="0063589A"/>
    <w:rPr>
      <w:rFonts w:ascii="Times New Roman" w:hAnsi="Times New Roman"/>
      <w:b/>
      <w:i/>
      <w:sz w:val="26"/>
      <w:lang w:eastAsia="ru-RU"/>
    </w:rPr>
  </w:style>
  <w:style w:type="character" w:customStyle="1" w:styleId="552">
    <w:name w:val="Знак5 Знак Знак5"/>
    <w:locked/>
    <w:rsid w:val="0063589A"/>
    <w:rPr>
      <w:sz w:val="16"/>
    </w:rPr>
  </w:style>
  <w:style w:type="character" w:customStyle="1" w:styleId="504">
    <w:name w:val="Знак Знак504"/>
    <w:locked/>
    <w:rsid w:val="0063589A"/>
    <w:rPr>
      <w:b/>
      <w:sz w:val="28"/>
      <w:lang w:val="ru-RU" w:eastAsia="ru-RU"/>
    </w:rPr>
  </w:style>
  <w:style w:type="character" w:customStyle="1" w:styleId="524">
    <w:name w:val="Знак Знак524"/>
    <w:rsid w:val="0063589A"/>
    <w:rPr>
      <w:rFonts w:ascii="Arial" w:hAnsi="Arial"/>
      <w:b/>
      <w:i/>
      <w:sz w:val="28"/>
    </w:rPr>
  </w:style>
  <w:style w:type="character" w:customStyle="1" w:styleId="5141">
    <w:name w:val="Знак5 Знак Знак14"/>
    <w:locked/>
    <w:rsid w:val="0063589A"/>
    <w:rPr>
      <w:sz w:val="16"/>
      <w:lang w:val="ru-RU" w:eastAsia="ru-RU"/>
    </w:rPr>
  </w:style>
  <w:style w:type="character" w:customStyle="1" w:styleId="642">
    <w:name w:val="Знак6 Знак Знак4"/>
    <w:rsid w:val="0063589A"/>
    <w:rPr>
      <w:sz w:val="24"/>
      <w:lang w:val="ru-RU" w:eastAsia="ru-RU"/>
    </w:rPr>
  </w:style>
  <w:style w:type="character" w:customStyle="1" w:styleId="205">
    <w:name w:val="Знак Знак205"/>
    <w:rsid w:val="0063589A"/>
    <w:rPr>
      <w:rFonts w:ascii="Arial" w:hAnsi="Arial"/>
      <w:sz w:val="22"/>
    </w:rPr>
  </w:style>
  <w:style w:type="character" w:customStyle="1" w:styleId="206">
    <w:name w:val="Знак Знак206"/>
    <w:rsid w:val="0063589A"/>
    <w:rPr>
      <w:rFonts w:ascii="Arial" w:hAnsi="Arial"/>
      <w:sz w:val="22"/>
    </w:rPr>
  </w:style>
  <w:style w:type="paragraph" w:customStyle="1" w:styleId="6f">
    <w:name w:val="Знак Знак Знак Знак Знак Знак6"/>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63589A"/>
    <w:rPr>
      <w:sz w:val="16"/>
      <w:lang w:val="ru-RU" w:eastAsia="ru-RU"/>
    </w:rPr>
  </w:style>
  <w:style w:type="character" w:customStyle="1" w:styleId="1450">
    <w:name w:val="Знак Знак145"/>
    <w:locked/>
    <w:rsid w:val="0063589A"/>
    <w:rPr>
      <w:b/>
      <w:sz w:val="27"/>
      <w:lang w:val="ru-RU" w:eastAsia="ru-RU"/>
    </w:rPr>
  </w:style>
  <w:style w:type="character" w:customStyle="1" w:styleId="105">
    <w:name w:val="Знак Знак105"/>
    <w:locked/>
    <w:rsid w:val="0063589A"/>
    <w:rPr>
      <w:sz w:val="16"/>
      <w:lang w:val="ru-RU" w:eastAsia="ru-RU"/>
    </w:rPr>
  </w:style>
  <w:style w:type="character" w:customStyle="1" w:styleId="6150">
    <w:name w:val="Знак Знак615"/>
    <w:rsid w:val="0063589A"/>
    <w:rPr>
      <w:rFonts w:ascii="Arial" w:hAnsi="Arial"/>
      <w:b/>
      <w:i/>
      <w:sz w:val="28"/>
      <w:lang w:val="ru-RU" w:eastAsia="en-US"/>
    </w:rPr>
  </w:style>
  <w:style w:type="character" w:customStyle="1" w:styleId="166">
    <w:name w:val="Знак Знак166"/>
    <w:locked/>
    <w:rsid w:val="0063589A"/>
    <w:rPr>
      <w:b/>
      <w:caps/>
      <w:sz w:val="24"/>
      <w:lang w:val="ru-RU" w:eastAsia="ru-RU"/>
    </w:rPr>
  </w:style>
  <w:style w:type="character" w:customStyle="1" w:styleId="78">
    <w:name w:val="Знак Знак Знак7"/>
    <w:rsid w:val="0063589A"/>
    <w:rPr>
      <w:rFonts w:ascii="Times New Roman" w:hAnsi="Times New Roman"/>
      <w:b/>
      <w:caps/>
      <w:sz w:val="28"/>
    </w:rPr>
  </w:style>
  <w:style w:type="character" w:customStyle="1" w:styleId="255">
    <w:name w:val="Знак Знак255"/>
    <w:rsid w:val="0063589A"/>
    <w:rPr>
      <w:rFonts w:ascii="Times New Roman" w:hAnsi="Times New Roman"/>
      <w:b/>
      <w:sz w:val="28"/>
    </w:rPr>
  </w:style>
  <w:style w:type="character" w:customStyle="1" w:styleId="2250">
    <w:name w:val="Знак Знак225"/>
    <w:rsid w:val="0063589A"/>
    <w:rPr>
      <w:rFonts w:ascii="Times New Roman" w:hAnsi="Times New Roman"/>
      <w:sz w:val="24"/>
    </w:rPr>
  </w:style>
  <w:style w:type="character" w:customStyle="1" w:styleId="195">
    <w:name w:val="Знак Знак195"/>
    <w:rsid w:val="0063589A"/>
    <w:rPr>
      <w:rFonts w:ascii="Times New Roman" w:hAnsi="Times New Roman"/>
      <w:sz w:val="16"/>
      <w:lang w:eastAsia="ru-RU"/>
    </w:rPr>
  </w:style>
  <w:style w:type="character" w:customStyle="1" w:styleId="185">
    <w:name w:val="Знак Знак185"/>
    <w:rsid w:val="0063589A"/>
    <w:rPr>
      <w:rFonts w:ascii="Courier New" w:hAnsi="Courier New"/>
    </w:rPr>
  </w:style>
  <w:style w:type="character" w:customStyle="1" w:styleId="175">
    <w:name w:val="Знак Знак175"/>
    <w:rsid w:val="0063589A"/>
    <w:rPr>
      <w:rFonts w:ascii="Times New Roman" w:hAnsi="Times New Roman"/>
      <w:sz w:val="24"/>
    </w:rPr>
  </w:style>
  <w:style w:type="character" w:customStyle="1" w:styleId="155">
    <w:name w:val="Знак Знак155"/>
    <w:rsid w:val="0063589A"/>
    <w:rPr>
      <w:b/>
      <w:sz w:val="28"/>
    </w:rPr>
  </w:style>
  <w:style w:type="character" w:customStyle="1" w:styleId="4150">
    <w:name w:val="Знак Знак415"/>
    <w:locked/>
    <w:rsid w:val="0063589A"/>
    <w:rPr>
      <w:rFonts w:ascii="Arial" w:hAnsi="Arial"/>
      <w:b/>
      <w:i/>
      <w:sz w:val="28"/>
      <w:lang w:val="ru-RU" w:eastAsia="en-US"/>
    </w:rPr>
  </w:style>
  <w:style w:type="character" w:customStyle="1" w:styleId="236">
    <w:name w:val="Знак Знак23 Знак6"/>
    <w:aliases w:val="Знак Знак3 Знак6"/>
    <w:locked/>
    <w:rsid w:val="0063589A"/>
    <w:rPr>
      <w:rFonts w:ascii="Tahoma" w:hAnsi="Tahoma"/>
      <w:sz w:val="16"/>
    </w:rPr>
  </w:style>
  <w:style w:type="paragraph" w:customStyle="1" w:styleId="7a">
    <w:name w:val="Знак Знак Знак Знак Знак Знак Знак Знак Знак Знак Знак Знак Знак7"/>
    <w:basedOn w:val="a3"/>
    <w:rsid w:val="0063589A"/>
    <w:pPr>
      <w:spacing w:after="160" w:line="240" w:lineRule="exact"/>
    </w:pPr>
    <w:rPr>
      <w:rFonts w:ascii="Verdana" w:hAnsi="Verdana"/>
      <w:lang w:val="en-US" w:eastAsia="en-US"/>
    </w:rPr>
  </w:style>
  <w:style w:type="paragraph" w:customStyle="1" w:styleId="354">
    <w:name w:val="Знак35"/>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63589A"/>
    <w:rPr>
      <w:b/>
      <w:caps/>
      <w:sz w:val="24"/>
      <w:lang w:val="ru-RU" w:eastAsia="ru-RU"/>
    </w:rPr>
  </w:style>
  <w:style w:type="character" w:customStyle="1" w:styleId="5e">
    <w:name w:val="Без интервала Знак5"/>
    <w:locked/>
    <w:rsid w:val="0063589A"/>
    <w:rPr>
      <w:sz w:val="24"/>
      <w:lang w:eastAsia="en-US"/>
    </w:rPr>
  </w:style>
  <w:style w:type="character" w:customStyle="1" w:styleId="1152">
    <w:name w:val="Знак1 Знак Знак15"/>
    <w:locked/>
    <w:rsid w:val="0063589A"/>
    <w:rPr>
      <w:rFonts w:ascii="Times New Roman" w:hAnsi="Times New Roman"/>
      <w:sz w:val="24"/>
      <w:lang w:eastAsia="ru-RU"/>
    </w:rPr>
  </w:style>
  <w:style w:type="character" w:customStyle="1" w:styleId="465">
    <w:name w:val="Знак Знак465"/>
    <w:locked/>
    <w:rsid w:val="0063589A"/>
    <w:rPr>
      <w:b/>
      <w:sz w:val="27"/>
      <w:lang w:val="ru-RU" w:eastAsia="ru-RU"/>
    </w:rPr>
  </w:style>
  <w:style w:type="character" w:customStyle="1" w:styleId="485">
    <w:name w:val="Знак Знак485"/>
    <w:locked/>
    <w:rsid w:val="0063589A"/>
    <w:rPr>
      <w:b/>
      <w:sz w:val="27"/>
      <w:lang w:val="ru-RU" w:eastAsia="ru-RU"/>
    </w:rPr>
  </w:style>
  <w:style w:type="character" w:customStyle="1" w:styleId="445">
    <w:name w:val="Знак Знак445"/>
    <w:locked/>
    <w:rsid w:val="0063589A"/>
    <w:rPr>
      <w:sz w:val="24"/>
    </w:rPr>
  </w:style>
  <w:style w:type="character" w:customStyle="1" w:styleId="5150">
    <w:name w:val="Знак Знак515"/>
    <w:locked/>
    <w:rsid w:val="0063589A"/>
    <w:rPr>
      <w:b/>
      <w:sz w:val="27"/>
      <w:lang w:val="ru-RU" w:eastAsia="ru-RU"/>
    </w:rPr>
  </w:style>
  <w:style w:type="character" w:customStyle="1" w:styleId="435">
    <w:name w:val="Знак Знак435"/>
    <w:locked/>
    <w:rsid w:val="0063589A"/>
    <w:rPr>
      <w:color w:val="000000"/>
      <w:sz w:val="24"/>
      <w:lang w:eastAsia="ru-RU"/>
    </w:rPr>
  </w:style>
  <w:style w:type="character" w:customStyle="1" w:styleId="425">
    <w:name w:val="Знак Знак425"/>
    <w:rsid w:val="0063589A"/>
    <w:rPr>
      <w:rFonts w:ascii="Times New Roman" w:hAnsi="Times New Roman"/>
      <w:sz w:val="16"/>
    </w:rPr>
  </w:style>
  <w:style w:type="character" w:customStyle="1" w:styleId="495">
    <w:name w:val="Знак Знак495"/>
    <w:rsid w:val="0063589A"/>
    <w:rPr>
      <w:rFonts w:ascii="Times New Roman" w:hAnsi="Times New Roman"/>
      <w:b/>
      <w:caps/>
      <w:sz w:val="24"/>
      <w:lang w:eastAsia="ru-RU"/>
    </w:rPr>
  </w:style>
  <w:style w:type="character" w:customStyle="1" w:styleId="475">
    <w:name w:val="Знак Знак475"/>
    <w:rsid w:val="0063589A"/>
    <w:rPr>
      <w:rFonts w:ascii="Times New Roman" w:hAnsi="Times New Roman"/>
      <w:b/>
      <w:sz w:val="27"/>
      <w:lang w:eastAsia="ru-RU"/>
    </w:rPr>
  </w:style>
  <w:style w:type="character" w:customStyle="1" w:styleId="455">
    <w:name w:val="Знак Знак455"/>
    <w:rsid w:val="0063589A"/>
    <w:rPr>
      <w:rFonts w:ascii="Times New Roman" w:hAnsi="Times New Roman"/>
      <w:b/>
      <w:i/>
      <w:sz w:val="26"/>
      <w:lang w:eastAsia="ru-RU"/>
    </w:rPr>
  </w:style>
  <w:style w:type="character" w:customStyle="1" w:styleId="562">
    <w:name w:val="Знак5 Знак Знак6"/>
    <w:locked/>
    <w:rsid w:val="0063589A"/>
    <w:rPr>
      <w:sz w:val="16"/>
    </w:rPr>
  </w:style>
  <w:style w:type="character" w:customStyle="1" w:styleId="505">
    <w:name w:val="Знак Знак505"/>
    <w:locked/>
    <w:rsid w:val="0063589A"/>
    <w:rPr>
      <w:b/>
      <w:sz w:val="28"/>
      <w:lang w:val="ru-RU" w:eastAsia="ru-RU"/>
    </w:rPr>
  </w:style>
  <w:style w:type="character" w:customStyle="1" w:styleId="525">
    <w:name w:val="Знак Знак525"/>
    <w:rsid w:val="0063589A"/>
    <w:rPr>
      <w:rFonts w:ascii="Arial" w:hAnsi="Arial"/>
      <w:b/>
      <w:i/>
      <w:sz w:val="28"/>
    </w:rPr>
  </w:style>
  <w:style w:type="character" w:customStyle="1" w:styleId="5151">
    <w:name w:val="Знак5 Знак Знак15"/>
    <w:locked/>
    <w:rsid w:val="0063589A"/>
    <w:rPr>
      <w:sz w:val="16"/>
      <w:lang w:val="ru-RU" w:eastAsia="ru-RU"/>
    </w:rPr>
  </w:style>
  <w:style w:type="character" w:customStyle="1" w:styleId="652">
    <w:name w:val="Знак6 Знак Знак5"/>
    <w:rsid w:val="0063589A"/>
    <w:rPr>
      <w:sz w:val="24"/>
      <w:lang w:val="ru-RU" w:eastAsia="ru-RU"/>
    </w:rPr>
  </w:style>
  <w:style w:type="character" w:customStyle="1" w:styleId="207">
    <w:name w:val="Знак Знак207"/>
    <w:rsid w:val="0063589A"/>
    <w:rPr>
      <w:rFonts w:ascii="Arial" w:hAnsi="Arial"/>
      <w:sz w:val="22"/>
    </w:rPr>
  </w:style>
  <w:style w:type="character" w:customStyle="1" w:styleId="208">
    <w:name w:val="Знак Знак208"/>
    <w:rsid w:val="0063589A"/>
    <w:rPr>
      <w:rFonts w:ascii="Arial" w:hAnsi="Arial"/>
      <w:sz w:val="22"/>
    </w:rPr>
  </w:style>
  <w:style w:type="character" w:customStyle="1" w:styleId="209">
    <w:name w:val="Знак Знак209"/>
    <w:rsid w:val="0063589A"/>
    <w:rPr>
      <w:rFonts w:ascii="Arial" w:hAnsi="Arial"/>
      <w:sz w:val="22"/>
    </w:rPr>
  </w:style>
  <w:style w:type="character" w:customStyle="1" w:styleId="616">
    <w:name w:val="Знак Знак616"/>
    <w:rsid w:val="0063589A"/>
    <w:rPr>
      <w:rFonts w:ascii="Calibri" w:hAnsi="Calibri"/>
      <w:i/>
      <w:sz w:val="24"/>
    </w:rPr>
  </w:style>
  <w:style w:type="paragraph" w:customStyle="1" w:styleId="7b">
    <w:name w:val="Знак Знак Знак Знак Знак Знак7"/>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63589A"/>
    <w:rPr>
      <w:sz w:val="16"/>
      <w:lang w:val="ru-RU" w:eastAsia="ru-RU"/>
    </w:rPr>
  </w:style>
  <w:style w:type="character" w:customStyle="1" w:styleId="1460">
    <w:name w:val="Знак Знак146"/>
    <w:locked/>
    <w:rsid w:val="0063589A"/>
    <w:rPr>
      <w:b/>
      <w:sz w:val="27"/>
      <w:lang w:val="ru-RU" w:eastAsia="ru-RU"/>
    </w:rPr>
  </w:style>
  <w:style w:type="character" w:customStyle="1" w:styleId="106">
    <w:name w:val="Знак Знак106"/>
    <w:locked/>
    <w:rsid w:val="0063589A"/>
    <w:rPr>
      <w:sz w:val="16"/>
      <w:lang w:val="ru-RU" w:eastAsia="ru-RU"/>
    </w:rPr>
  </w:style>
  <w:style w:type="character" w:customStyle="1" w:styleId="167">
    <w:name w:val="Знак Знак167"/>
    <w:locked/>
    <w:rsid w:val="0063589A"/>
    <w:rPr>
      <w:b/>
      <w:caps/>
      <w:sz w:val="24"/>
      <w:lang w:val="ru-RU" w:eastAsia="ru-RU"/>
    </w:rPr>
  </w:style>
  <w:style w:type="character" w:customStyle="1" w:styleId="84">
    <w:name w:val="Знак Знак Знак8"/>
    <w:rsid w:val="0063589A"/>
    <w:rPr>
      <w:rFonts w:ascii="Times New Roman" w:hAnsi="Times New Roman"/>
      <w:b/>
      <w:caps/>
      <w:sz w:val="28"/>
    </w:rPr>
  </w:style>
  <w:style w:type="character" w:customStyle="1" w:styleId="256">
    <w:name w:val="Знак Знак256"/>
    <w:rsid w:val="0063589A"/>
    <w:rPr>
      <w:rFonts w:ascii="Times New Roman" w:hAnsi="Times New Roman"/>
      <w:b/>
      <w:sz w:val="28"/>
    </w:rPr>
  </w:style>
  <w:style w:type="character" w:customStyle="1" w:styleId="2260">
    <w:name w:val="Знак Знак226"/>
    <w:rsid w:val="0063589A"/>
    <w:rPr>
      <w:rFonts w:ascii="Times New Roman" w:hAnsi="Times New Roman"/>
      <w:sz w:val="24"/>
    </w:rPr>
  </w:style>
  <w:style w:type="character" w:customStyle="1" w:styleId="196">
    <w:name w:val="Знак Знак196"/>
    <w:rsid w:val="0063589A"/>
    <w:rPr>
      <w:rFonts w:ascii="Times New Roman" w:hAnsi="Times New Roman"/>
      <w:sz w:val="16"/>
      <w:lang w:eastAsia="ru-RU"/>
    </w:rPr>
  </w:style>
  <w:style w:type="character" w:customStyle="1" w:styleId="186">
    <w:name w:val="Знак Знак186"/>
    <w:rsid w:val="0063589A"/>
    <w:rPr>
      <w:rFonts w:ascii="Courier New" w:hAnsi="Courier New"/>
    </w:rPr>
  </w:style>
  <w:style w:type="character" w:customStyle="1" w:styleId="176">
    <w:name w:val="Знак Знак176"/>
    <w:rsid w:val="0063589A"/>
    <w:rPr>
      <w:rFonts w:ascii="Times New Roman" w:hAnsi="Times New Roman"/>
      <w:sz w:val="24"/>
    </w:rPr>
  </w:style>
  <w:style w:type="character" w:customStyle="1" w:styleId="156">
    <w:name w:val="Знак Знак156"/>
    <w:rsid w:val="0063589A"/>
    <w:rPr>
      <w:b/>
      <w:sz w:val="28"/>
    </w:rPr>
  </w:style>
  <w:style w:type="character" w:customStyle="1" w:styleId="4160">
    <w:name w:val="Знак Знак416"/>
    <w:locked/>
    <w:rsid w:val="0063589A"/>
    <w:rPr>
      <w:rFonts w:ascii="Arial" w:hAnsi="Arial"/>
      <w:b/>
      <w:i/>
      <w:sz w:val="28"/>
      <w:lang w:val="ru-RU" w:eastAsia="en-US"/>
    </w:rPr>
  </w:style>
  <w:style w:type="character" w:customStyle="1" w:styleId="237">
    <w:name w:val="Знак Знак23 Знак7"/>
    <w:aliases w:val="Знак Знак3 Знак7"/>
    <w:locked/>
    <w:rsid w:val="0063589A"/>
    <w:rPr>
      <w:rFonts w:ascii="Tahoma" w:hAnsi="Tahoma"/>
      <w:sz w:val="16"/>
    </w:rPr>
  </w:style>
  <w:style w:type="paragraph" w:customStyle="1" w:styleId="86">
    <w:name w:val="Знак Знак Знак Знак Знак Знак Знак Знак Знак Знак Знак Знак Знак8"/>
    <w:basedOn w:val="a3"/>
    <w:rsid w:val="0063589A"/>
    <w:pPr>
      <w:spacing w:after="160" w:line="240" w:lineRule="exact"/>
    </w:pPr>
    <w:rPr>
      <w:rFonts w:ascii="Verdana" w:hAnsi="Verdana"/>
      <w:lang w:val="en-US" w:eastAsia="en-US"/>
    </w:rPr>
  </w:style>
  <w:style w:type="paragraph" w:customStyle="1" w:styleId="362">
    <w:name w:val="Знак36"/>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63589A"/>
    <w:rPr>
      <w:b/>
      <w:caps/>
      <w:sz w:val="24"/>
      <w:lang w:val="ru-RU" w:eastAsia="ru-RU"/>
    </w:rPr>
  </w:style>
  <w:style w:type="character" w:customStyle="1" w:styleId="6f0">
    <w:name w:val="Без интервала Знак6"/>
    <w:locked/>
    <w:rsid w:val="0063589A"/>
    <w:rPr>
      <w:rFonts w:ascii="Times New Roman" w:hAnsi="Times New Roman"/>
      <w:sz w:val="22"/>
    </w:rPr>
  </w:style>
  <w:style w:type="character" w:customStyle="1" w:styleId="466">
    <w:name w:val="Знак Знак466"/>
    <w:locked/>
    <w:rsid w:val="0063589A"/>
    <w:rPr>
      <w:b/>
      <w:sz w:val="27"/>
      <w:lang w:val="ru-RU" w:eastAsia="ru-RU"/>
    </w:rPr>
  </w:style>
  <w:style w:type="character" w:customStyle="1" w:styleId="486">
    <w:name w:val="Знак Знак486"/>
    <w:locked/>
    <w:rsid w:val="0063589A"/>
    <w:rPr>
      <w:b/>
      <w:sz w:val="27"/>
      <w:lang w:val="ru-RU" w:eastAsia="ru-RU"/>
    </w:rPr>
  </w:style>
  <w:style w:type="character" w:customStyle="1" w:styleId="446">
    <w:name w:val="Знак Знак446"/>
    <w:locked/>
    <w:rsid w:val="0063589A"/>
    <w:rPr>
      <w:sz w:val="24"/>
    </w:rPr>
  </w:style>
  <w:style w:type="character" w:customStyle="1" w:styleId="5160">
    <w:name w:val="Знак Знак516"/>
    <w:locked/>
    <w:rsid w:val="0063589A"/>
    <w:rPr>
      <w:b/>
      <w:sz w:val="27"/>
      <w:lang w:val="ru-RU" w:eastAsia="ru-RU"/>
    </w:rPr>
  </w:style>
  <w:style w:type="character" w:customStyle="1" w:styleId="436">
    <w:name w:val="Знак Знак436"/>
    <w:locked/>
    <w:rsid w:val="0063589A"/>
    <w:rPr>
      <w:color w:val="000000"/>
      <w:sz w:val="24"/>
      <w:lang w:eastAsia="ru-RU"/>
    </w:rPr>
  </w:style>
  <w:style w:type="character" w:customStyle="1" w:styleId="426">
    <w:name w:val="Знак Знак426"/>
    <w:rsid w:val="0063589A"/>
    <w:rPr>
      <w:rFonts w:ascii="Times New Roman" w:hAnsi="Times New Roman"/>
      <w:sz w:val="16"/>
    </w:rPr>
  </w:style>
  <w:style w:type="character" w:customStyle="1" w:styleId="496">
    <w:name w:val="Знак Знак496"/>
    <w:rsid w:val="0063589A"/>
    <w:rPr>
      <w:rFonts w:ascii="Times New Roman" w:hAnsi="Times New Roman"/>
      <w:b/>
      <w:caps/>
      <w:sz w:val="24"/>
      <w:lang w:eastAsia="ru-RU"/>
    </w:rPr>
  </w:style>
  <w:style w:type="character" w:customStyle="1" w:styleId="476">
    <w:name w:val="Знак Знак476"/>
    <w:rsid w:val="0063589A"/>
    <w:rPr>
      <w:rFonts w:ascii="Times New Roman" w:hAnsi="Times New Roman"/>
      <w:b/>
      <w:sz w:val="27"/>
      <w:lang w:eastAsia="ru-RU"/>
    </w:rPr>
  </w:style>
  <w:style w:type="character" w:customStyle="1" w:styleId="456">
    <w:name w:val="Знак Знак456"/>
    <w:rsid w:val="0063589A"/>
    <w:rPr>
      <w:rFonts w:ascii="Times New Roman" w:hAnsi="Times New Roman"/>
      <w:b/>
      <w:i/>
      <w:sz w:val="26"/>
      <w:lang w:eastAsia="ru-RU"/>
    </w:rPr>
  </w:style>
  <w:style w:type="character" w:customStyle="1" w:styleId="572">
    <w:name w:val="Знак5 Знак Знак7"/>
    <w:locked/>
    <w:rsid w:val="0063589A"/>
    <w:rPr>
      <w:sz w:val="16"/>
    </w:rPr>
  </w:style>
  <w:style w:type="character" w:customStyle="1" w:styleId="506">
    <w:name w:val="Знак Знак506"/>
    <w:locked/>
    <w:rsid w:val="0063589A"/>
    <w:rPr>
      <w:b/>
      <w:sz w:val="28"/>
      <w:lang w:val="ru-RU" w:eastAsia="ru-RU"/>
    </w:rPr>
  </w:style>
  <w:style w:type="character" w:customStyle="1" w:styleId="526">
    <w:name w:val="Знак Знак526"/>
    <w:rsid w:val="0063589A"/>
    <w:rPr>
      <w:rFonts w:ascii="Arial" w:hAnsi="Arial"/>
      <w:b/>
      <w:i/>
      <w:sz w:val="28"/>
    </w:rPr>
  </w:style>
  <w:style w:type="character" w:customStyle="1" w:styleId="662">
    <w:name w:val="Знак6 Знак Знак6"/>
    <w:rsid w:val="0063589A"/>
    <w:rPr>
      <w:sz w:val="24"/>
      <w:lang w:val="ru-RU" w:eastAsia="ru-RU"/>
    </w:rPr>
  </w:style>
  <w:style w:type="character" w:customStyle="1" w:styleId="403">
    <w:name w:val="Знак Знак40 Знак"/>
    <w:locked/>
    <w:rsid w:val="0063589A"/>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63589A"/>
    <w:rPr>
      <w:rFonts w:ascii="Arial" w:hAnsi="Arial"/>
      <w:b/>
      <w:kern w:val="32"/>
      <w:sz w:val="32"/>
      <w:lang w:val="ru-RU" w:eastAsia="ru-RU"/>
    </w:rPr>
  </w:style>
  <w:style w:type="paragraph" w:customStyle="1" w:styleId="paragraph">
    <w:name w:val="paragraph"/>
    <w:basedOn w:val="a3"/>
    <w:rsid w:val="0063589A"/>
  </w:style>
  <w:style w:type="paragraph" w:customStyle="1" w:styleId="Style88">
    <w:name w:val="Style88"/>
    <w:basedOn w:val="a3"/>
    <w:rsid w:val="0063589A"/>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63589A"/>
    <w:rPr>
      <w:color w:val="808080"/>
      <w:shd w:val="clear" w:color="auto" w:fill="E6E6E6"/>
    </w:rPr>
  </w:style>
  <w:style w:type="paragraph" w:customStyle="1" w:styleId="96">
    <w:name w:val="Знак Знак Знак Знак Знак Знак9"/>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63589A"/>
    <w:rPr>
      <w:sz w:val="16"/>
      <w:lang w:val="ru-RU" w:eastAsia="ru-RU"/>
    </w:rPr>
  </w:style>
  <w:style w:type="character" w:customStyle="1" w:styleId="148">
    <w:name w:val="Знак Знак148"/>
    <w:locked/>
    <w:rsid w:val="0063589A"/>
    <w:rPr>
      <w:b/>
      <w:sz w:val="27"/>
      <w:lang w:val="ru-RU" w:eastAsia="ru-RU"/>
    </w:rPr>
  </w:style>
  <w:style w:type="character" w:customStyle="1" w:styleId="108">
    <w:name w:val="Знак Знак108"/>
    <w:locked/>
    <w:rsid w:val="0063589A"/>
    <w:rPr>
      <w:sz w:val="16"/>
      <w:lang w:val="ru-RU" w:eastAsia="ru-RU"/>
    </w:rPr>
  </w:style>
  <w:style w:type="character" w:customStyle="1" w:styleId="6200">
    <w:name w:val="Знак Знак620"/>
    <w:rsid w:val="0063589A"/>
    <w:rPr>
      <w:rFonts w:ascii="Arial" w:hAnsi="Arial"/>
      <w:b/>
      <w:i/>
      <w:sz w:val="28"/>
      <w:lang w:val="ru-RU" w:eastAsia="en-US"/>
    </w:rPr>
  </w:style>
  <w:style w:type="character" w:customStyle="1" w:styleId="169">
    <w:name w:val="Знак Знак169"/>
    <w:locked/>
    <w:rsid w:val="0063589A"/>
    <w:rPr>
      <w:b/>
      <w:caps/>
      <w:sz w:val="24"/>
      <w:lang w:val="ru-RU" w:eastAsia="ru-RU"/>
    </w:rPr>
  </w:style>
  <w:style w:type="character" w:customStyle="1" w:styleId="107">
    <w:name w:val="Знак Знак Знак10"/>
    <w:rsid w:val="0063589A"/>
    <w:rPr>
      <w:rFonts w:ascii="Times New Roman" w:hAnsi="Times New Roman"/>
      <w:b/>
      <w:caps/>
      <w:sz w:val="28"/>
    </w:rPr>
  </w:style>
  <w:style w:type="character" w:customStyle="1" w:styleId="258">
    <w:name w:val="Знак Знак258"/>
    <w:rsid w:val="0063589A"/>
    <w:rPr>
      <w:rFonts w:ascii="Times New Roman" w:hAnsi="Times New Roman"/>
      <w:b/>
      <w:sz w:val="28"/>
    </w:rPr>
  </w:style>
  <w:style w:type="character" w:customStyle="1" w:styleId="2280">
    <w:name w:val="Знак Знак228"/>
    <w:rsid w:val="0063589A"/>
    <w:rPr>
      <w:rFonts w:ascii="Times New Roman" w:hAnsi="Times New Roman"/>
      <w:sz w:val="24"/>
    </w:rPr>
  </w:style>
  <w:style w:type="character" w:customStyle="1" w:styleId="2011">
    <w:name w:val="Знак Знак2011"/>
    <w:rsid w:val="0063589A"/>
    <w:rPr>
      <w:rFonts w:ascii="Arial" w:hAnsi="Arial"/>
      <w:sz w:val="22"/>
    </w:rPr>
  </w:style>
  <w:style w:type="character" w:customStyle="1" w:styleId="198">
    <w:name w:val="Знак Знак198"/>
    <w:rsid w:val="0063589A"/>
    <w:rPr>
      <w:rFonts w:ascii="Times New Roman" w:hAnsi="Times New Roman"/>
      <w:sz w:val="16"/>
      <w:lang w:eastAsia="ru-RU"/>
    </w:rPr>
  </w:style>
  <w:style w:type="character" w:customStyle="1" w:styleId="188">
    <w:name w:val="Знак Знак188"/>
    <w:rsid w:val="0063589A"/>
    <w:rPr>
      <w:rFonts w:ascii="Courier New" w:hAnsi="Courier New"/>
    </w:rPr>
  </w:style>
  <w:style w:type="character" w:customStyle="1" w:styleId="178">
    <w:name w:val="Знак Знак178"/>
    <w:rsid w:val="0063589A"/>
    <w:rPr>
      <w:rFonts w:ascii="Times New Roman" w:hAnsi="Times New Roman"/>
      <w:sz w:val="24"/>
    </w:rPr>
  </w:style>
  <w:style w:type="paragraph" w:customStyle="1" w:styleId="4f2">
    <w:name w:val="Основной текст4"/>
    <w:basedOn w:val="516"/>
    <w:rsid w:val="0063589A"/>
    <w:pPr>
      <w:spacing w:before="0" w:beforeAutospacing="0" w:after="0" w:afterAutospacing="0" w:line="360" w:lineRule="auto"/>
    </w:pPr>
    <w:rPr>
      <w:szCs w:val="20"/>
    </w:rPr>
  </w:style>
  <w:style w:type="character" w:customStyle="1" w:styleId="158">
    <w:name w:val="Знак Знак158"/>
    <w:rsid w:val="0063589A"/>
    <w:rPr>
      <w:b/>
      <w:sz w:val="28"/>
    </w:rPr>
  </w:style>
  <w:style w:type="paragraph" w:customStyle="1" w:styleId="3ff4">
    <w:name w:val="Цитата3"/>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63589A"/>
    <w:rPr>
      <w:rFonts w:ascii="Courier New" w:hAnsi="Courier New"/>
      <w:sz w:val="20"/>
      <w:szCs w:val="20"/>
    </w:rPr>
  </w:style>
  <w:style w:type="paragraph" w:customStyle="1" w:styleId="333">
    <w:name w:val="Основной текст 33"/>
    <w:basedOn w:val="516"/>
    <w:rsid w:val="0063589A"/>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63589A"/>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63589A"/>
    <w:pPr>
      <w:spacing w:line="360" w:lineRule="auto"/>
      <w:ind w:firstLine="709"/>
      <w:jc w:val="both"/>
    </w:pPr>
    <w:rPr>
      <w:sz w:val="28"/>
      <w:szCs w:val="20"/>
    </w:rPr>
  </w:style>
  <w:style w:type="paragraph" w:customStyle="1" w:styleId="2ffff6">
    <w:name w:val="Верхний колонтитул2"/>
    <w:basedOn w:val="a3"/>
    <w:rsid w:val="0063589A"/>
    <w:pPr>
      <w:tabs>
        <w:tab w:val="center" w:pos="4153"/>
        <w:tab w:val="right" w:pos="8306"/>
      </w:tabs>
    </w:pPr>
    <w:rPr>
      <w:rFonts w:ascii="Arial" w:hAnsi="Arial"/>
      <w:szCs w:val="20"/>
    </w:rPr>
  </w:style>
  <w:style w:type="character" w:customStyle="1" w:styleId="418">
    <w:name w:val="Знак Знак418"/>
    <w:locked/>
    <w:rsid w:val="0063589A"/>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63589A"/>
    <w:pPr>
      <w:spacing w:after="160" w:line="240" w:lineRule="exact"/>
    </w:pPr>
    <w:rPr>
      <w:rFonts w:ascii="Verdana" w:hAnsi="Verdana"/>
      <w:lang w:val="en-US" w:eastAsia="en-US"/>
    </w:rPr>
  </w:style>
  <w:style w:type="paragraph" w:customStyle="1" w:styleId="382">
    <w:name w:val="Знак38"/>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63589A"/>
    <w:rPr>
      <w:b/>
      <w:caps/>
      <w:sz w:val="24"/>
      <w:lang w:val="ru-RU" w:eastAsia="ru-RU"/>
    </w:rPr>
  </w:style>
  <w:style w:type="character" w:customStyle="1" w:styleId="1182">
    <w:name w:val="Знак1 Знак Знак18"/>
    <w:locked/>
    <w:rsid w:val="0063589A"/>
    <w:rPr>
      <w:rFonts w:ascii="Times New Roman" w:hAnsi="Times New Roman"/>
      <w:sz w:val="24"/>
      <w:lang w:eastAsia="ru-RU"/>
    </w:rPr>
  </w:style>
  <w:style w:type="character" w:customStyle="1" w:styleId="468">
    <w:name w:val="Знак Знак468"/>
    <w:locked/>
    <w:rsid w:val="0063589A"/>
    <w:rPr>
      <w:b/>
      <w:sz w:val="27"/>
      <w:lang w:val="ru-RU" w:eastAsia="ru-RU"/>
    </w:rPr>
  </w:style>
  <w:style w:type="character" w:customStyle="1" w:styleId="488">
    <w:name w:val="Знак Знак488"/>
    <w:locked/>
    <w:rsid w:val="0063589A"/>
    <w:rPr>
      <w:b/>
      <w:sz w:val="27"/>
      <w:lang w:val="ru-RU" w:eastAsia="ru-RU"/>
    </w:rPr>
  </w:style>
  <w:style w:type="character" w:customStyle="1" w:styleId="448">
    <w:name w:val="Знак Знак448"/>
    <w:locked/>
    <w:rsid w:val="0063589A"/>
    <w:rPr>
      <w:sz w:val="24"/>
    </w:rPr>
  </w:style>
  <w:style w:type="character" w:customStyle="1" w:styleId="518">
    <w:name w:val="Знак Знак518"/>
    <w:locked/>
    <w:rsid w:val="0063589A"/>
    <w:rPr>
      <w:b/>
      <w:sz w:val="27"/>
      <w:lang w:val="ru-RU" w:eastAsia="ru-RU"/>
    </w:rPr>
  </w:style>
  <w:style w:type="character" w:customStyle="1" w:styleId="438">
    <w:name w:val="Знак Знак438"/>
    <w:locked/>
    <w:rsid w:val="0063589A"/>
    <w:rPr>
      <w:color w:val="000000"/>
      <w:sz w:val="24"/>
      <w:lang w:eastAsia="ru-RU"/>
    </w:rPr>
  </w:style>
  <w:style w:type="character" w:customStyle="1" w:styleId="428">
    <w:name w:val="Знак Знак428"/>
    <w:rsid w:val="0063589A"/>
    <w:rPr>
      <w:rFonts w:ascii="Times New Roman" w:hAnsi="Times New Roman"/>
      <w:sz w:val="16"/>
    </w:rPr>
  </w:style>
  <w:style w:type="character" w:customStyle="1" w:styleId="498">
    <w:name w:val="Знак Знак498"/>
    <w:rsid w:val="0063589A"/>
    <w:rPr>
      <w:rFonts w:ascii="Times New Roman" w:hAnsi="Times New Roman"/>
      <w:b/>
      <w:caps/>
      <w:sz w:val="24"/>
      <w:lang w:eastAsia="ru-RU"/>
    </w:rPr>
  </w:style>
  <w:style w:type="paragraph" w:customStyle="1" w:styleId="427">
    <w:name w:val="Заголовок 42"/>
    <w:basedOn w:val="516"/>
    <w:next w:val="516"/>
    <w:rsid w:val="0063589A"/>
    <w:pPr>
      <w:keepNext/>
      <w:spacing w:before="0" w:beforeAutospacing="0" w:after="0" w:afterAutospacing="0"/>
    </w:pPr>
    <w:rPr>
      <w:szCs w:val="20"/>
    </w:rPr>
  </w:style>
  <w:style w:type="character" w:customStyle="1" w:styleId="478">
    <w:name w:val="Знак Знак478"/>
    <w:rsid w:val="0063589A"/>
    <w:rPr>
      <w:rFonts w:ascii="Times New Roman" w:hAnsi="Times New Roman"/>
      <w:b/>
      <w:sz w:val="27"/>
      <w:lang w:eastAsia="ru-RU"/>
    </w:rPr>
  </w:style>
  <w:style w:type="character" w:customStyle="1" w:styleId="458">
    <w:name w:val="Знак Знак458"/>
    <w:rsid w:val="0063589A"/>
    <w:rPr>
      <w:rFonts w:ascii="Times New Roman" w:hAnsi="Times New Roman"/>
      <w:b/>
      <w:i/>
      <w:sz w:val="26"/>
      <w:lang w:eastAsia="ru-RU"/>
    </w:rPr>
  </w:style>
  <w:style w:type="character" w:customStyle="1" w:styleId="592">
    <w:name w:val="Знак5 Знак Знак9"/>
    <w:locked/>
    <w:rsid w:val="0063589A"/>
    <w:rPr>
      <w:sz w:val="16"/>
    </w:rPr>
  </w:style>
  <w:style w:type="character" w:customStyle="1" w:styleId="508">
    <w:name w:val="Знак Знак508"/>
    <w:locked/>
    <w:rsid w:val="0063589A"/>
    <w:rPr>
      <w:b/>
      <w:sz w:val="28"/>
      <w:lang w:val="ru-RU" w:eastAsia="ru-RU"/>
    </w:rPr>
  </w:style>
  <w:style w:type="character" w:customStyle="1" w:styleId="528">
    <w:name w:val="Знак Знак528"/>
    <w:rsid w:val="0063589A"/>
    <w:rPr>
      <w:rFonts w:ascii="Arial" w:hAnsi="Arial"/>
      <w:b/>
      <w:i/>
      <w:sz w:val="28"/>
    </w:rPr>
  </w:style>
  <w:style w:type="character" w:customStyle="1" w:styleId="5180">
    <w:name w:val="Знак5 Знак Знак18"/>
    <w:locked/>
    <w:rsid w:val="0063589A"/>
    <w:rPr>
      <w:sz w:val="16"/>
      <w:lang w:val="ru-RU" w:eastAsia="ru-RU"/>
    </w:rPr>
  </w:style>
  <w:style w:type="character" w:customStyle="1" w:styleId="682">
    <w:name w:val="Знак6 Знак Знак8"/>
    <w:rsid w:val="0063589A"/>
    <w:rPr>
      <w:sz w:val="24"/>
      <w:lang w:val="ru-RU" w:eastAsia="ru-RU"/>
    </w:rPr>
  </w:style>
  <w:style w:type="character" w:customStyle="1" w:styleId="5520">
    <w:name w:val="Знак Знак552"/>
    <w:locked/>
    <w:rsid w:val="0063589A"/>
    <w:rPr>
      <w:sz w:val="24"/>
      <w:lang w:val="ru-RU" w:eastAsia="ru-RU"/>
    </w:rPr>
  </w:style>
  <w:style w:type="character" w:customStyle="1" w:styleId="6520">
    <w:name w:val="Знак Знак652"/>
    <w:locked/>
    <w:rsid w:val="0063589A"/>
    <w:rPr>
      <w:b/>
      <w:sz w:val="27"/>
      <w:lang w:val="ru-RU" w:eastAsia="ru-RU"/>
    </w:rPr>
  </w:style>
  <w:style w:type="character" w:customStyle="1" w:styleId="6420">
    <w:name w:val="Знак Знак642"/>
    <w:locked/>
    <w:rsid w:val="0063589A"/>
    <w:rPr>
      <w:b/>
      <w:sz w:val="28"/>
      <w:lang w:val="ru-RU" w:eastAsia="ru-RU"/>
    </w:rPr>
  </w:style>
  <w:style w:type="character" w:customStyle="1" w:styleId="6320">
    <w:name w:val="Знак Знак632"/>
    <w:locked/>
    <w:rsid w:val="0063589A"/>
    <w:rPr>
      <w:b/>
      <w:i/>
      <w:sz w:val="26"/>
      <w:lang w:val="ru-RU" w:eastAsia="ru-RU"/>
    </w:rPr>
  </w:style>
  <w:style w:type="character" w:customStyle="1" w:styleId="6220">
    <w:name w:val="Знак Знак622"/>
    <w:locked/>
    <w:rsid w:val="0063589A"/>
    <w:rPr>
      <w:sz w:val="24"/>
      <w:lang w:val="ru-RU" w:eastAsia="ru-RU"/>
    </w:rPr>
  </w:style>
  <w:style w:type="character" w:customStyle="1" w:styleId="619">
    <w:name w:val="Знак Знак619"/>
    <w:locked/>
    <w:rsid w:val="0063589A"/>
    <w:rPr>
      <w:sz w:val="24"/>
      <w:lang w:val="ru-RU" w:eastAsia="ru-RU"/>
    </w:rPr>
  </w:style>
  <w:style w:type="character" w:customStyle="1" w:styleId="602">
    <w:name w:val="Знак Знак602"/>
    <w:locked/>
    <w:rsid w:val="0063589A"/>
    <w:rPr>
      <w:i/>
      <w:sz w:val="24"/>
      <w:lang w:val="ru-RU" w:eastAsia="ru-RU"/>
    </w:rPr>
  </w:style>
  <w:style w:type="character" w:customStyle="1" w:styleId="5920">
    <w:name w:val="Знак Знак592"/>
    <w:locked/>
    <w:rsid w:val="0063589A"/>
    <w:rPr>
      <w:rFonts w:ascii="Arial" w:hAnsi="Arial"/>
      <w:sz w:val="22"/>
      <w:lang w:val="ru-RU" w:eastAsia="ru-RU"/>
    </w:rPr>
  </w:style>
  <w:style w:type="character" w:customStyle="1" w:styleId="582">
    <w:name w:val="Знак Знак582"/>
    <w:locked/>
    <w:rsid w:val="0063589A"/>
    <w:rPr>
      <w:rFonts w:ascii="Courier New" w:hAnsi="Courier New"/>
      <w:lang w:val="ru-RU" w:eastAsia="ru-RU"/>
    </w:rPr>
  </w:style>
  <w:style w:type="character" w:customStyle="1" w:styleId="5720">
    <w:name w:val="Знак Знак572"/>
    <w:locked/>
    <w:rsid w:val="0063589A"/>
    <w:rPr>
      <w:lang w:val="ru-RU" w:eastAsia="ru-RU"/>
    </w:rPr>
  </w:style>
  <w:style w:type="character" w:customStyle="1" w:styleId="5620">
    <w:name w:val="Знак Знак562"/>
    <w:locked/>
    <w:rsid w:val="0063589A"/>
    <w:rPr>
      <w:sz w:val="24"/>
      <w:lang w:val="ru-RU" w:eastAsia="ru-RU"/>
    </w:rPr>
  </w:style>
  <w:style w:type="character" w:customStyle="1" w:styleId="542">
    <w:name w:val="Знак Знак542"/>
    <w:locked/>
    <w:rsid w:val="0063589A"/>
    <w:rPr>
      <w:sz w:val="24"/>
      <w:lang w:val="en-US" w:eastAsia="ru-RU"/>
    </w:rPr>
  </w:style>
  <w:style w:type="paragraph" w:customStyle="1" w:styleId="238">
    <w:name w:val="Заголовок 23"/>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63589A"/>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63589A"/>
    <w:pPr>
      <w:tabs>
        <w:tab w:val="left" w:pos="1440"/>
      </w:tabs>
      <w:suppressAutoHyphens/>
      <w:spacing w:before="240" w:after="60"/>
      <w:ind w:left="1440" w:hanging="1440"/>
      <w:outlineLvl w:val="7"/>
    </w:pPr>
    <w:rPr>
      <w:i/>
      <w:iCs/>
      <w:lang w:eastAsia="zh-CN"/>
    </w:rPr>
  </w:style>
  <w:style w:type="character" w:customStyle="1" w:styleId="672">
    <w:name w:val="Знак Знак672"/>
    <w:rsid w:val="0063589A"/>
    <w:rPr>
      <w:rFonts w:ascii="Arial" w:hAnsi="Arial"/>
      <w:b/>
      <w:sz w:val="26"/>
    </w:rPr>
  </w:style>
  <w:style w:type="character" w:customStyle="1" w:styleId="6620">
    <w:name w:val="Знак Знак662"/>
    <w:rsid w:val="0063589A"/>
    <w:rPr>
      <w:b/>
      <w:sz w:val="28"/>
    </w:rPr>
  </w:style>
  <w:style w:type="character" w:customStyle="1" w:styleId="702">
    <w:name w:val="Знак Знак702"/>
    <w:rsid w:val="0063589A"/>
    <w:rPr>
      <w:rFonts w:ascii="Arial" w:hAnsi="Arial"/>
      <w:b/>
      <w:sz w:val="26"/>
    </w:rPr>
  </w:style>
  <w:style w:type="character" w:customStyle="1" w:styleId="692">
    <w:name w:val="Знак Знак692"/>
    <w:rsid w:val="0063589A"/>
    <w:rPr>
      <w:b/>
      <w:sz w:val="28"/>
    </w:rPr>
  </w:style>
  <w:style w:type="character" w:customStyle="1" w:styleId="6820">
    <w:name w:val="Знак Знак682"/>
    <w:rsid w:val="0063589A"/>
    <w:rPr>
      <w:b/>
      <w:i/>
      <w:sz w:val="26"/>
    </w:rPr>
  </w:style>
  <w:style w:type="paragraph" w:customStyle="1" w:styleId="HTML21">
    <w:name w:val="Стандартный HTML2"/>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63589A"/>
    <w:rPr>
      <w:rFonts w:ascii="Arial" w:hAnsi="Arial"/>
      <w:sz w:val="22"/>
    </w:rPr>
  </w:style>
  <w:style w:type="character" w:customStyle="1" w:styleId="618">
    <w:name w:val="Знак Знак618"/>
    <w:rsid w:val="0063589A"/>
    <w:rPr>
      <w:rFonts w:ascii="Arial" w:hAnsi="Arial"/>
      <w:b/>
      <w:i/>
      <w:sz w:val="28"/>
      <w:lang w:val="ru-RU" w:eastAsia="en-US"/>
    </w:rPr>
  </w:style>
  <w:style w:type="paragraph" w:customStyle="1" w:styleId="87">
    <w:name w:val="Знак Знак Знак Знак Знак Знак8"/>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63589A"/>
    <w:rPr>
      <w:sz w:val="16"/>
      <w:lang w:val="ru-RU" w:eastAsia="ru-RU"/>
    </w:rPr>
  </w:style>
  <w:style w:type="paragraph" w:customStyle="1" w:styleId="7c">
    <w:name w:val="Обычный7"/>
    <w:rsid w:val="0063589A"/>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63589A"/>
    <w:rPr>
      <w:b/>
      <w:sz w:val="27"/>
      <w:lang w:val="ru-RU" w:eastAsia="ru-RU"/>
    </w:rPr>
  </w:style>
  <w:style w:type="character" w:customStyle="1" w:styleId="1070">
    <w:name w:val="Знак Знак107"/>
    <w:locked/>
    <w:rsid w:val="0063589A"/>
    <w:rPr>
      <w:sz w:val="16"/>
      <w:lang w:val="ru-RU" w:eastAsia="ru-RU"/>
    </w:rPr>
  </w:style>
  <w:style w:type="paragraph" w:customStyle="1" w:styleId="4f3">
    <w:name w:val="Абзац списка4"/>
    <w:basedOn w:val="a3"/>
    <w:rsid w:val="0063589A"/>
    <w:pPr>
      <w:spacing w:after="200" w:line="276" w:lineRule="auto"/>
      <w:ind w:left="720"/>
    </w:pPr>
    <w:rPr>
      <w:rFonts w:ascii="Calibri" w:hAnsi="Calibri"/>
      <w:sz w:val="22"/>
      <w:szCs w:val="22"/>
      <w:lang w:eastAsia="en-US"/>
    </w:rPr>
  </w:style>
  <w:style w:type="character" w:customStyle="1" w:styleId="168">
    <w:name w:val="Знак Знак168"/>
    <w:locked/>
    <w:rsid w:val="0063589A"/>
    <w:rPr>
      <w:b/>
      <w:caps/>
      <w:sz w:val="24"/>
      <w:lang w:val="ru-RU" w:eastAsia="ru-RU"/>
    </w:rPr>
  </w:style>
  <w:style w:type="paragraph" w:customStyle="1" w:styleId="242">
    <w:name w:val="Основной текст 24"/>
    <w:basedOn w:val="a3"/>
    <w:rsid w:val="0063589A"/>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63589A"/>
    <w:rPr>
      <w:rFonts w:ascii="Times New Roman" w:hAnsi="Times New Roman"/>
      <w:b/>
      <w:caps/>
      <w:sz w:val="28"/>
    </w:rPr>
  </w:style>
  <w:style w:type="character" w:customStyle="1" w:styleId="257">
    <w:name w:val="Знак Знак257"/>
    <w:rsid w:val="0063589A"/>
    <w:rPr>
      <w:rFonts w:ascii="Times New Roman" w:hAnsi="Times New Roman"/>
      <w:b/>
      <w:sz w:val="28"/>
    </w:rPr>
  </w:style>
  <w:style w:type="character" w:customStyle="1" w:styleId="2270">
    <w:name w:val="Знак Знак227"/>
    <w:rsid w:val="0063589A"/>
    <w:rPr>
      <w:rFonts w:ascii="Times New Roman" w:hAnsi="Times New Roman"/>
      <w:sz w:val="24"/>
    </w:rPr>
  </w:style>
  <w:style w:type="character" w:customStyle="1" w:styleId="197">
    <w:name w:val="Знак Знак197"/>
    <w:rsid w:val="0063589A"/>
    <w:rPr>
      <w:rFonts w:ascii="Times New Roman" w:hAnsi="Times New Roman"/>
      <w:sz w:val="16"/>
      <w:lang w:eastAsia="ru-RU"/>
    </w:rPr>
  </w:style>
  <w:style w:type="character" w:customStyle="1" w:styleId="187">
    <w:name w:val="Знак Знак187"/>
    <w:rsid w:val="0063589A"/>
    <w:rPr>
      <w:rFonts w:ascii="Courier New" w:hAnsi="Courier New"/>
    </w:rPr>
  </w:style>
  <w:style w:type="character" w:customStyle="1" w:styleId="177">
    <w:name w:val="Знак Знак177"/>
    <w:rsid w:val="0063589A"/>
    <w:rPr>
      <w:rFonts w:ascii="Times New Roman" w:hAnsi="Times New Roman"/>
      <w:sz w:val="24"/>
    </w:rPr>
  </w:style>
  <w:style w:type="paragraph" w:customStyle="1" w:styleId="346">
    <w:name w:val="Заголовок 34"/>
    <w:basedOn w:val="7c"/>
    <w:next w:val="7c"/>
    <w:rsid w:val="0063589A"/>
    <w:pPr>
      <w:keepNext/>
      <w:widowControl/>
      <w:ind w:left="0" w:firstLine="0"/>
      <w:outlineLvl w:val="2"/>
    </w:pPr>
    <w:rPr>
      <w:sz w:val="24"/>
    </w:rPr>
  </w:style>
  <w:style w:type="paragraph" w:customStyle="1" w:styleId="5f">
    <w:name w:val="Основной текст5"/>
    <w:basedOn w:val="7c"/>
    <w:rsid w:val="0063589A"/>
    <w:pPr>
      <w:widowControl/>
      <w:spacing w:line="360" w:lineRule="auto"/>
      <w:ind w:left="0" w:firstLine="0"/>
    </w:pPr>
    <w:rPr>
      <w:sz w:val="24"/>
    </w:rPr>
  </w:style>
  <w:style w:type="character" w:customStyle="1" w:styleId="157">
    <w:name w:val="Знак Знак157"/>
    <w:rsid w:val="0063589A"/>
    <w:rPr>
      <w:b/>
      <w:sz w:val="28"/>
    </w:rPr>
  </w:style>
  <w:style w:type="paragraph" w:customStyle="1" w:styleId="243">
    <w:name w:val="Заголовок 24"/>
    <w:basedOn w:val="a3"/>
    <w:next w:val="a3"/>
    <w:rsid w:val="0063589A"/>
    <w:pPr>
      <w:keepNext/>
      <w:widowControl w:val="0"/>
      <w:jc w:val="center"/>
    </w:pPr>
    <w:rPr>
      <w:b/>
      <w:sz w:val="26"/>
      <w:szCs w:val="20"/>
    </w:rPr>
  </w:style>
  <w:style w:type="paragraph" w:customStyle="1" w:styleId="88">
    <w:name w:val="Обычный8"/>
    <w:basedOn w:val="a3"/>
    <w:rsid w:val="0063589A"/>
    <w:pPr>
      <w:spacing w:before="100" w:beforeAutospacing="1" w:after="100" w:afterAutospacing="1"/>
    </w:pPr>
  </w:style>
  <w:style w:type="paragraph" w:customStyle="1" w:styleId="4f4">
    <w:name w:val="Цитата4"/>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63589A"/>
    <w:rPr>
      <w:rFonts w:ascii="Courier New" w:hAnsi="Courier New"/>
      <w:sz w:val="20"/>
      <w:szCs w:val="20"/>
    </w:rPr>
  </w:style>
  <w:style w:type="paragraph" w:customStyle="1" w:styleId="348">
    <w:name w:val="Основной текст 34"/>
    <w:basedOn w:val="7c"/>
    <w:rsid w:val="0063589A"/>
    <w:pPr>
      <w:widowControl/>
      <w:tabs>
        <w:tab w:val="left" w:pos="360"/>
      </w:tabs>
      <w:ind w:left="0" w:firstLine="0"/>
      <w:jc w:val="both"/>
    </w:pPr>
    <w:rPr>
      <w:i/>
      <w:sz w:val="26"/>
    </w:rPr>
  </w:style>
  <w:style w:type="paragraph" w:customStyle="1" w:styleId="239">
    <w:name w:val="Основной текст с отступом 23"/>
    <w:basedOn w:val="a3"/>
    <w:rsid w:val="0063589A"/>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63589A"/>
    <w:pPr>
      <w:spacing w:line="360" w:lineRule="auto"/>
      <w:ind w:firstLine="709"/>
      <w:jc w:val="both"/>
    </w:pPr>
    <w:rPr>
      <w:sz w:val="28"/>
      <w:szCs w:val="20"/>
    </w:rPr>
  </w:style>
  <w:style w:type="paragraph" w:customStyle="1" w:styleId="3ff6">
    <w:name w:val="Верхний колонтитул3"/>
    <w:basedOn w:val="a3"/>
    <w:rsid w:val="0063589A"/>
    <w:pPr>
      <w:tabs>
        <w:tab w:val="center" w:pos="4153"/>
        <w:tab w:val="right" w:pos="8306"/>
      </w:tabs>
    </w:pPr>
    <w:rPr>
      <w:rFonts w:ascii="Arial" w:hAnsi="Arial"/>
      <w:szCs w:val="20"/>
    </w:rPr>
  </w:style>
  <w:style w:type="character" w:customStyle="1" w:styleId="3ff7">
    <w:name w:val="Слабое выделение3"/>
    <w:rsid w:val="0063589A"/>
    <w:rPr>
      <w:i/>
      <w:color w:val="808080"/>
    </w:rPr>
  </w:style>
  <w:style w:type="character" w:customStyle="1" w:styleId="4170">
    <w:name w:val="Знак Знак417"/>
    <w:locked/>
    <w:rsid w:val="0063589A"/>
    <w:rPr>
      <w:rFonts w:ascii="Arial" w:hAnsi="Arial"/>
      <w:b/>
      <w:i/>
      <w:sz w:val="28"/>
      <w:lang w:val="ru-RU" w:eastAsia="en-US"/>
    </w:rPr>
  </w:style>
  <w:style w:type="character" w:customStyle="1" w:styleId="3ff8">
    <w:name w:val="Основной шрифт абзаца3"/>
    <w:rsid w:val="0063589A"/>
  </w:style>
  <w:style w:type="paragraph" w:customStyle="1" w:styleId="98">
    <w:name w:val="Знак Знак Знак Знак Знак Знак Знак Знак Знак Знак Знак Знак Знак9"/>
    <w:basedOn w:val="a3"/>
    <w:rsid w:val="0063589A"/>
    <w:pPr>
      <w:spacing w:after="160" w:line="240" w:lineRule="exact"/>
    </w:pPr>
    <w:rPr>
      <w:rFonts w:ascii="Verdana" w:hAnsi="Verdana"/>
      <w:lang w:val="en-US" w:eastAsia="en-US"/>
    </w:rPr>
  </w:style>
  <w:style w:type="paragraph" w:customStyle="1" w:styleId="372">
    <w:name w:val="Знак37"/>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63589A"/>
    <w:rPr>
      <w:b/>
      <w:caps/>
      <w:sz w:val="24"/>
      <w:lang w:val="ru-RU" w:eastAsia="ru-RU"/>
    </w:rPr>
  </w:style>
  <w:style w:type="character" w:customStyle="1" w:styleId="1172">
    <w:name w:val="Знак1 Знак Знак17"/>
    <w:locked/>
    <w:rsid w:val="0063589A"/>
    <w:rPr>
      <w:rFonts w:ascii="Times New Roman" w:hAnsi="Times New Roman"/>
      <w:sz w:val="24"/>
      <w:lang w:eastAsia="ru-RU"/>
    </w:rPr>
  </w:style>
  <w:style w:type="character" w:customStyle="1" w:styleId="467">
    <w:name w:val="Знак Знак467"/>
    <w:locked/>
    <w:rsid w:val="0063589A"/>
    <w:rPr>
      <w:b/>
      <w:sz w:val="27"/>
      <w:lang w:val="ru-RU" w:eastAsia="ru-RU"/>
    </w:rPr>
  </w:style>
  <w:style w:type="character" w:customStyle="1" w:styleId="487">
    <w:name w:val="Знак Знак487"/>
    <w:locked/>
    <w:rsid w:val="0063589A"/>
    <w:rPr>
      <w:b/>
      <w:sz w:val="27"/>
      <w:lang w:val="ru-RU" w:eastAsia="ru-RU"/>
    </w:rPr>
  </w:style>
  <w:style w:type="character" w:customStyle="1" w:styleId="447">
    <w:name w:val="Знак Знак447"/>
    <w:locked/>
    <w:rsid w:val="0063589A"/>
    <w:rPr>
      <w:sz w:val="24"/>
    </w:rPr>
  </w:style>
  <w:style w:type="character" w:customStyle="1" w:styleId="517">
    <w:name w:val="Знак Знак517"/>
    <w:locked/>
    <w:rsid w:val="0063589A"/>
    <w:rPr>
      <w:b/>
      <w:sz w:val="27"/>
      <w:lang w:val="ru-RU" w:eastAsia="ru-RU"/>
    </w:rPr>
  </w:style>
  <w:style w:type="character" w:customStyle="1" w:styleId="4370">
    <w:name w:val="Знак Знак437"/>
    <w:locked/>
    <w:rsid w:val="0063589A"/>
    <w:rPr>
      <w:color w:val="000000"/>
      <w:sz w:val="24"/>
      <w:lang w:eastAsia="ru-RU"/>
    </w:rPr>
  </w:style>
  <w:style w:type="character" w:customStyle="1" w:styleId="4270">
    <w:name w:val="Знак Знак427"/>
    <w:rsid w:val="0063589A"/>
    <w:rPr>
      <w:rFonts w:ascii="Times New Roman" w:hAnsi="Times New Roman"/>
      <w:sz w:val="16"/>
    </w:rPr>
  </w:style>
  <w:style w:type="character" w:customStyle="1" w:styleId="497">
    <w:name w:val="Знак Знак497"/>
    <w:rsid w:val="0063589A"/>
    <w:rPr>
      <w:rFonts w:ascii="Times New Roman" w:hAnsi="Times New Roman"/>
      <w:b/>
      <w:caps/>
      <w:sz w:val="24"/>
      <w:lang w:eastAsia="ru-RU"/>
    </w:rPr>
  </w:style>
  <w:style w:type="paragraph" w:customStyle="1" w:styleId="449">
    <w:name w:val="Заголовок 44"/>
    <w:basedOn w:val="7c"/>
    <w:next w:val="7c"/>
    <w:rsid w:val="0063589A"/>
    <w:pPr>
      <w:keepNext/>
      <w:widowControl/>
      <w:ind w:left="0" w:firstLine="0"/>
    </w:pPr>
    <w:rPr>
      <w:sz w:val="24"/>
    </w:rPr>
  </w:style>
  <w:style w:type="character" w:customStyle="1" w:styleId="477">
    <w:name w:val="Знак Знак477"/>
    <w:rsid w:val="0063589A"/>
    <w:rPr>
      <w:rFonts w:ascii="Times New Roman" w:hAnsi="Times New Roman"/>
      <w:b/>
      <w:sz w:val="27"/>
      <w:lang w:eastAsia="ru-RU"/>
    </w:rPr>
  </w:style>
  <w:style w:type="character" w:customStyle="1" w:styleId="457">
    <w:name w:val="Знак Знак457"/>
    <w:rsid w:val="0063589A"/>
    <w:rPr>
      <w:rFonts w:ascii="Times New Roman" w:hAnsi="Times New Roman"/>
      <w:b/>
      <w:i/>
      <w:sz w:val="26"/>
      <w:lang w:eastAsia="ru-RU"/>
    </w:rPr>
  </w:style>
  <w:style w:type="paragraph" w:customStyle="1" w:styleId="633">
    <w:name w:val="Заголовок 63"/>
    <w:rsid w:val="0063589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63589A"/>
    <w:rPr>
      <w:sz w:val="16"/>
    </w:rPr>
  </w:style>
  <w:style w:type="character" w:customStyle="1" w:styleId="507">
    <w:name w:val="Знак Знак507"/>
    <w:locked/>
    <w:rsid w:val="0063589A"/>
    <w:rPr>
      <w:b/>
      <w:sz w:val="28"/>
      <w:lang w:val="ru-RU" w:eastAsia="ru-RU"/>
    </w:rPr>
  </w:style>
  <w:style w:type="character" w:customStyle="1" w:styleId="527">
    <w:name w:val="Знак Знак527"/>
    <w:rsid w:val="0063589A"/>
    <w:rPr>
      <w:rFonts w:ascii="Arial" w:hAnsi="Arial"/>
      <w:b/>
      <w:i/>
      <w:sz w:val="28"/>
    </w:rPr>
  </w:style>
  <w:style w:type="paragraph" w:customStyle="1" w:styleId="2211">
    <w:name w:val="Цитата 221"/>
    <w:basedOn w:val="a3"/>
    <w:next w:val="a3"/>
    <w:rsid w:val="0063589A"/>
    <w:rPr>
      <w:rFonts w:ascii="Calibri" w:hAnsi="Calibri"/>
      <w:i/>
      <w:iCs/>
      <w:color w:val="000000"/>
    </w:rPr>
  </w:style>
  <w:style w:type="paragraph" w:customStyle="1" w:styleId="21fa">
    <w:name w:val="Выделенная цитата21"/>
    <w:basedOn w:val="a3"/>
    <w:next w:val="a3"/>
    <w:rsid w:val="0063589A"/>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63589A"/>
    <w:rPr>
      <w:sz w:val="16"/>
      <w:lang w:val="ru-RU" w:eastAsia="ru-RU"/>
    </w:rPr>
  </w:style>
  <w:style w:type="character" w:customStyle="1" w:styleId="673">
    <w:name w:val="Знак6 Знак Знак7"/>
    <w:rsid w:val="0063589A"/>
    <w:rPr>
      <w:sz w:val="24"/>
      <w:lang w:val="ru-RU" w:eastAsia="ru-RU"/>
    </w:rPr>
  </w:style>
  <w:style w:type="character" w:customStyle="1" w:styleId="21fb">
    <w:name w:val="Замещающий текст21"/>
    <w:rsid w:val="0063589A"/>
    <w:rPr>
      <w:color w:val="808080"/>
    </w:rPr>
  </w:style>
  <w:style w:type="paragraph" w:customStyle="1" w:styleId="12f0">
    <w:name w:val="Заголовок 12"/>
    <w:basedOn w:val="a3"/>
    <w:next w:val="a3"/>
    <w:rsid w:val="0063589A"/>
    <w:pPr>
      <w:suppressAutoHyphens/>
      <w:ind w:firstLine="454"/>
    </w:pPr>
    <w:rPr>
      <w:b/>
      <w:caps/>
      <w:lang w:eastAsia="zh-CN"/>
    </w:rPr>
  </w:style>
  <w:style w:type="character" w:customStyle="1" w:styleId="617">
    <w:name w:val="Знак Знак617"/>
    <w:locked/>
    <w:rsid w:val="0063589A"/>
    <w:rPr>
      <w:sz w:val="24"/>
      <w:lang w:val="ru-RU" w:eastAsia="ru-RU"/>
    </w:rPr>
  </w:style>
  <w:style w:type="paragraph" w:customStyle="1" w:styleId="259">
    <w:name w:val="Заголовок 25"/>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63589A"/>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63589A"/>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63589A"/>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63589A"/>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63589A"/>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63589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63589A"/>
    <w:rPr>
      <w:b/>
    </w:rPr>
  </w:style>
  <w:style w:type="paragraph" w:customStyle="1" w:styleId="HTML31">
    <w:name w:val="Стандартный HTML3"/>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63589A"/>
    <w:rPr>
      <w:sz w:val="24"/>
      <w:lang w:val="ru-RU" w:eastAsia="ru-RU"/>
    </w:rPr>
  </w:style>
  <w:style w:type="paragraph" w:customStyle="1" w:styleId="921">
    <w:name w:val="Знак92"/>
    <w:basedOn w:val="a3"/>
    <w:rsid w:val="0063589A"/>
    <w:pPr>
      <w:spacing w:after="160" w:line="240" w:lineRule="exact"/>
    </w:pPr>
    <w:rPr>
      <w:rFonts w:ascii="Verdana" w:hAnsi="Verdana"/>
      <w:lang w:val="en-US" w:eastAsia="en-US"/>
    </w:rPr>
  </w:style>
  <w:style w:type="character" w:customStyle="1" w:styleId="4141">
    <w:name w:val="Знак4 Знак Знак14"/>
    <w:locked/>
    <w:rsid w:val="0063589A"/>
    <w:rPr>
      <w:rFonts w:ascii="Arial" w:hAnsi="Arial"/>
      <w:b/>
      <w:kern w:val="32"/>
      <w:sz w:val="32"/>
      <w:lang w:val="ru-RU" w:eastAsia="ru-RU"/>
    </w:rPr>
  </w:style>
  <w:style w:type="character" w:customStyle="1" w:styleId="2124">
    <w:name w:val="Знак2 Знак Знак12"/>
    <w:locked/>
    <w:rsid w:val="0063589A"/>
    <w:rPr>
      <w:b/>
      <w:sz w:val="27"/>
      <w:lang w:val="ru-RU" w:eastAsia="ru-RU"/>
    </w:rPr>
  </w:style>
  <w:style w:type="character" w:customStyle="1" w:styleId="23a">
    <w:name w:val="Знак2 Знак Знак3"/>
    <w:locked/>
    <w:rsid w:val="0063589A"/>
    <w:rPr>
      <w:rFonts w:ascii="Arial" w:hAnsi="Arial"/>
      <w:b/>
      <w:sz w:val="26"/>
      <w:lang w:val="ru-RU" w:eastAsia="ru-RU"/>
    </w:rPr>
  </w:style>
  <w:style w:type="paragraph" w:customStyle="1" w:styleId="5f0">
    <w:name w:val="Абзац списка5"/>
    <w:basedOn w:val="a3"/>
    <w:rsid w:val="0063589A"/>
    <w:pPr>
      <w:ind w:left="708"/>
    </w:pPr>
    <w:rPr>
      <w:rFonts w:ascii="Calibri" w:hAnsi="Calibri"/>
      <w:szCs w:val="20"/>
    </w:rPr>
  </w:style>
  <w:style w:type="character" w:customStyle="1" w:styleId="4f6">
    <w:name w:val="Слабое выделение4"/>
    <w:rsid w:val="0063589A"/>
    <w:rPr>
      <w:i/>
      <w:color w:val="808080"/>
    </w:rPr>
  </w:style>
  <w:style w:type="paragraph" w:customStyle="1" w:styleId="23b">
    <w:name w:val="Цитата 23"/>
    <w:basedOn w:val="a3"/>
    <w:next w:val="a3"/>
    <w:rsid w:val="0063589A"/>
    <w:rPr>
      <w:rFonts w:ascii="Calibri" w:hAnsi="Calibri"/>
      <w:i/>
      <w:iCs/>
      <w:color w:val="000000"/>
    </w:rPr>
  </w:style>
  <w:style w:type="paragraph" w:customStyle="1" w:styleId="3ffa">
    <w:name w:val="Выделенная цитата3"/>
    <w:basedOn w:val="a3"/>
    <w:next w:val="a3"/>
    <w:rsid w:val="0063589A"/>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63589A"/>
    <w:rPr>
      <w:b/>
    </w:rPr>
  </w:style>
  <w:style w:type="character" w:customStyle="1" w:styleId="3ffb">
    <w:name w:val="Замещающий текст3"/>
    <w:rsid w:val="0063589A"/>
    <w:rPr>
      <w:color w:val="808080"/>
    </w:rPr>
  </w:style>
  <w:style w:type="character" w:customStyle="1" w:styleId="1260">
    <w:name w:val="Знак1 Знак Знак26"/>
    <w:locked/>
    <w:rsid w:val="0063589A"/>
    <w:rPr>
      <w:sz w:val="24"/>
    </w:rPr>
  </w:style>
  <w:style w:type="character" w:customStyle="1" w:styleId="1271">
    <w:name w:val="Знак1 Знак Знак27"/>
    <w:locked/>
    <w:rsid w:val="0063589A"/>
    <w:rPr>
      <w:sz w:val="24"/>
    </w:rPr>
  </w:style>
  <w:style w:type="character" w:customStyle="1" w:styleId="7d">
    <w:name w:val="Без интервала Знак7"/>
    <w:locked/>
    <w:rsid w:val="0063589A"/>
    <w:rPr>
      <w:sz w:val="24"/>
      <w:lang w:eastAsia="en-US"/>
    </w:rPr>
  </w:style>
  <w:style w:type="character" w:customStyle="1" w:styleId="393">
    <w:name w:val="Знак Знак393"/>
    <w:rsid w:val="0063589A"/>
    <w:rPr>
      <w:rFonts w:ascii="Arial" w:hAnsi="Arial"/>
      <w:b/>
      <w:sz w:val="26"/>
    </w:rPr>
  </w:style>
  <w:style w:type="character" w:customStyle="1" w:styleId="383">
    <w:name w:val="Знак Знак383"/>
    <w:rsid w:val="0063589A"/>
    <w:rPr>
      <w:b/>
      <w:sz w:val="28"/>
    </w:rPr>
  </w:style>
  <w:style w:type="character" w:customStyle="1" w:styleId="373">
    <w:name w:val="Знак Знак373"/>
    <w:rsid w:val="0063589A"/>
    <w:rPr>
      <w:b/>
      <w:i/>
      <w:sz w:val="26"/>
    </w:rPr>
  </w:style>
  <w:style w:type="character" w:customStyle="1" w:styleId="363">
    <w:name w:val="Знак Знак363"/>
    <w:rsid w:val="0063589A"/>
    <w:rPr>
      <w:b/>
      <w:sz w:val="22"/>
      <w:lang w:val="ru-RU" w:eastAsia="ru-RU"/>
    </w:rPr>
  </w:style>
  <w:style w:type="character" w:customStyle="1" w:styleId="3530">
    <w:name w:val="Знак Знак353"/>
    <w:rsid w:val="0063589A"/>
    <w:rPr>
      <w:sz w:val="24"/>
      <w:lang w:val="ru-RU" w:eastAsia="ru-RU"/>
    </w:rPr>
  </w:style>
  <w:style w:type="character" w:customStyle="1" w:styleId="3430">
    <w:name w:val="Знак Знак343"/>
    <w:rsid w:val="0063589A"/>
    <w:rPr>
      <w:rFonts w:ascii="Calibri" w:hAnsi="Calibri"/>
      <w:i/>
      <w:sz w:val="24"/>
      <w:lang w:eastAsia="en-US"/>
    </w:rPr>
  </w:style>
  <w:style w:type="character" w:customStyle="1" w:styleId="3230">
    <w:name w:val="Знак Знак323"/>
    <w:rsid w:val="0063589A"/>
    <w:rPr>
      <w:sz w:val="16"/>
    </w:rPr>
  </w:style>
  <w:style w:type="character" w:customStyle="1" w:styleId="3141">
    <w:name w:val="Знак Знак314"/>
    <w:rsid w:val="0063589A"/>
    <w:rPr>
      <w:sz w:val="24"/>
    </w:rPr>
  </w:style>
  <w:style w:type="paragraph" w:customStyle="1" w:styleId="10a">
    <w:name w:val="Знак Знак Знак Знак Знак Знак10"/>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63589A"/>
    <w:rPr>
      <w:sz w:val="24"/>
    </w:rPr>
  </w:style>
  <w:style w:type="character" w:customStyle="1" w:styleId="293">
    <w:name w:val="Знак Знак293"/>
    <w:rsid w:val="0063589A"/>
    <w:rPr>
      <w:sz w:val="24"/>
    </w:rPr>
  </w:style>
  <w:style w:type="character" w:customStyle="1" w:styleId="7130">
    <w:name w:val="Знак Знак713"/>
    <w:rsid w:val="0063589A"/>
    <w:rPr>
      <w:sz w:val="16"/>
      <w:lang w:val="ru-RU" w:eastAsia="ru-RU"/>
    </w:rPr>
  </w:style>
  <w:style w:type="paragraph" w:customStyle="1" w:styleId="99">
    <w:name w:val="Обычный9"/>
    <w:rsid w:val="0063589A"/>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63589A"/>
    <w:rPr>
      <w:b/>
      <w:sz w:val="27"/>
      <w:lang w:val="ru-RU" w:eastAsia="ru-RU"/>
    </w:rPr>
  </w:style>
  <w:style w:type="character" w:customStyle="1" w:styleId="283">
    <w:name w:val="Знак Знак283"/>
    <w:rsid w:val="0063589A"/>
    <w:rPr>
      <w:rFonts w:ascii="Tahoma" w:hAnsi="Tahoma"/>
    </w:rPr>
  </w:style>
  <w:style w:type="character" w:customStyle="1" w:styleId="273">
    <w:name w:val="Знак Знак273"/>
    <w:rsid w:val="0063589A"/>
    <w:rPr>
      <w:sz w:val="24"/>
    </w:rPr>
  </w:style>
  <w:style w:type="character" w:customStyle="1" w:styleId="1090">
    <w:name w:val="Знак Знак109"/>
    <w:locked/>
    <w:rsid w:val="0063589A"/>
    <w:rPr>
      <w:sz w:val="16"/>
      <w:lang w:val="ru-RU" w:eastAsia="ru-RU"/>
    </w:rPr>
  </w:style>
  <w:style w:type="character" w:customStyle="1" w:styleId="626">
    <w:name w:val="Знак Знак626"/>
    <w:rsid w:val="0063589A"/>
    <w:rPr>
      <w:rFonts w:ascii="Arial" w:hAnsi="Arial"/>
      <w:b/>
      <w:i/>
      <w:sz w:val="28"/>
      <w:lang w:val="ru-RU" w:eastAsia="en-US"/>
    </w:rPr>
  </w:style>
  <w:style w:type="character" w:customStyle="1" w:styleId="2130">
    <w:name w:val="Знак Знак213"/>
    <w:locked/>
    <w:rsid w:val="0063589A"/>
    <w:rPr>
      <w:sz w:val="24"/>
      <w:lang w:val="en-US"/>
    </w:rPr>
  </w:style>
  <w:style w:type="character" w:customStyle="1" w:styleId="1231">
    <w:name w:val="Знак Знак123"/>
    <w:rsid w:val="0063589A"/>
    <w:rPr>
      <w:sz w:val="16"/>
    </w:rPr>
  </w:style>
  <w:style w:type="character" w:customStyle="1" w:styleId="1350">
    <w:name w:val="Знак Знак135"/>
    <w:rsid w:val="0063589A"/>
    <w:rPr>
      <w:lang w:val="ru-RU" w:eastAsia="ru-RU"/>
    </w:rPr>
  </w:style>
  <w:style w:type="character" w:customStyle="1" w:styleId="1610">
    <w:name w:val="Знак Знак1610"/>
    <w:locked/>
    <w:rsid w:val="0063589A"/>
    <w:rPr>
      <w:b/>
      <w:caps/>
      <w:sz w:val="24"/>
      <w:lang w:val="ru-RU" w:eastAsia="ru-RU"/>
    </w:rPr>
  </w:style>
  <w:style w:type="character" w:customStyle="1" w:styleId="1153">
    <w:name w:val="Знак Знак115"/>
    <w:rsid w:val="0063589A"/>
    <w:rPr>
      <w:sz w:val="24"/>
    </w:rPr>
  </w:style>
  <w:style w:type="paragraph" w:customStyle="1" w:styleId="25a">
    <w:name w:val="Основной текст 25"/>
    <w:basedOn w:val="a3"/>
    <w:rsid w:val="0063589A"/>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63589A"/>
    <w:rPr>
      <w:rFonts w:ascii="Times New Roman" w:hAnsi="Times New Roman"/>
      <w:b/>
      <w:caps/>
      <w:sz w:val="28"/>
    </w:rPr>
  </w:style>
  <w:style w:type="character" w:customStyle="1" w:styleId="2590">
    <w:name w:val="Знак Знак259"/>
    <w:rsid w:val="0063589A"/>
    <w:rPr>
      <w:rFonts w:ascii="Times New Roman" w:hAnsi="Times New Roman"/>
      <w:b/>
      <w:sz w:val="28"/>
    </w:rPr>
  </w:style>
  <w:style w:type="character" w:customStyle="1" w:styleId="2290">
    <w:name w:val="Знак Знак229"/>
    <w:rsid w:val="0063589A"/>
    <w:rPr>
      <w:rFonts w:ascii="Times New Roman" w:hAnsi="Times New Roman"/>
      <w:sz w:val="24"/>
    </w:rPr>
  </w:style>
  <w:style w:type="character" w:customStyle="1" w:styleId="2016">
    <w:name w:val="Знак Знак2016"/>
    <w:rsid w:val="0063589A"/>
    <w:rPr>
      <w:rFonts w:ascii="Arial" w:hAnsi="Arial"/>
      <w:sz w:val="22"/>
    </w:rPr>
  </w:style>
  <w:style w:type="character" w:customStyle="1" w:styleId="199">
    <w:name w:val="Знак Знак199"/>
    <w:rsid w:val="0063589A"/>
    <w:rPr>
      <w:rFonts w:ascii="Times New Roman" w:hAnsi="Times New Roman"/>
      <w:sz w:val="16"/>
      <w:lang w:eastAsia="ru-RU"/>
    </w:rPr>
  </w:style>
  <w:style w:type="character" w:customStyle="1" w:styleId="1811">
    <w:name w:val="Знак Знак1811"/>
    <w:rsid w:val="0063589A"/>
    <w:rPr>
      <w:rFonts w:ascii="Courier New" w:hAnsi="Courier New"/>
    </w:rPr>
  </w:style>
  <w:style w:type="character" w:customStyle="1" w:styleId="179">
    <w:name w:val="Знак Знак179"/>
    <w:rsid w:val="0063589A"/>
    <w:rPr>
      <w:rFonts w:ascii="Times New Roman" w:hAnsi="Times New Roman"/>
      <w:sz w:val="24"/>
    </w:rPr>
  </w:style>
  <w:style w:type="character" w:customStyle="1" w:styleId="950">
    <w:name w:val="Знак Знак95"/>
    <w:rsid w:val="0063589A"/>
    <w:rPr>
      <w:rFonts w:ascii="PragmaticaCTT" w:hAnsi="PragmaticaCTT"/>
      <w:b/>
      <w:sz w:val="24"/>
      <w:lang w:val="ru-RU" w:eastAsia="ru-RU"/>
    </w:rPr>
  </w:style>
  <w:style w:type="character" w:customStyle="1" w:styleId="840">
    <w:name w:val="Знак Знак84"/>
    <w:rsid w:val="0063589A"/>
    <w:rPr>
      <w:sz w:val="24"/>
    </w:rPr>
  </w:style>
  <w:style w:type="character" w:customStyle="1" w:styleId="5200">
    <w:name w:val="Знак Знак520"/>
    <w:aliases w:val="Знак Знак5101"/>
    <w:rsid w:val="0063589A"/>
    <w:rPr>
      <w:rFonts w:ascii="Tahoma" w:hAnsi="Tahoma"/>
      <w:sz w:val="16"/>
      <w:lang w:val="ru-RU" w:eastAsia="ru-RU"/>
    </w:rPr>
  </w:style>
  <w:style w:type="paragraph" w:customStyle="1" w:styleId="364">
    <w:name w:val="Заголовок 36"/>
    <w:basedOn w:val="99"/>
    <w:next w:val="99"/>
    <w:rsid w:val="0063589A"/>
    <w:pPr>
      <w:keepNext/>
      <w:widowControl/>
      <w:ind w:left="0" w:firstLine="0"/>
      <w:outlineLvl w:val="2"/>
    </w:pPr>
    <w:rPr>
      <w:sz w:val="24"/>
    </w:rPr>
  </w:style>
  <w:style w:type="paragraph" w:customStyle="1" w:styleId="6f1">
    <w:name w:val="Основной текст6"/>
    <w:basedOn w:val="99"/>
    <w:rsid w:val="0063589A"/>
    <w:pPr>
      <w:widowControl/>
      <w:spacing w:line="360" w:lineRule="auto"/>
      <w:ind w:left="0" w:firstLine="0"/>
    </w:pPr>
    <w:rPr>
      <w:sz w:val="24"/>
    </w:rPr>
  </w:style>
  <w:style w:type="character" w:customStyle="1" w:styleId="159">
    <w:name w:val="Знак Знак159"/>
    <w:rsid w:val="0063589A"/>
    <w:rPr>
      <w:b/>
      <w:sz w:val="28"/>
    </w:rPr>
  </w:style>
  <w:style w:type="character" w:customStyle="1" w:styleId="800">
    <w:name w:val="Знак Знак80"/>
    <w:rsid w:val="0063589A"/>
    <w:rPr>
      <w:rFonts w:ascii="Times New Roman" w:hAnsi="Times New Roman"/>
      <w:lang w:eastAsia="en-US"/>
    </w:rPr>
  </w:style>
  <w:style w:type="paragraph" w:customStyle="1" w:styleId="264">
    <w:name w:val="Заголовок 26"/>
    <w:basedOn w:val="a3"/>
    <w:next w:val="a3"/>
    <w:rsid w:val="0063589A"/>
    <w:pPr>
      <w:keepNext/>
      <w:widowControl w:val="0"/>
      <w:jc w:val="center"/>
    </w:pPr>
    <w:rPr>
      <w:b/>
      <w:sz w:val="26"/>
      <w:szCs w:val="20"/>
    </w:rPr>
  </w:style>
  <w:style w:type="paragraph" w:customStyle="1" w:styleId="5f1">
    <w:name w:val="Цитата5"/>
    <w:basedOn w:val="a3"/>
    <w:rsid w:val="0063589A"/>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63589A"/>
    <w:rPr>
      <w:i/>
      <w:color w:val="000000"/>
      <w:sz w:val="24"/>
    </w:rPr>
  </w:style>
  <w:style w:type="character" w:customStyle="1" w:styleId="2ffff7">
    <w:name w:val="Выделенная цитата Знак2"/>
    <w:rsid w:val="0063589A"/>
    <w:rPr>
      <w:b/>
      <w:i/>
      <w:color w:val="4F81BD"/>
      <w:sz w:val="24"/>
    </w:rPr>
  </w:style>
  <w:style w:type="paragraph" w:customStyle="1" w:styleId="5f2">
    <w:name w:val="Текст5"/>
    <w:basedOn w:val="a3"/>
    <w:rsid w:val="0063589A"/>
    <w:rPr>
      <w:rFonts w:ascii="Courier New" w:hAnsi="Courier New"/>
      <w:sz w:val="20"/>
      <w:szCs w:val="20"/>
    </w:rPr>
  </w:style>
  <w:style w:type="paragraph" w:customStyle="1" w:styleId="356">
    <w:name w:val="Основной текст 35"/>
    <w:basedOn w:val="99"/>
    <w:rsid w:val="0063589A"/>
    <w:pPr>
      <w:widowControl/>
      <w:tabs>
        <w:tab w:val="left" w:pos="360"/>
      </w:tabs>
      <w:ind w:left="0" w:firstLine="0"/>
      <w:jc w:val="both"/>
    </w:pPr>
    <w:rPr>
      <w:i/>
      <w:sz w:val="26"/>
    </w:rPr>
  </w:style>
  <w:style w:type="paragraph" w:customStyle="1" w:styleId="244">
    <w:name w:val="Основной текст с отступом 24"/>
    <w:basedOn w:val="a3"/>
    <w:rsid w:val="0063589A"/>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63589A"/>
    <w:pPr>
      <w:spacing w:line="360" w:lineRule="auto"/>
      <w:ind w:firstLine="709"/>
      <w:jc w:val="both"/>
    </w:pPr>
    <w:rPr>
      <w:sz w:val="28"/>
      <w:szCs w:val="20"/>
    </w:rPr>
  </w:style>
  <w:style w:type="paragraph" w:customStyle="1" w:styleId="4f8">
    <w:name w:val="Верхний колонтитул4"/>
    <w:basedOn w:val="a3"/>
    <w:rsid w:val="0063589A"/>
    <w:pPr>
      <w:tabs>
        <w:tab w:val="center" w:pos="4153"/>
        <w:tab w:val="right" w:pos="8306"/>
      </w:tabs>
    </w:pPr>
    <w:rPr>
      <w:rFonts w:ascii="Arial" w:hAnsi="Arial"/>
      <w:szCs w:val="20"/>
    </w:rPr>
  </w:style>
  <w:style w:type="character" w:customStyle="1" w:styleId="419">
    <w:name w:val="Знак Знак419"/>
    <w:locked/>
    <w:rsid w:val="0063589A"/>
    <w:rPr>
      <w:rFonts w:ascii="Arial" w:hAnsi="Arial"/>
      <w:b/>
      <w:i/>
      <w:sz w:val="28"/>
      <w:lang w:val="ru-RU" w:eastAsia="en-US"/>
    </w:rPr>
  </w:style>
  <w:style w:type="character" w:customStyle="1" w:styleId="429">
    <w:name w:val="Знак4 Знак2"/>
    <w:locked/>
    <w:rsid w:val="0063589A"/>
    <w:rPr>
      <w:sz w:val="24"/>
      <w:lang w:val="ru-RU" w:eastAsia="ru-RU"/>
    </w:rPr>
  </w:style>
  <w:style w:type="character" w:customStyle="1" w:styleId="4f9">
    <w:name w:val="Основной шрифт абзаца4"/>
    <w:rsid w:val="0063589A"/>
  </w:style>
  <w:style w:type="character" w:customStyle="1" w:styleId="2380">
    <w:name w:val="Знак Знак23 Знак8"/>
    <w:aliases w:val="Знак Знак3 Знак8"/>
    <w:locked/>
    <w:rsid w:val="0063589A"/>
    <w:rPr>
      <w:rFonts w:ascii="Tahoma" w:hAnsi="Tahoma"/>
      <w:sz w:val="16"/>
    </w:rPr>
  </w:style>
  <w:style w:type="paragraph" w:customStyle="1" w:styleId="13a">
    <w:name w:val="Знак Знак Знак Знак Знак Знак Знак Знак Знак Знак Знак Знак Знак13"/>
    <w:basedOn w:val="a3"/>
    <w:rsid w:val="0063589A"/>
    <w:pPr>
      <w:spacing w:after="160" w:line="240" w:lineRule="exact"/>
    </w:pPr>
    <w:rPr>
      <w:rFonts w:ascii="Verdana" w:hAnsi="Verdana"/>
      <w:lang w:val="en-US" w:eastAsia="en-US"/>
    </w:rPr>
  </w:style>
  <w:style w:type="paragraph" w:customStyle="1" w:styleId="392">
    <w:name w:val="Знак39"/>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63589A"/>
    <w:rPr>
      <w:b/>
      <w:caps/>
      <w:sz w:val="24"/>
      <w:lang w:val="ru-RU" w:eastAsia="ru-RU"/>
    </w:rPr>
  </w:style>
  <w:style w:type="character" w:customStyle="1" w:styleId="11100">
    <w:name w:val="Знак1 Знак Знак110"/>
    <w:locked/>
    <w:rsid w:val="0063589A"/>
    <w:rPr>
      <w:rFonts w:ascii="Times New Roman" w:hAnsi="Times New Roman"/>
      <w:sz w:val="24"/>
      <w:lang w:eastAsia="ru-RU"/>
    </w:rPr>
  </w:style>
  <w:style w:type="character" w:customStyle="1" w:styleId="469">
    <w:name w:val="Знак Знак469"/>
    <w:locked/>
    <w:rsid w:val="0063589A"/>
    <w:rPr>
      <w:b/>
      <w:sz w:val="27"/>
      <w:lang w:val="ru-RU" w:eastAsia="ru-RU"/>
    </w:rPr>
  </w:style>
  <w:style w:type="character" w:customStyle="1" w:styleId="489">
    <w:name w:val="Знак Знак489"/>
    <w:locked/>
    <w:rsid w:val="0063589A"/>
    <w:rPr>
      <w:b/>
      <w:sz w:val="27"/>
      <w:lang w:val="ru-RU" w:eastAsia="ru-RU"/>
    </w:rPr>
  </w:style>
  <w:style w:type="character" w:customStyle="1" w:styleId="4490">
    <w:name w:val="Знак Знак449"/>
    <w:locked/>
    <w:rsid w:val="0063589A"/>
    <w:rPr>
      <w:sz w:val="24"/>
    </w:rPr>
  </w:style>
  <w:style w:type="character" w:customStyle="1" w:styleId="51100">
    <w:name w:val="Знак Знак5110"/>
    <w:locked/>
    <w:rsid w:val="0063589A"/>
    <w:rPr>
      <w:b/>
      <w:sz w:val="27"/>
      <w:lang w:val="ru-RU" w:eastAsia="ru-RU"/>
    </w:rPr>
  </w:style>
  <w:style w:type="character" w:customStyle="1" w:styleId="439">
    <w:name w:val="Знак Знак439"/>
    <w:locked/>
    <w:rsid w:val="0063589A"/>
    <w:rPr>
      <w:color w:val="000000"/>
      <w:sz w:val="24"/>
      <w:lang w:eastAsia="ru-RU"/>
    </w:rPr>
  </w:style>
  <w:style w:type="character" w:customStyle="1" w:styleId="4290">
    <w:name w:val="Знак Знак429"/>
    <w:rsid w:val="0063589A"/>
    <w:rPr>
      <w:rFonts w:ascii="Times New Roman" w:hAnsi="Times New Roman"/>
      <w:sz w:val="16"/>
    </w:rPr>
  </w:style>
  <w:style w:type="character" w:customStyle="1" w:styleId="499">
    <w:name w:val="Знак Знак499"/>
    <w:rsid w:val="0063589A"/>
    <w:rPr>
      <w:rFonts w:ascii="Times New Roman" w:hAnsi="Times New Roman"/>
      <w:b/>
      <w:caps/>
      <w:sz w:val="24"/>
      <w:lang w:eastAsia="ru-RU"/>
    </w:rPr>
  </w:style>
  <w:style w:type="paragraph" w:customStyle="1" w:styleId="46a">
    <w:name w:val="Заголовок 46"/>
    <w:basedOn w:val="99"/>
    <w:next w:val="99"/>
    <w:rsid w:val="0063589A"/>
    <w:pPr>
      <w:keepNext/>
      <w:widowControl/>
      <w:ind w:left="0" w:firstLine="0"/>
    </w:pPr>
    <w:rPr>
      <w:sz w:val="24"/>
    </w:rPr>
  </w:style>
  <w:style w:type="character" w:customStyle="1" w:styleId="479">
    <w:name w:val="Знак Знак479"/>
    <w:rsid w:val="0063589A"/>
    <w:rPr>
      <w:rFonts w:ascii="Times New Roman" w:hAnsi="Times New Roman"/>
      <w:b/>
      <w:sz w:val="27"/>
      <w:lang w:eastAsia="ru-RU"/>
    </w:rPr>
  </w:style>
  <w:style w:type="character" w:customStyle="1" w:styleId="4590">
    <w:name w:val="Знак Знак459"/>
    <w:rsid w:val="0063589A"/>
    <w:rPr>
      <w:rFonts w:ascii="Times New Roman" w:hAnsi="Times New Roman"/>
      <w:b/>
      <w:i/>
      <w:sz w:val="26"/>
      <w:lang w:eastAsia="ru-RU"/>
    </w:rPr>
  </w:style>
  <w:style w:type="paragraph" w:customStyle="1" w:styleId="653">
    <w:name w:val="Заголовок 65"/>
    <w:rsid w:val="0063589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63589A"/>
    <w:rPr>
      <w:sz w:val="16"/>
    </w:rPr>
  </w:style>
  <w:style w:type="character" w:customStyle="1" w:styleId="509">
    <w:name w:val="Знак Знак509"/>
    <w:locked/>
    <w:rsid w:val="0063589A"/>
    <w:rPr>
      <w:b/>
      <w:sz w:val="28"/>
      <w:lang w:val="ru-RU" w:eastAsia="ru-RU"/>
    </w:rPr>
  </w:style>
  <w:style w:type="character" w:customStyle="1" w:styleId="5290">
    <w:name w:val="Знак Знак529"/>
    <w:rsid w:val="0063589A"/>
    <w:rPr>
      <w:rFonts w:ascii="Arial" w:hAnsi="Arial"/>
      <w:b/>
      <w:i/>
      <w:sz w:val="28"/>
    </w:rPr>
  </w:style>
  <w:style w:type="character" w:customStyle="1" w:styleId="519">
    <w:name w:val="Знак5 Знак Знак19"/>
    <w:locked/>
    <w:rsid w:val="0063589A"/>
    <w:rPr>
      <w:sz w:val="16"/>
      <w:lang w:val="ru-RU" w:eastAsia="ru-RU"/>
    </w:rPr>
  </w:style>
  <w:style w:type="character" w:customStyle="1" w:styleId="6101">
    <w:name w:val="Знак6 Знак Знак10"/>
    <w:rsid w:val="0063589A"/>
    <w:rPr>
      <w:sz w:val="24"/>
      <w:lang w:val="ru-RU" w:eastAsia="ru-RU"/>
    </w:rPr>
  </w:style>
  <w:style w:type="character" w:customStyle="1" w:styleId="553">
    <w:name w:val="Знак Знак553"/>
    <w:locked/>
    <w:rsid w:val="0063589A"/>
    <w:rPr>
      <w:sz w:val="24"/>
      <w:lang w:val="ru-RU" w:eastAsia="ru-RU"/>
    </w:rPr>
  </w:style>
  <w:style w:type="paragraph" w:customStyle="1" w:styleId="Heading13">
    <w:name w:val="Heading 13"/>
    <w:basedOn w:val="a3"/>
    <w:next w:val="a3"/>
    <w:rsid w:val="0063589A"/>
    <w:pPr>
      <w:suppressAutoHyphens/>
      <w:ind w:firstLine="454"/>
    </w:pPr>
    <w:rPr>
      <w:b/>
      <w:caps/>
      <w:lang w:eastAsia="zh-CN"/>
    </w:rPr>
  </w:style>
  <w:style w:type="character" w:customStyle="1" w:styleId="6530">
    <w:name w:val="Знак Знак653"/>
    <w:locked/>
    <w:rsid w:val="0063589A"/>
    <w:rPr>
      <w:b/>
      <w:sz w:val="27"/>
      <w:lang w:val="ru-RU" w:eastAsia="ru-RU"/>
    </w:rPr>
  </w:style>
  <w:style w:type="character" w:customStyle="1" w:styleId="6430">
    <w:name w:val="Знак Знак643"/>
    <w:locked/>
    <w:rsid w:val="0063589A"/>
    <w:rPr>
      <w:b/>
      <w:sz w:val="28"/>
      <w:lang w:val="ru-RU" w:eastAsia="ru-RU"/>
    </w:rPr>
  </w:style>
  <w:style w:type="character" w:customStyle="1" w:styleId="6330">
    <w:name w:val="Знак Знак633"/>
    <w:locked/>
    <w:rsid w:val="0063589A"/>
    <w:rPr>
      <w:b/>
      <w:i/>
      <w:sz w:val="26"/>
      <w:lang w:val="ru-RU" w:eastAsia="ru-RU"/>
    </w:rPr>
  </w:style>
  <w:style w:type="character" w:customStyle="1" w:styleId="625">
    <w:name w:val="Знак Знак625"/>
    <w:locked/>
    <w:rsid w:val="0063589A"/>
    <w:rPr>
      <w:sz w:val="24"/>
      <w:lang w:val="ru-RU" w:eastAsia="ru-RU"/>
    </w:rPr>
  </w:style>
  <w:style w:type="character" w:customStyle="1" w:styleId="61100">
    <w:name w:val="Знак Знак6110"/>
    <w:locked/>
    <w:rsid w:val="0063589A"/>
    <w:rPr>
      <w:sz w:val="24"/>
      <w:lang w:val="ru-RU" w:eastAsia="ru-RU"/>
    </w:rPr>
  </w:style>
  <w:style w:type="character" w:customStyle="1" w:styleId="603">
    <w:name w:val="Знак Знак603"/>
    <w:locked/>
    <w:rsid w:val="0063589A"/>
    <w:rPr>
      <w:i/>
      <w:sz w:val="24"/>
      <w:lang w:val="ru-RU" w:eastAsia="ru-RU"/>
    </w:rPr>
  </w:style>
  <w:style w:type="character" w:customStyle="1" w:styleId="593">
    <w:name w:val="Знак Знак593"/>
    <w:locked/>
    <w:rsid w:val="0063589A"/>
    <w:rPr>
      <w:rFonts w:ascii="Arial" w:hAnsi="Arial"/>
      <w:sz w:val="22"/>
      <w:lang w:val="ru-RU" w:eastAsia="ru-RU"/>
    </w:rPr>
  </w:style>
  <w:style w:type="character" w:customStyle="1" w:styleId="5830">
    <w:name w:val="Знак Знак583"/>
    <w:locked/>
    <w:rsid w:val="0063589A"/>
    <w:rPr>
      <w:rFonts w:ascii="Courier New" w:hAnsi="Courier New"/>
      <w:lang w:val="ru-RU" w:eastAsia="ru-RU"/>
    </w:rPr>
  </w:style>
  <w:style w:type="character" w:customStyle="1" w:styleId="573">
    <w:name w:val="Знак Знак573"/>
    <w:locked/>
    <w:rsid w:val="0063589A"/>
    <w:rPr>
      <w:lang w:val="ru-RU" w:eastAsia="ru-RU"/>
    </w:rPr>
  </w:style>
  <w:style w:type="character" w:customStyle="1" w:styleId="563">
    <w:name w:val="Знак Знак563"/>
    <w:locked/>
    <w:rsid w:val="0063589A"/>
    <w:rPr>
      <w:sz w:val="24"/>
      <w:lang w:val="ru-RU" w:eastAsia="ru-RU"/>
    </w:rPr>
  </w:style>
  <w:style w:type="character" w:customStyle="1" w:styleId="543">
    <w:name w:val="Знак Знак543"/>
    <w:locked/>
    <w:rsid w:val="0063589A"/>
    <w:rPr>
      <w:sz w:val="24"/>
      <w:lang w:val="en-US" w:eastAsia="ru-RU"/>
    </w:rPr>
  </w:style>
  <w:style w:type="paragraph" w:customStyle="1" w:styleId="Heading52">
    <w:name w:val="Heading 52"/>
    <w:basedOn w:val="a3"/>
    <w:next w:val="a3"/>
    <w:rsid w:val="0063589A"/>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63589A"/>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63589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63589A"/>
    <w:rPr>
      <w:rFonts w:ascii="Arial" w:hAnsi="Arial"/>
      <w:b/>
      <w:sz w:val="26"/>
    </w:rPr>
  </w:style>
  <w:style w:type="character" w:customStyle="1" w:styleId="663">
    <w:name w:val="Знак Знак663"/>
    <w:rsid w:val="0063589A"/>
    <w:rPr>
      <w:b/>
      <w:sz w:val="28"/>
    </w:rPr>
  </w:style>
  <w:style w:type="character" w:customStyle="1" w:styleId="703">
    <w:name w:val="Знак Знак703"/>
    <w:rsid w:val="0063589A"/>
    <w:rPr>
      <w:rFonts w:ascii="Arial" w:hAnsi="Arial"/>
      <w:b/>
      <w:sz w:val="26"/>
    </w:rPr>
  </w:style>
  <w:style w:type="character" w:customStyle="1" w:styleId="693">
    <w:name w:val="Знак Знак693"/>
    <w:rsid w:val="0063589A"/>
    <w:rPr>
      <w:b/>
      <w:sz w:val="28"/>
    </w:rPr>
  </w:style>
  <w:style w:type="character" w:customStyle="1" w:styleId="683">
    <w:name w:val="Знак Знак683"/>
    <w:rsid w:val="0063589A"/>
    <w:rPr>
      <w:b/>
      <w:i/>
      <w:sz w:val="26"/>
    </w:rPr>
  </w:style>
  <w:style w:type="paragraph" w:customStyle="1" w:styleId="HTML40">
    <w:name w:val="Стандартный HTML4"/>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63589A"/>
    <w:pPr>
      <w:keepNext/>
      <w:widowControl/>
    </w:pPr>
    <w:rPr>
      <w:sz w:val="24"/>
    </w:rPr>
  </w:style>
  <w:style w:type="paragraph" w:customStyle="1" w:styleId="Heading221">
    <w:name w:val="Heading 221"/>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63589A"/>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63589A"/>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63589A"/>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63589A"/>
    <w:rPr>
      <w:smallCaps/>
      <w:color w:val="C0504D"/>
      <w:u w:val="single"/>
    </w:rPr>
  </w:style>
  <w:style w:type="character" w:customStyle="1" w:styleId="11f7">
    <w:name w:val="Сильная ссылка11"/>
    <w:rsid w:val="0063589A"/>
    <w:rPr>
      <w:b/>
      <w:smallCaps/>
      <w:color w:val="C0504D"/>
      <w:spacing w:val="5"/>
      <w:u w:val="single"/>
    </w:rPr>
  </w:style>
  <w:style w:type="character" w:customStyle="1" w:styleId="11f8">
    <w:name w:val="Название книги11"/>
    <w:rsid w:val="0063589A"/>
    <w:rPr>
      <w:b/>
      <w:smallCaps/>
      <w:spacing w:val="5"/>
    </w:rPr>
  </w:style>
  <w:style w:type="paragraph" w:customStyle="1" w:styleId="930">
    <w:name w:val="Знак93"/>
    <w:basedOn w:val="a3"/>
    <w:rsid w:val="0063589A"/>
    <w:pPr>
      <w:spacing w:after="160" w:line="240" w:lineRule="exact"/>
    </w:pPr>
    <w:rPr>
      <w:rFonts w:ascii="Verdana" w:hAnsi="Verdana"/>
      <w:lang w:val="en-US" w:eastAsia="en-US"/>
    </w:rPr>
  </w:style>
  <w:style w:type="character" w:customStyle="1" w:styleId="4151">
    <w:name w:val="Знак4 Знак Знак15"/>
    <w:locked/>
    <w:rsid w:val="0063589A"/>
    <w:rPr>
      <w:rFonts w:ascii="Arial" w:hAnsi="Arial"/>
      <w:b/>
      <w:kern w:val="32"/>
      <w:sz w:val="32"/>
      <w:lang w:val="ru-RU" w:eastAsia="ru-RU"/>
    </w:rPr>
  </w:style>
  <w:style w:type="character" w:customStyle="1" w:styleId="2131">
    <w:name w:val="Знак2 Знак Знак13"/>
    <w:locked/>
    <w:rsid w:val="0063589A"/>
    <w:rPr>
      <w:b/>
      <w:sz w:val="27"/>
      <w:lang w:val="ru-RU" w:eastAsia="ru-RU"/>
    </w:rPr>
  </w:style>
  <w:style w:type="character" w:customStyle="1" w:styleId="43a">
    <w:name w:val="Знак4 Знак Знак3"/>
    <w:locked/>
    <w:rsid w:val="0063589A"/>
    <w:rPr>
      <w:rFonts w:ascii="Arial" w:hAnsi="Arial"/>
      <w:b/>
      <w:kern w:val="32"/>
      <w:sz w:val="32"/>
      <w:lang w:val="ru-RU" w:eastAsia="ru-RU"/>
    </w:rPr>
  </w:style>
  <w:style w:type="character" w:customStyle="1" w:styleId="245">
    <w:name w:val="Знак2 Знак Знак4"/>
    <w:semiHidden/>
    <w:locked/>
    <w:rsid w:val="0063589A"/>
    <w:rPr>
      <w:rFonts w:ascii="Arial" w:hAnsi="Arial"/>
      <w:b/>
      <w:sz w:val="26"/>
      <w:lang w:val="ru-RU" w:eastAsia="ru-RU"/>
    </w:rPr>
  </w:style>
  <w:style w:type="character" w:customStyle="1" w:styleId="FontStyle270">
    <w:name w:val="Font Style27"/>
    <w:rsid w:val="0063589A"/>
    <w:rPr>
      <w:rFonts w:ascii="Times New Roman" w:hAnsi="Times New Roman"/>
      <w:sz w:val="26"/>
    </w:rPr>
  </w:style>
  <w:style w:type="character" w:customStyle="1" w:styleId="2100">
    <w:name w:val="Знак Знак210"/>
    <w:locked/>
    <w:rsid w:val="0063589A"/>
    <w:rPr>
      <w:rFonts w:ascii="Arial" w:hAnsi="Arial"/>
      <w:vanish/>
      <w:sz w:val="16"/>
      <w:lang w:eastAsia="ru-RU"/>
    </w:rPr>
  </w:style>
  <w:style w:type="paragraph" w:customStyle="1" w:styleId="11f9">
    <w:name w:val="Стиль11"/>
    <w:basedOn w:val="a3"/>
    <w:next w:val="114"/>
    <w:rsid w:val="0063589A"/>
    <w:pPr>
      <w:jc w:val="center"/>
    </w:pPr>
    <w:rPr>
      <w:lang w:val="en-US"/>
    </w:rPr>
  </w:style>
  <w:style w:type="paragraph" w:customStyle="1" w:styleId="6f2">
    <w:name w:val="Абзац списка6"/>
    <w:basedOn w:val="a3"/>
    <w:rsid w:val="0063589A"/>
    <w:pPr>
      <w:ind w:left="708"/>
    </w:pPr>
    <w:rPr>
      <w:rFonts w:ascii="Calibri" w:hAnsi="Calibri"/>
      <w:sz w:val="22"/>
      <w:szCs w:val="22"/>
      <w:lang w:eastAsia="en-US"/>
    </w:rPr>
  </w:style>
  <w:style w:type="character" w:customStyle="1" w:styleId="5f3">
    <w:name w:val="Слабое выделение5"/>
    <w:rsid w:val="0063589A"/>
    <w:rPr>
      <w:i/>
      <w:color w:val="808080"/>
    </w:rPr>
  </w:style>
  <w:style w:type="paragraph" w:customStyle="1" w:styleId="5f4">
    <w:name w:val="Без интервала5"/>
    <w:rsid w:val="0063589A"/>
    <w:pPr>
      <w:spacing w:after="0" w:line="240" w:lineRule="auto"/>
    </w:pPr>
    <w:rPr>
      <w:rFonts w:ascii="Calibri" w:eastAsia="Times New Roman" w:hAnsi="Calibri" w:cs="Times New Roman"/>
      <w:lang w:val="en-US"/>
    </w:rPr>
  </w:style>
  <w:style w:type="paragraph" w:customStyle="1" w:styleId="246">
    <w:name w:val="Цитата 24"/>
    <w:basedOn w:val="a3"/>
    <w:next w:val="a3"/>
    <w:rsid w:val="0063589A"/>
    <w:rPr>
      <w:rFonts w:ascii="Calibri" w:hAnsi="Calibri"/>
      <w:i/>
      <w:color w:val="000000"/>
      <w:szCs w:val="22"/>
      <w:lang w:eastAsia="en-US"/>
    </w:rPr>
  </w:style>
  <w:style w:type="paragraph" w:customStyle="1" w:styleId="4fa">
    <w:name w:val="Выделенная цитата4"/>
    <w:basedOn w:val="a3"/>
    <w:next w:val="a3"/>
    <w:rsid w:val="0063589A"/>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63589A"/>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63589A"/>
    <w:rPr>
      <w:b/>
      <w:i/>
      <w:color w:val="4F81BD"/>
    </w:rPr>
  </w:style>
  <w:style w:type="character" w:customStyle="1" w:styleId="21fd">
    <w:name w:val="Слабая ссылка21"/>
    <w:rsid w:val="0063589A"/>
    <w:rPr>
      <w:smallCaps/>
      <w:color w:val="C0504D"/>
      <w:u w:val="single"/>
    </w:rPr>
  </w:style>
  <w:style w:type="character" w:customStyle="1" w:styleId="21fe">
    <w:name w:val="Сильная ссылка21"/>
    <w:rsid w:val="0063589A"/>
    <w:rPr>
      <w:b/>
      <w:smallCaps/>
      <w:color w:val="C0504D"/>
      <w:spacing w:val="5"/>
      <w:u w:val="single"/>
    </w:rPr>
  </w:style>
  <w:style w:type="character" w:customStyle="1" w:styleId="21ff">
    <w:name w:val="Название книги21"/>
    <w:rsid w:val="0063589A"/>
    <w:rPr>
      <w:b/>
      <w:smallCaps/>
      <w:spacing w:val="5"/>
    </w:rPr>
  </w:style>
  <w:style w:type="character" w:customStyle="1" w:styleId="4fb">
    <w:name w:val="Замещающий текст4"/>
    <w:rsid w:val="0063589A"/>
    <w:rPr>
      <w:color w:val="808080"/>
    </w:rPr>
  </w:style>
  <w:style w:type="character" w:customStyle="1" w:styleId="FontStyle89">
    <w:name w:val="Font Style89"/>
    <w:rsid w:val="0063589A"/>
    <w:rPr>
      <w:rFonts w:ascii="Times New Roman" w:hAnsi="Times New Roman"/>
      <w:i/>
      <w:sz w:val="14"/>
    </w:rPr>
  </w:style>
  <w:style w:type="paragraph" w:customStyle="1" w:styleId="10b">
    <w:name w:val="Стиль10"/>
    <w:basedOn w:val="a3"/>
    <w:next w:val="aff2"/>
    <w:rsid w:val="0063589A"/>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63589A"/>
    <w:rPr>
      <w:spacing w:val="-20"/>
      <w:sz w:val="28"/>
      <w:u w:val="single"/>
      <w:lang w:val="ru-RU" w:eastAsia="ru-RU"/>
    </w:rPr>
  </w:style>
  <w:style w:type="paragraph" w:customStyle="1" w:styleId="10c">
    <w:name w:val="Обычный10"/>
    <w:rsid w:val="0063589A"/>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63589A"/>
    <w:pPr>
      <w:widowControl w:val="0"/>
    </w:pPr>
    <w:rPr>
      <w:rFonts w:ascii="Courier New" w:hAnsi="Courier New"/>
      <w:sz w:val="20"/>
      <w:szCs w:val="20"/>
    </w:rPr>
  </w:style>
  <w:style w:type="paragraph" w:customStyle="1" w:styleId="7e">
    <w:name w:val="Абзац списка7"/>
    <w:basedOn w:val="a3"/>
    <w:rsid w:val="0063589A"/>
    <w:pPr>
      <w:ind w:left="720"/>
      <w:contextualSpacing/>
    </w:pPr>
  </w:style>
  <w:style w:type="character" w:customStyle="1" w:styleId="7120">
    <w:name w:val="Знак Знак712"/>
    <w:rsid w:val="0063589A"/>
    <w:rPr>
      <w:sz w:val="16"/>
      <w:lang w:val="ru-RU" w:eastAsia="ru-RU"/>
    </w:rPr>
  </w:style>
  <w:style w:type="paragraph" w:customStyle="1" w:styleId="12f1">
    <w:name w:val="Знак Знак Знак Знак Знак Знак Знак Знак Знак Знак Знак Знак Знак12"/>
    <w:basedOn w:val="a3"/>
    <w:rsid w:val="0063589A"/>
    <w:pPr>
      <w:spacing w:after="160" w:line="240" w:lineRule="exact"/>
    </w:pPr>
    <w:rPr>
      <w:rFonts w:ascii="Verdana" w:hAnsi="Verdana"/>
      <w:lang w:val="en-US" w:eastAsia="en-US"/>
    </w:rPr>
  </w:style>
  <w:style w:type="paragraph" w:customStyle="1" w:styleId="7f">
    <w:name w:val="Основной текст7"/>
    <w:basedOn w:val="a3"/>
    <w:rsid w:val="0063589A"/>
    <w:pPr>
      <w:widowControl w:val="0"/>
      <w:snapToGrid w:val="0"/>
      <w:jc w:val="both"/>
    </w:pPr>
    <w:rPr>
      <w:szCs w:val="20"/>
    </w:rPr>
  </w:style>
  <w:style w:type="paragraph" w:customStyle="1" w:styleId="25b">
    <w:name w:val="Основной текст с отступом 25"/>
    <w:basedOn w:val="a3"/>
    <w:rsid w:val="0063589A"/>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63589A"/>
    <w:rPr>
      <w:sz w:val="24"/>
    </w:rPr>
  </w:style>
  <w:style w:type="character" w:customStyle="1" w:styleId="6240">
    <w:name w:val="Знак Знак624"/>
    <w:locked/>
    <w:rsid w:val="0063589A"/>
    <w:rPr>
      <w:b/>
      <w:caps/>
      <w:sz w:val="24"/>
      <w:lang w:val="ru-RU" w:eastAsia="ru-RU"/>
    </w:rPr>
  </w:style>
  <w:style w:type="character" w:customStyle="1" w:styleId="5190">
    <w:name w:val="Знак Знак519"/>
    <w:locked/>
    <w:rsid w:val="0063589A"/>
    <w:rPr>
      <w:b/>
      <w:sz w:val="27"/>
      <w:lang w:val="ru-RU" w:eastAsia="ru-RU"/>
    </w:rPr>
  </w:style>
  <w:style w:type="paragraph" w:customStyle="1" w:styleId="265">
    <w:name w:val="Основной текст 26"/>
    <w:basedOn w:val="a3"/>
    <w:rsid w:val="0063589A"/>
    <w:pPr>
      <w:shd w:val="clear" w:color="auto" w:fill="FFFFFF"/>
      <w:spacing w:before="233" w:line="360" w:lineRule="auto"/>
      <w:ind w:left="1701" w:hanging="567"/>
    </w:pPr>
    <w:rPr>
      <w:b/>
      <w:color w:val="000000"/>
      <w:spacing w:val="-5"/>
      <w:sz w:val="28"/>
      <w:szCs w:val="20"/>
    </w:rPr>
  </w:style>
  <w:style w:type="character" w:customStyle="1" w:styleId="bold1">
    <w:name w:val="bold1"/>
    <w:rsid w:val="0063589A"/>
    <w:rPr>
      <w:rFonts w:ascii="Arial" w:hAnsi="Arial"/>
      <w:b/>
    </w:rPr>
  </w:style>
  <w:style w:type="character" w:customStyle="1" w:styleId="b-serp-itemtextpassage1">
    <w:name w:val="b-serp-item__text_passage1"/>
    <w:rsid w:val="0063589A"/>
    <w:rPr>
      <w:b/>
    </w:rPr>
  </w:style>
  <w:style w:type="character" w:customStyle="1" w:styleId="afffffffffff6">
    <w:name w:val="текст Знак Знак"/>
    <w:rsid w:val="0063589A"/>
    <w:rPr>
      <w:sz w:val="24"/>
      <w:lang w:val="ru-RU" w:eastAsia="ru-RU"/>
    </w:rPr>
  </w:style>
  <w:style w:type="paragraph" w:customStyle="1" w:styleId="1ffffffe">
    <w:name w:val="Стиль Заголовок 1 (тем обзор)"/>
    <w:basedOn w:val="11"/>
    <w:link w:val="1fffffff"/>
    <w:rsid w:val="0063589A"/>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63589A"/>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63589A"/>
    <w:pPr>
      <w:spacing w:line="360" w:lineRule="auto"/>
      <w:ind w:firstLine="709"/>
      <w:jc w:val="both"/>
    </w:pPr>
    <w:rPr>
      <w:sz w:val="28"/>
      <w:szCs w:val="20"/>
    </w:rPr>
  </w:style>
  <w:style w:type="paragraph" w:customStyle="1" w:styleId="47a">
    <w:name w:val="Заголовок 47"/>
    <w:basedOn w:val="10c"/>
    <w:next w:val="10c"/>
    <w:rsid w:val="0063589A"/>
    <w:pPr>
      <w:keepNext/>
      <w:spacing w:line="240" w:lineRule="auto"/>
      <w:ind w:right="0" w:firstLine="0"/>
    </w:pPr>
  </w:style>
  <w:style w:type="paragraph" w:customStyle="1" w:styleId="res-desc1">
    <w:name w:val="res-desc1"/>
    <w:basedOn w:val="a3"/>
    <w:rsid w:val="0063589A"/>
    <w:pPr>
      <w:spacing w:before="72"/>
    </w:pPr>
    <w:rPr>
      <w:rFonts w:ascii="a_Timer" w:hAnsi="a_Timer" w:cs="a_Timer"/>
      <w:color w:val="000000"/>
    </w:rPr>
  </w:style>
  <w:style w:type="paragraph" w:customStyle="1" w:styleId="-3">
    <w:name w:val="А - об"/>
    <w:basedOn w:val="a3"/>
    <w:rsid w:val="0063589A"/>
    <w:pPr>
      <w:spacing w:line="360" w:lineRule="auto"/>
      <w:ind w:firstLine="397"/>
    </w:pPr>
    <w:rPr>
      <w:b/>
      <w:sz w:val="20"/>
      <w:szCs w:val="20"/>
    </w:rPr>
  </w:style>
  <w:style w:type="paragraph" w:customStyle="1" w:styleId="366">
    <w:name w:val="Основной текст 36"/>
    <w:basedOn w:val="10c"/>
    <w:rsid w:val="0063589A"/>
    <w:pPr>
      <w:spacing w:line="240" w:lineRule="auto"/>
      <w:ind w:right="0" w:firstLine="0"/>
      <w:jc w:val="both"/>
    </w:pPr>
    <w:rPr>
      <w:i/>
      <w:sz w:val="26"/>
    </w:rPr>
  </w:style>
  <w:style w:type="character" w:customStyle="1" w:styleId="description1">
    <w:name w:val="description1"/>
    <w:rsid w:val="0063589A"/>
    <w:rPr>
      <w:color w:val="000000"/>
      <w:sz w:val="17"/>
    </w:rPr>
  </w:style>
  <w:style w:type="paragraph" w:customStyle="1" w:styleId="1fffffff0">
    <w:name w:val="1_темы"/>
    <w:basedOn w:val="a3"/>
    <w:rsid w:val="0063589A"/>
    <w:pPr>
      <w:ind w:left="567"/>
      <w:jc w:val="both"/>
    </w:pPr>
    <w:rPr>
      <w:b/>
      <w:lang w:eastAsia="fr-FR"/>
    </w:rPr>
  </w:style>
  <w:style w:type="paragraph" w:customStyle="1" w:styleId="374">
    <w:name w:val="Заголовок 37"/>
    <w:basedOn w:val="a3"/>
    <w:next w:val="a3"/>
    <w:rsid w:val="0063589A"/>
    <w:pPr>
      <w:keepNext/>
      <w:snapToGrid w:val="0"/>
      <w:spacing w:before="240" w:after="60"/>
    </w:pPr>
    <w:rPr>
      <w:rFonts w:ascii="Arial" w:hAnsi="Arial"/>
      <w:szCs w:val="20"/>
    </w:rPr>
  </w:style>
  <w:style w:type="character" w:customStyle="1" w:styleId="940">
    <w:name w:val="Знак Знак94"/>
    <w:rsid w:val="0063589A"/>
    <w:rPr>
      <w:rFonts w:ascii="Times New Roman" w:hAnsi="Times New Roman"/>
      <w:sz w:val="24"/>
    </w:rPr>
  </w:style>
  <w:style w:type="character" w:customStyle="1" w:styleId="1340">
    <w:name w:val="Знак Знак134"/>
    <w:locked/>
    <w:rsid w:val="0063589A"/>
    <w:rPr>
      <w:rFonts w:ascii="Arial" w:hAnsi="Arial"/>
      <w:b/>
      <w:kern w:val="32"/>
      <w:sz w:val="32"/>
      <w:lang w:val="ru-RU" w:eastAsia="ru-RU"/>
    </w:rPr>
  </w:style>
  <w:style w:type="character" w:customStyle="1" w:styleId="bibliocaption1">
    <w:name w:val="bibliocaption1"/>
    <w:rsid w:val="0063589A"/>
    <w:rPr>
      <w:rFonts w:ascii="Verdana" w:hAnsi="Verdana"/>
      <w:b/>
      <w:color w:val="080000"/>
      <w:sz w:val="22"/>
      <w:u w:val="none"/>
    </w:rPr>
  </w:style>
  <w:style w:type="paragraph" w:customStyle="1" w:styleId="afffffffffff7">
    <w:name w:val="ͮ𬠫"/>
    <w:rsid w:val="0063589A"/>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63589A"/>
  </w:style>
  <w:style w:type="character" w:customStyle="1" w:styleId="ft1067">
    <w:name w:val="ft1067"/>
    <w:rsid w:val="0063589A"/>
  </w:style>
  <w:style w:type="character" w:customStyle="1" w:styleId="ft1144">
    <w:name w:val="ft1144"/>
    <w:rsid w:val="0063589A"/>
  </w:style>
  <w:style w:type="character" w:customStyle="1" w:styleId="ft1207">
    <w:name w:val="ft1207"/>
    <w:rsid w:val="0063589A"/>
  </w:style>
  <w:style w:type="character" w:customStyle="1" w:styleId="ft1213">
    <w:name w:val="ft1213"/>
    <w:rsid w:val="0063589A"/>
  </w:style>
  <w:style w:type="character" w:customStyle="1" w:styleId="ft1214">
    <w:name w:val="ft1214"/>
    <w:rsid w:val="0063589A"/>
  </w:style>
  <w:style w:type="character" w:customStyle="1" w:styleId="ft1289">
    <w:name w:val="ft1289"/>
    <w:rsid w:val="0063589A"/>
  </w:style>
  <w:style w:type="character" w:customStyle="1" w:styleId="ft1311">
    <w:name w:val="ft1311"/>
    <w:rsid w:val="0063589A"/>
  </w:style>
  <w:style w:type="character" w:customStyle="1" w:styleId="ft3008">
    <w:name w:val="ft3008"/>
    <w:rsid w:val="0063589A"/>
  </w:style>
  <w:style w:type="character" w:customStyle="1" w:styleId="ft3181">
    <w:name w:val="ft3181"/>
    <w:rsid w:val="0063589A"/>
  </w:style>
  <w:style w:type="character" w:customStyle="1" w:styleId="ft722">
    <w:name w:val="ft722"/>
    <w:rsid w:val="0063589A"/>
  </w:style>
  <w:style w:type="character" w:customStyle="1" w:styleId="ft728">
    <w:name w:val="ft728"/>
    <w:rsid w:val="0063589A"/>
  </w:style>
  <w:style w:type="character" w:customStyle="1" w:styleId="ft730">
    <w:name w:val="ft730"/>
    <w:rsid w:val="0063589A"/>
  </w:style>
  <w:style w:type="character" w:customStyle="1" w:styleId="ft72">
    <w:name w:val="ft72"/>
    <w:rsid w:val="0063589A"/>
  </w:style>
  <w:style w:type="character" w:customStyle="1" w:styleId="ft731">
    <w:name w:val="ft731"/>
    <w:rsid w:val="0063589A"/>
  </w:style>
  <w:style w:type="character" w:customStyle="1" w:styleId="ft732">
    <w:name w:val="ft732"/>
    <w:rsid w:val="0063589A"/>
  </w:style>
  <w:style w:type="character" w:customStyle="1" w:styleId="ft735">
    <w:name w:val="ft735"/>
    <w:rsid w:val="0063589A"/>
  </w:style>
  <w:style w:type="character" w:customStyle="1" w:styleId="ft738">
    <w:name w:val="ft738"/>
    <w:rsid w:val="0063589A"/>
  </w:style>
  <w:style w:type="character" w:customStyle="1" w:styleId="ft747">
    <w:name w:val="ft747"/>
    <w:rsid w:val="0063589A"/>
  </w:style>
  <w:style w:type="character" w:customStyle="1" w:styleId="ft758">
    <w:name w:val="ft758"/>
    <w:rsid w:val="0063589A"/>
  </w:style>
  <w:style w:type="paragraph" w:customStyle="1" w:styleId="Picture">
    <w:name w:val="Picture"/>
    <w:basedOn w:val="a3"/>
    <w:next w:val="a3"/>
    <w:rsid w:val="0063589A"/>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63589A"/>
    <w:rPr>
      <w:color w:val="auto"/>
      <w:lang w:val="en-US" w:eastAsia="en-US"/>
    </w:rPr>
  </w:style>
  <w:style w:type="paragraph" w:customStyle="1" w:styleId="1fffffff1">
    <w:name w:val="Çàãîëîâîê 1"/>
    <w:basedOn w:val="Default"/>
    <w:next w:val="Default"/>
    <w:rsid w:val="0063589A"/>
    <w:rPr>
      <w:color w:val="auto"/>
      <w:lang w:val="en-US" w:eastAsia="en-US"/>
    </w:rPr>
  </w:style>
  <w:style w:type="character" w:customStyle="1" w:styleId="ft2100">
    <w:name w:val="ft2100"/>
    <w:rsid w:val="0063589A"/>
  </w:style>
  <w:style w:type="character" w:customStyle="1" w:styleId="ft2109">
    <w:name w:val="ft2109"/>
    <w:rsid w:val="0063589A"/>
  </w:style>
  <w:style w:type="character" w:customStyle="1" w:styleId="ft2121">
    <w:name w:val="ft2121"/>
    <w:rsid w:val="0063589A"/>
  </w:style>
  <w:style w:type="character" w:customStyle="1" w:styleId="ft2130">
    <w:name w:val="ft2130"/>
    <w:rsid w:val="0063589A"/>
  </w:style>
  <w:style w:type="character" w:customStyle="1" w:styleId="ft24421">
    <w:name w:val="ft24421"/>
    <w:rsid w:val="0063589A"/>
    <w:rPr>
      <w:rFonts w:ascii="Times" w:hAnsi="Times"/>
      <w:b/>
      <w:color w:val="000000"/>
      <w:spacing w:val="15"/>
      <w:sz w:val="27"/>
    </w:rPr>
  </w:style>
  <w:style w:type="paragraph" w:customStyle="1" w:styleId="afffffffffff8">
    <w:name w:val="Стиль для методичек"/>
    <w:basedOn w:val="a3"/>
    <w:rsid w:val="0063589A"/>
    <w:pPr>
      <w:ind w:left="284" w:firstLine="340"/>
      <w:jc w:val="both"/>
    </w:pPr>
    <w:rPr>
      <w:rFonts w:ascii="Calibri" w:hAnsi="Calibri" w:cs="Calibri"/>
      <w:sz w:val="28"/>
      <w:szCs w:val="28"/>
    </w:rPr>
  </w:style>
  <w:style w:type="paragraph" w:customStyle="1" w:styleId="Preformatted">
    <w:name w:val="Preformatted"/>
    <w:basedOn w:val="a3"/>
    <w:rsid w:val="0063589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63589A"/>
    <w:rPr>
      <w:rFonts w:ascii="Times New Roman" w:hAnsi="Times New Roman"/>
      <w:i/>
      <w:sz w:val="26"/>
    </w:rPr>
  </w:style>
  <w:style w:type="character" w:customStyle="1" w:styleId="rvts9">
    <w:name w:val="rvts9"/>
    <w:rsid w:val="0063589A"/>
  </w:style>
  <w:style w:type="character" w:customStyle="1" w:styleId="rvts15">
    <w:name w:val="rvts15"/>
    <w:rsid w:val="0063589A"/>
  </w:style>
  <w:style w:type="paragraph" w:customStyle="1" w:styleId="2TimesNewW1">
    <w:name w:val="Стиль Заголовок 2 + Times New (W1)"/>
    <w:basedOn w:val="21"/>
    <w:rsid w:val="0063589A"/>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63589A"/>
    <w:pPr>
      <w:spacing w:before="100" w:beforeAutospacing="1" w:after="100" w:afterAutospacing="1"/>
    </w:pPr>
  </w:style>
  <w:style w:type="paragraph" w:customStyle="1" w:styleId="1125">
    <w:name w:val="Стиль Заголовок 1 + по ширине Первая строка:  125 см"/>
    <w:basedOn w:val="11"/>
    <w:rsid w:val="0063589A"/>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63589A"/>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63589A"/>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63589A"/>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63589A"/>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63589A"/>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63589A"/>
  </w:style>
  <w:style w:type="character" w:customStyle="1" w:styleId="ft404">
    <w:name w:val="ft404"/>
    <w:rsid w:val="0063589A"/>
  </w:style>
  <w:style w:type="character" w:customStyle="1" w:styleId="ft2">
    <w:name w:val="ft2"/>
    <w:rsid w:val="0063589A"/>
  </w:style>
  <w:style w:type="character" w:customStyle="1" w:styleId="ft405">
    <w:name w:val="ft405"/>
    <w:rsid w:val="0063589A"/>
  </w:style>
  <w:style w:type="character" w:customStyle="1" w:styleId="ft407">
    <w:name w:val="ft407"/>
    <w:rsid w:val="0063589A"/>
  </w:style>
  <w:style w:type="character" w:customStyle="1" w:styleId="ft411">
    <w:name w:val="ft411"/>
    <w:rsid w:val="0063589A"/>
  </w:style>
  <w:style w:type="character" w:customStyle="1" w:styleId="ft416">
    <w:name w:val="ft416"/>
    <w:rsid w:val="0063589A"/>
  </w:style>
  <w:style w:type="character" w:customStyle="1" w:styleId="ft438">
    <w:name w:val="ft438"/>
    <w:rsid w:val="0063589A"/>
  </w:style>
  <w:style w:type="character" w:customStyle="1" w:styleId="ft461">
    <w:name w:val="ft461"/>
    <w:rsid w:val="0063589A"/>
  </w:style>
  <w:style w:type="character" w:customStyle="1" w:styleId="ft485">
    <w:name w:val="ft485"/>
    <w:rsid w:val="0063589A"/>
  </w:style>
  <w:style w:type="character" w:customStyle="1" w:styleId="ft507">
    <w:name w:val="ft507"/>
    <w:rsid w:val="0063589A"/>
  </w:style>
  <w:style w:type="character" w:customStyle="1" w:styleId="ft464">
    <w:name w:val="ft464"/>
    <w:rsid w:val="0063589A"/>
  </w:style>
  <w:style w:type="character" w:customStyle="1" w:styleId="ft515">
    <w:name w:val="ft515"/>
    <w:rsid w:val="0063589A"/>
  </w:style>
  <w:style w:type="character" w:customStyle="1" w:styleId="ft518">
    <w:name w:val="ft518"/>
    <w:rsid w:val="0063589A"/>
  </w:style>
  <w:style w:type="character" w:customStyle="1" w:styleId="ft521">
    <w:name w:val="ft521"/>
    <w:rsid w:val="0063589A"/>
  </w:style>
  <w:style w:type="character" w:customStyle="1" w:styleId="ft525">
    <w:name w:val="ft525"/>
    <w:rsid w:val="0063589A"/>
  </w:style>
  <w:style w:type="character" w:customStyle="1" w:styleId="ft549">
    <w:name w:val="ft549"/>
    <w:rsid w:val="0063589A"/>
  </w:style>
  <w:style w:type="character" w:customStyle="1" w:styleId="ft554">
    <w:name w:val="ft554"/>
    <w:rsid w:val="0063589A"/>
  </w:style>
  <w:style w:type="character" w:customStyle="1" w:styleId="ft557">
    <w:name w:val="ft557"/>
    <w:rsid w:val="0063589A"/>
  </w:style>
  <w:style w:type="character" w:customStyle="1" w:styleId="ft561">
    <w:name w:val="ft561"/>
    <w:rsid w:val="0063589A"/>
  </w:style>
  <w:style w:type="character" w:customStyle="1" w:styleId="ft565">
    <w:name w:val="ft565"/>
    <w:rsid w:val="0063589A"/>
  </w:style>
  <w:style w:type="character" w:customStyle="1" w:styleId="ft570">
    <w:name w:val="ft570"/>
    <w:rsid w:val="0063589A"/>
  </w:style>
  <w:style w:type="character" w:customStyle="1" w:styleId="ft594">
    <w:name w:val="ft594"/>
    <w:rsid w:val="0063589A"/>
  </w:style>
  <w:style w:type="character" w:customStyle="1" w:styleId="ft600">
    <w:name w:val="ft600"/>
    <w:rsid w:val="0063589A"/>
  </w:style>
  <w:style w:type="character" w:customStyle="1" w:styleId="ft625">
    <w:name w:val="ft625"/>
    <w:rsid w:val="0063589A"/>
  </w:style>
  <w:style w:type="character" w:customStyle="1" w:styleId="ft646">
    <w:name w:val="ft646"/>
    <w:rsid w:val="0063589A"/>
  </w:style>
  <w:style w:type="character" w:customStyle="1" w:styleId="ft648">
    <w:name w:val="ft648"/>
    <w:rsid w:val="0063589A"/>
  </w:style>
  <w:style w:type="character" w:customStyle="1" w:styleId="ft650">
    <w:name w:val="ft650"/>
    <w:rsid w:val="0063589A"/>
  </w:style>
  <w:style w:type="character" w:customStyle="1" w:styleId="ft651">
    <w:name w:val="ft651"/>
    <w:rsid w:val="0063589A"/>
  </w:style>
  <w:style w:type="character" w:customStyle="1" w:styleId="ft654">
    <w:name w:val="ft654"/>
    <w:rsid w:val="0063589A"/>
  </w:style>
  <w:style w:type="character" w:customStyle="1" w:styleId="ft655">
    <w:name w:val="ft655"/>
    <w:rsid w:val="0063589A"/>
  </w:style>
  <w:style w:type="character" w:customStyle="1" w:styleId="ft674">
    <w:name w:val="ft674"/>
    <w:rsid w:val="0063589A"/>
  </w:style>
  <w:style w:type="character" w:customStyle="1" w:styleId="ft698">
    <w:name w:val="ft698"/>
    <w:rsid w:val="0063589A"/>
  </w:style>
  <w:style w:type="character" w:customStyle="1" w:styleId="ft709">
    <w:name w:val="ft709"/>
    <w:rsid w:val="0063589A"/>
  </w:style>
  <w:style w:type="character" w:customStyle="1" w:styleId="ft723">
    <w:name w:val="ft723"/>
    <w:rsid w:val="0063589A"/>
  </w:style>
  <w:style w:type="character" w:customStyle="1" w:styleId="ft746">
    <w:name w:val="ft746"/>
    <w:rsid w:val="0063589A"/>
  </w:style>
  <w:style w:type="character" w:customStyle="1" w:styleId="ft770">
    <w:name w:val="ft770"/>
    <w:rsid w:val="0063589A"/>
  </w:style>
  <w:style w:type="character" w:customStyle="1" w:styleId="ft772">
    <w:name w:val="ft772"/>
    <w:rsid w:val="0063589A"/>
  </w:style>
  <w:style w:type="character" w:customStyle="1" w:styleId="ft774">
    <w:name w:val="ft774"/>
    <w:rsid w:val="0063589A"/>
  </w:style>
  <w:style w:type="character" w:customStyle="1" w:styleId="ft777">
    <w:name w:val="ft777"/>
    <w:rsid w:val="0063589A"/>
  </w:style>
  <w:style w:type="character" w:customStyle="1" w:styleId="ft778">
    <w:name w:val="ft778"/>
    <w:rsid w:val="0063589A"/>
  </w:style>
  <w:style w:type="character" w:customStyle="1" w:styleId="ft780">
    <w:name w:val="ft780"/>
    <w:rsid w:val="0063589A"/>
  </w:style>
  <w:style w:type="character" w:customStyle="1" w:styleId="ft794">
    <w:name w:val="ft794"/>
    <w:rsid w:val="0063589A"/>
  </w:style>
  <w:style w:type="character" w:customStyle="1" w:styleId="ft813">
    <w:name w:val="ft813"/>
    <w:rsid w:val="0063589A"/>
  </w:style>
  <w:style w:type="character" w:customStyle="1" w:styleId="ft845">
    <w:name w:val="ft845"/>
    <w:rsid w:val="0063589A"/>
  </w:style>
  <w:style w:type="character" w:customStyle="1" w:styleId="ft846">
    <w:name w:val="ft846"/>
    <w:rsid w:val="0063589A"/>
  </w:style>
  <w:style w:type="character" w:customStyle="1" w:styleId="ft869">
    <w:name w:val="ft869"/>
    <w:rsid w:val="0063589A"/>
  </w:style>
  <w:style w:type="character" w:customStyle="1" w:styleId="ft345">
    <w:name w:val="ft345"/>
    <w:rsid w:val="0063589A"/>
  </w:style>
  <w:style w:type="character" w:customStyle="1" w:styleId="ft348">
    <w:name w:val="ft348"/>
    <w:rsid w:val="0063589A"/>
  </w:style>
  <w:style w:type="character" w:customStyle="1" w:styleId="ft350">
    <w:name w:val="ft350"/>
    <w:rsid w:val="0063589A"/>
  </w:style>
  <w:style w:type="character" w:customStyle="1" w:styleId="ft351">
    <w:name w:val="ft351"/>
    <w:rsid w:val="0063589A"/>
  </w:style>
  <w:style w:type="character" w:customStyle="1" w:styleId="ft353">
    <w:name w:val="ft353"/>
    <w:rsid w:val="0063589A"/>
  </w:style>
  <w:style w:type="character" w:customStyle="1" w:styleId="ft355">
    <w:name w:val="ft355"/>
    <w:rsid w:val="0063589A"/>
  </w:style>
  <w:style w:type="character" w:customStyle="1" w:styleId="ft372">
    <w:name w:val="ft372"/>
    <w:rsid w:val="0063589A"/>
  </w:style>
  <w:style w:type="character" w:customStyle="1" w:styleId="ft219">
    <w:name w:val="ft219"/>
    <w:rsid w:val="0063589A"/>
  </w:style>
  <w:style w:type="character" w:customStyle="1" w:styleId="ft255">
    <w:name w:val="ft255"/>
    <w:rsid w:val="0063589A"/>
  </w:style>
  <w:style w:type="character" w:customStyle="1" w:styleId="ft264">
    <w:name w:val="ft264"/>
    <w:rsid w:val="0063589A"/>
  </w:style>
  <w:style w:type="character" w:customStyle="1" w:styleId="ft269">
    <w:name w:val="ft269"/>
    <w:rsid w:val="0063589A"/>
  </w:style>
  <w:style w:type="character" w:customStyle="1" w:styleId="ft292">
    <w:name w:val="ft292"/>
    <w:rsid w:val="0063589A"/>
  </w:style>
  <w:style w:type="character" w:customStyle="1" w:styleId="ft300">
    <w:name w:val="ft300"/>
    <w:rsid w:val="0063589A"/>
  </w:style>
  <w:style w:type="character" w:customStyle="1" w:styleId="ft308">
    <w:name w:val="ft308"/>
    <w:rsid w:val="0063589A"/>
  </w:style>
  <w:style w:type="character" w:customStyle="1" w:styleId="ft334">
    <w:name w:val="ft334"/>
    <w:rsid w:val="0063589A"/>
  </w:style>
  <w:style w:type="character" w:customStyle="1" w:styleId="ft346">
    <w:name w:val="ft346"/>
    <w:rsid w:val="0063589A"/>
  </w:style>
  <w:style w:type="character" w:customStyle="1" w:styleId="ft3">
    <w:name w:val="ft3"/>
    <w:rsid w:val="0063589A"/>
  </w:style>
  <w:style w:type="character" w:customStyle="1" w:styleId="ft381">
    <w:name w:val="ft381"/>
    <w:rsid w:val="0063589A"/>
  </w:style>
  <w:style w:type="character" w:customStyle="1" w:styleId="ft391">
    <w:name w:val="ft391"/>
    <w:rsid w:val="0063589A"/>
  </w:style>
  <w:style w:type="character" w:customStyle="1" w:styleId="ft397">
    <w:name w:val="ft397"/>
    <w:rsid w:val="0063589A"/>
  </w:style>
  <w:style w:type="character" w:customStyle="1" w:styleId="ft176">
    <w:name w:val="ft176"/>
    <w:rsid w:val="0063589A"/>
  </w:style>
  <w:style w:type="character" w:customStyle="1" w:styleId="ft410">
    <w:name w:val="ft410"/>
    <w:rsid w:val="0063589A"/>
  </w:style>
  <w:style w:type="character" w:customStyle="1" w:styleId="ft421">
    <w:name w:val="ft421"/>
    <w:rsid w:val="0063589A"/>
  </w:style>
  <w:style w:type="character" w:customStyle="1" w:styleId="ft467">
    <w:name w:val="ft467"/>
    <w:rsid w:val="0063589A"/>
  </w:style>
  <w:style w:type="character" w:customStyle="1" w:styleId="ft479">
    <w:name w:val="ft479"/>
    <w:rsid w:val="0063589A"/>
  </w:style>
  <w:style w:type="character" w:customStyle="1" w:styleId="ft578">
    <w:name w:val="ft578"/>
    <w:rsid w:val="0063589A"/>
  </w:style>
  <w:style w:type="character" w:customStyle="1" w:styleId="ft624">
    <w:name w:val="ft624"/>
    <w:rsid w:val="0063589A"/>
  </w:style>
  <w:style w:type="character" w:customStyle="1" w:styleId="ft631">
    <w:name w:val="ft631"/>
    <w:rsid w:val="0063589A"/>
  </w:style>
  <w:style w:type="character" w:customStyle="1" w:styleId="ft679">
    <w:name w:val="ft679"/>
    <w:rsid w:val="0063589A"/>
  </w:style>
  <w:style w:type="character" w:customStyle="1" w:styleId="ft725">
    <w:name w:val="ft725"/>
    <w:rsid w:val="0063589A"/>
  </w:style>
  <w:style w:type="character" w:customStyle="1" w:styleId="ft769">
    <w:name w:val="ft769"/>
    <w:rsid w:val="0063589A"/>
  </w:style>
  <w:style w:type="character" w:customStyle="1" w:styleId="ft819">
    <w:name w:val="ft819"/>
    <w:rsid w:val="0063589A"/>
  </w:style>
  <w:style w:type="character" w:customStyle="1" w:styleId="ft877">
    <w:name w:val="ft877"/>
    <w:rsid w:val="0063589A"/>
  </w:style>
  <w:style w:type="character" w:customStyle="1" w:styleId="ft275">
    <w:name w:val="ft275"/>
    <w:rsid w:val="0063589A"/>
  </w:style>
  <w:style w:type="character" w:customStyle="1" w:styleId="ft935">
    <w:name w:val="ft935"/>
    <w:rsid w:val="0063589A"/>
  </w:style>
  <w:style w:type="character" w:customStyle="1" w:styleId="ft969">
    <w:name w:val="ft969"/>
    <w:rsid w:val="0063589A"/>
  </w:style>
  <w:style w:type="character" w:customStyle="1" w:styleId="ft1010">
    <w:name w:val="ft1010"/>
    <w:rsid w:val="0063589A"/>
  </w:style>
  <w:style w:type="character" w:customStyle="1" w:styleId="ft1058">
    <w:name w:val="ft1058"/>
    <w:rsid w:val="0063589A"/>
  </w:style>
  <w:style w:type="character" w:customStyle="1" w:styleId="ft1101">
    <w:name w:val="ft1101"/>
    <w:rsid w:val="0063589A"/>
  </w:style>
  <w:style w:type="character" w:customStyle="1" w:styleId="ft1162">
    <w:name w:val="ft1162"/>
    <w:rsid w:val="0063589A"/>
  </w:style>
  <w:style w:type="character" w:customStyle="1" w:styleId="ft1197">
    <w:name w:val="ft1197"/>
    <w:rsid w:val="0063589A"/>
  </w:style>
  <w:style w:type="character" w:customStyle="1" w:styleId="ft1248">
    <w:name w:val="ft1248"/>
    <w:rsid w:val="0063589A"/>
  </w:style>
  <w:style w:type="character" w:customStyle="1" w:styleId="ft1293">
    <w:name w:val="ft1293"/>
    <w:rsid w:val="0063589A"/>
  </w:style>
  <w:style w:type="character" w:customStyle="1" w:styleId="ft1308">
    <w:name w:val="ft1308"/>
    <w:rsid w:val="0063589A"/>
  </w:style>
  <w:style w:type="character" w:customStyle="1" w:styleId="ft1366">
    <w:name w:val="ft1366"/>
    <w:rsid w:val="0063589A"/>
  </w:style>
  <w:style w:type="character" w:customStyle="1" w:styleId="ft1377">
    <w:name w:val="ft1377"/>
    <w:rsid w:val="0063589A"/>
  </w:style>
  <w:style w:type="character" w:customStyle="1" w:styleId="ft1380">
    <w:name w:val="ft1380"/>
    <w:rsid w:val="0063589A"/>
  </w:style>
  <w:style w:type="character" w:customStyle="1" w:styleId="ft1389">
    <w:name w:val="ft1389"/>
    <w:rsid w:val="0063589A"/>
  </w:style>
  <w:style w:type="character" w:customStyle="1" w:styleId="ft1393">
    <w:name w:val="ft1393"/>
    <w:rsid w:val="0063589A"/>
  </w:style>
  <w:style w:type="character" w:customStyle="1" w:styleId="ft1400">
    <w:name w:val="ft1400"/>
    <w:rsid w:val="0063589A"/>
  </w:style>
  <w:style w:type="character" w:customStyle="1" w:styleId="ft1407">
    <w:name w:val="ft1407"/>
    <w:rsid w:val="0063589A"/>
  </w:style>
  <w:style w:type="character" w:customStyle="1" w:styleId="ft1410">
    <w:name w:val="ft1410"/>
    <w:rsid w:val="0063589A"/>
  </w:style>
  <w:style w:type="character" w:customStyle="1" w:styleId="ft1427">
    <w:name w:val="ft1427"/>
    <w:rsid w:val="0063589A"/>
  </w:style>
  <w:style w:type="character" w:customStyle="1" w:styleId="ft1478">
    <w:name w:val="ft1478"/>
    <w:rsid w:val="0063589A"/>
  </w:style>
  <w:style w:type="character" w:customStyle="1" w:styleId="ft1533">
    <w:name w:val="ft1533"/>
    <w:rsid w:val="0063589A"/>
  </w:style>
  <w:style w:type="character" w:customStyle="1" w:styleId="ft1586">
    <w:name w:val="ft1586"/>
    <w:rsid w:val="0063589A"/>
  </w:style>
  <w:style w:type="character" w:customStyle="1" w:styleId="ft1627">
    <w:name w:val="ft1627"/>
    <w:rsid w:val="0063589A"/>
  </w:style>
  <w:style w:type="character" w:customStyle="1" w:styleId="ft1634">
    <w:name w:val="ft1634"/>
    <w:rsid w:val="0063589A"/>
  </w:style>
  <w:style w:type="character" w:customStyle="1" w:styleId="ft1638">
    <w:name w:val="ft1638"/>
    <w:rsid w:val="0063589A"/>
  </w:style>
  <w:style w:type="character" w:customStyle="1" w:styleId="ft1643">
    <w:name w:val="ft1643"/>
    <w:rsid w:val="0063589A"/>
  </w:style>
  <w:style w:type="character" w:customStyle="1" w:styleId="ft1659">
    <w:name w:val="ft1659"/>
    <w:rsid w:val="0063589A"/>
  </w:style>
  <w:style w:type="character" w:customStyle="1" w:styleId="ft1665">
    <w:name w:val="ft1665"/>
    <w:rsid w:val="0063589A"/>
  </w:style>
  <w:style w:type="character" w:customStyle="1" w:styleId="ft1711">
    <w:name w:val="ft1711"/>
    <w:rsid w:val="0063589A"/>
  </w:style>
  <w:style w:type="character" w:customStyle="1" w:styleId="ft1757">
    <w:name w:val="ft1757"/>
    <w:rsid w:val="0063589A"/>
  </w:style>
  <w:style w:type="character" w:customStyle="1" w:styleId="ft1804">
    <w:name w:val="ft1804"/>
    <w:rsid w:val="0063589A"/>
  </w:style>
  <w:style w:type="character" w:customStyle="1" w:styleId="ft1855">
    <w:name w:val="ft1855"/>
    <w:rsid w:val="0063589A"/>
  </w:style>
  <w:style w:type="character" w:customStyle="1" w:styleId="ft1883">
    <w:name w:val="ft1883"/>
    <w:rsid w:val="0063589A"/>
  </w:style>
  <w:style w:type="character" w:customStyle="1" w:styleId="ft1937">
    <w:name w:val="ft1937"/>
    <w:rsid w:val="0063589A"/>
  </w:style>
  <w:style w:type="character" w:customStyle="1" w:styleId="ft1983">
    <w:name w:val="ft1983"/>
    <w:rsid w:val="0063589A"/>
  </w:style>
  <w:style w:type="character" w:customStyle="1" w:styleId="ft2028">
    <w:name w:val="ft2028"/>
    <w:rsid w:val="0063589A"/>
  </w:style>
  <w:style w:type="character" w:customStyle="1" w:styleId="ft2049">
    <w:name w:val="ft2049"/>
    <w:rsid w:val="0063589A"/>
  </w:style>
  <w:style w:type="character" w:customStyle="1" w:styleId="ft2096">
    <w:name w:val="ft2096"/>
    <w:rsid w:val="0063589A"/>
  </w:style>
  <w:style w:type="character" w:customStyle="1" w:styleId="ft2144">
    <w:name w:val="ft2144"/>
    <w:rsid w:val="0063589A"/>
  </w:style>
  <w:style w:type="character" w:customStyle="1" w:styleId="ft2234">
    <w:name w:val="ft2234"/>
    <w:rsid w:val="0063589A"/>
  </w:style>
  <w:style w:type="character" w:customStyle="1" w:styleId="ft2289">
    <w:name w:val="ft2289"/>
    <w:rsid w:val="0063589A"/>
  </w:style>
  <w:style w:type="character" w:customStyle="1" w:styleId="ft1884">
    <w:name w:val="ft1884"/>
    <w:rsid w:val="0063589A"/>
  </w:style>
  <w:style w:type="character" w:customStyle="1" w:styleId="ft2343">
    <w:name w:val="ft2343"/>
    <w:rsid w:val="0063589A"/>
  </w:style>
  <w:style w:type="character" w:customStyle="1" w:styleId="ft2392">
    <w:name w:val="ft2392"/>
    <w:rsid w:val="0063589A"/>
  </w:style>
  <w:style w:type="character" w:customStyle="1" w:styleId="ft2439">
    <w:name w:val="ft2439"/>
    <w:rsid w:val="0063589A"/>
  </w:style>
  <w:style w:type="character" w:customStyle="1" w:styleId="ft2489">
    <w:name w:val="ft2489"/>
    <w:rsid w:val="0063589A"/>
  </w:style>
  <w:style w:type="character" w:customStyle="1" w:styleId="ft2500">
    <w:name w:val="ft2500"/>
    <w:rsid w:val="0063589A"/>
  </w:style>
  <w:style w:type="character" w:customStyle="1" w:styleId="ft2555">
    <w:name w:val="ft2555"/>
    <w:rsid w:val="0063589A"/>
  </w:style>
  <w:style w:type="character" w:customStyle="1" w:styleId="ft2562">
    <w:name w:val="ft2562"/>
    <w:rsid w:val="0063589A"/>
  </w:style>
  <w:style w:type="character" w:customStyle="1" w:styleId="ft2569">
    <w:name w:val="ft2569"/>
    <w:rsid w:val="0063589A"/>
  </w:style>
  <w:style w:type="character" w:customStyle="1" w:styleId="ft2572">
    <w:name w:val="ft2572"/>
    <w:rsid w:val="0063589A"/>
  </w:style>
  <w:style w:type="character" w:customStyle="1" w:styleId="ft2581">
    <w:name w:val="ft2581"/>
    <w:rsid w:val="0063589A"/>
  </w:style>
  <w:style w:type="character" w:customStyle="1" w:styleId="ft2590">
    <w:name w:val="ft2590"/>
    <w:rsid w:val="0063589A"/>
  </w:style>
  <w:style w:type="character" w:customStyle="1" w:styleId="ft2624">
    <w:name w:val="ft2624"/>
    <w:rsid w:val="0063589A"/>
  </w:style>
  <w:style w:type="character" w:customStyle="1" w:styleId="ft2669">
    <w:name w:val="ft2669"/>
    <w:rsid w:val="0063589A"/>
  </w:style>
  <w:style w:type="character" w:customStyle="1" w:styleId="ft2679">
    <w:name w:val="ft2679"/>
    <w:rsid w:val="0063589A"/>
  </w:style>
  <w:style w:type="character" w:customStyle="1" w:styleId="ft2716">
    <w:name w:val="ft2716"/>
    <w:rsid w:val="0063589A"/>
  </w:style>
  <w:style w:type="character" w:customStyle="1" w:styleId="ft2726">
    <w:name w:val="ft2726"/>
    <w:rsid w:val="0063589A"/>
  </w:style>
  <w:style w:type="character" w:customStyle="1" w:styleId="ft2773">
    <w:name w:val="ft2773"/>
    <w:rsid w:val="0063589A"/>
  </w:style>
  <w:style w:type="character" w:customStyle="1" w:styleId="ft2782">
    <w:name w:val="ft2782"/>
    <w:rsid w:val="0063589A"/>
  </w:style>
  <w:style w:type="character" w:customStyle="1" w:styleId="ft2828">
    <w:name w:val="ft2828"/>
    <w:rsid w:val="0063589A"/>
  </w:style>
  <w:style w:type="character" w:customStyle="1" w:styleId="ft2877">
    <w:name w:val="ft2877"/>
    <w:rsid w:val="0063589A"/>
  </w:style>
  <w:style w:type="character" w:customStyle="1" w:styleId="ft2921">
    <w:name w:val="ft2921"/>
    <w:rsid w:val="0063589A"/>
  </w:style>
  <w:style w:type="character" w:customStyle="1" w:styleId="ft2927">
    <w:name w:val="ft2927"/>
    <w:rsid w:val="0063589A"/>
  </w:style>
  <w:style w:type="character" w:customStyle="1" w:styleId="ft2935">
    <w:name w:val="ft2935"/>
    <w:rsid w:val="0063589A"/>
  </w:style>
  <w:style w:type="character" w:customStyle="1" w:styleId="ft2943">
    <w:name w:val="ft2943"/>
    <w:rsid w:val="0063589A"/>
  </w:style>
  <w:style w:type="character" w:customStyle="1" w:styleId="ft2952">
    <w:name w:val="ft2952"/>
    <w:rsid w:val="0063589A"/>
  </w:style>
  <w:style w:type="character" w:customStyle="1" w:styleId="ft2954">
    <w:name w:val="ft2954"/>
    <w:rsid w:val="0063589A"/>
  </w:style>
  <w:style w:type="character" w:customStyle="1" w:styleId="ft2955">
    <w:name w:val="ft2955"/>
    <w:rsid w:val="0063589A"/>
  </w:style>
  <w:style w:type="character" w:customStyle="1" w:styleId="ft2962">
    <w:name w:val="ft2962"/>
    <w:rsid w:val="0063589A"/>
  </w:style>
  <w:style w:type="character" w:customStyle="1" w:styleId="ft2968">
    <w:name w:val="ft2968"/>
    <w:rsid w:val="0063589A"/>
  </w:style>
  <w:style w:type="character" w:customStyle="1" w:styleId="ft2973">
    <w:name w:val="ft2973"/>
    <w:rsid w:val="0063589A"/>
  </w:style>
  <w:style w:type="character" w:customStyle="1" w:styleId="ft2974">
    <w:name w:val="ft2974"/>
    <w:rsid w:val="0063589A"/>
  </w:style>
  <w:style w:type="character" w:customStyle="1" w:styleId="ft2976">
    <w:name w:val="ft2976"/>
    <w:rsid w:val="0063589A"/>
  </w:style>
  <w:style w:type="character" w:customStyle="1" w:styleId="ft2985">
    <w:name w:val="ft2985"/>
    <w:rsid w:val="0063589A"/>
  </w:style>
  <w:style w:type="character" w:customStyle="1" w:styleId="ft3002">
    <w:name w:val="ft3002"/>
    <w:rsid w:val="0063589A"/>
  </w:style>
  <w:style w:type="character" w:customStyle="1" w:styleId="ft3037">
    <w:name w:val="ft3037"/>
    <w:rsid w:val="0063589A"/>
  </w:style>
  <w:style w:type="character" w:customStyle="1" w:styleId="ft3084">
    <w:name w:val="ft3084"/>
    <w:rsid w:val="0063589A"/>
  </w:style>
  <w:style w:type="character" w:customStyle="1" w:styleId="ft3127">
    <w:name w:val="ft3127"/>
    <w:rsid w:val="0063589A"/>
  </w:style>
  <w:style w:type="character" w:customStyle="1" w:styleId="ft3156">
    <w:name w:val="ft3156"/>
    <w:rsid w:val="0063589A"/>
  </w:style>
  <w:style w:type="character" w:customStyle="1" w:styleId="ft3206">
    <w:name w:val="ft3206"/>
    <w:rsid w:val="0063589A"/>
  </w:style>
  <w:style w:type="character" w:customStyle="1" w:styleId="ft3264">
    <w:name w:val="ft3264"/>
    <w:rsid w:val="0063589A"/>
  </w:style>
  <w:style w:type="character" w:customStyle="1" w:styleId="ft3315">
    <w:name w:val="ft3315"/>
    <w:rsid w:val="0063589A"/>
  </w:style>
  <w:style w:type="character" w:customStyle="1" w:styleId="ft3373">
    <w:name w:val="ft3373"/>
    <w:rsid w:val="0063589A"/>
  </w:style>
  <w:style w:type="character" w:customStyle="1" w:styleId="ft3432">
    <w:name w:val="ft3432"/>
    <w:rsid w:val="0063589A"/>
  </w:style>
  <w:style w:type="character" w:customStyle="1" w:styleId="ft3489">
    <w:name w:val="ft3489"/>
    <w:rsid w:val="0063589A"/>
  </w:style>
  <w:style w:type="character" w:customStyle="1" w:styleId="ft3546">
    <w:name w:val="ft3546"/>
    <w:rsid w:val="0063589A"/>
  </w:style>
  <w:style w:type="character" w:customStyle="1" w:styleId="ft3608">
    <w:name w:val="ft3608"/>
    <w:rsid w:val="0063589A"/>
  </w:style>
  <w:style w:type="character" w:customStyle="1" w:styleId="ft3651">
    <w:name w:val="ft3651"/>
    <w:rsid w:val="0063589A"/>
  </w:style>
  <w:style w:type="paragraph" w:customStyle="1" w:styleId="c4c8c7c24">
    <w:name w:val="c4 c8 c7 c24"/>
    <w:basedOn w:val="a3"/>
    <w:rsid w:val="0063589A"/>
    <w:pPr>
      <w:spacing w:before="90" w:after="90"/>
    </w:pPr>
  </w:style>
  <w:style w:type="character" w:customStyle="1" w:styleId="c5">
    <w:name w:val="c5"/>
    <w:rsid w:val="0063589A"/>
  </w:style>
  <w:style w:type="character" w:customStyle="1" w:styleId="1143">
    <w:name w:val="Знак Знак114"/>
    <w:locked/>
    <w:rsid w:val="0063589A"/>
    <w:rPr>
      <w:rFonts w:ascii="Arial" w:hAnsi="Arial"/>
      <w:b/>
      <w:color w:val="000000"/>
      <w:sz w:val="26"/>
      <w:lang w:val="ru-RU" w:eastAsia="ru-RU"/>
    </w:rPr>
  </w:style>
  <w:style w:type="paragraph" w:customStyle="1" w:styleId="1123">
    <w:name w:val="Стиль Заголовок 1 + 12 пт"/>
    <w:basedOn w:val="11"/>
    <w:rsid w:val="0063589A"/>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63589A"/>
  </w:style>
  <w:style w:type="character" w:customStyle="1" w:styleId="ft9274">
    <w:name w:val="ft9274"/>
    <w:rsid w:val="0063589A"/>
  </w:style>
  <w:style w:type="character" w:customStyle="1" w:styleId="ft9282">
    <w:name w:val="ft9282"/>
    <w:rsid w:val="0063589A"/>
  </w:style>
  <w:style w:type="character" w:customStyle="1" w:styleId="ft9284">
    <w:name w:val="ft9284"/>
    <w:rsid w:val="0063589A"/>
  </w:style>
  <w:style w:type="character" w:customStyle="1" w:styleId="ft9287">
    <w:name w:val="ft9287"/>
    <w:rsid w:val="0063589A"/>
  </w:style>
  <w:style w:type="character" w:customStyle="1" w:styleId="ft9293">
    <w:name w:val="ft9293"/>
    <w:rsid w:val="0063589A"/>
  </w:style>
  <w:style w:type="character" w:customStyle="1" w:styleId="ft9299">
    <w:name w:val="ft9299"/>
    <w:rsid w:val="0063589A"/>
  </w:style>
  <w:style w:type="character" w:customStyle="1" w:styleId="ft9306">
    <w:name w:val="ft9306"/>
    <w:rsid w:val="0063589A"/>
  </w:style>
  <w:style w:type="character" w:customStyle="1" w:styleId="ft8849">
    <w:name w:val="ft8849"/>
    <w:rsid w:val="0063589A"/>
  </w:style>
  <w:style w:type="character" w:customStyle="1" w:styleId="ft9312">
    <w:name w:val="ft9312"/>
    <w:rsid w:val="0063589A"/>
  </w:style>
  <w:style w:type="character" w:customStyle="1" w:styleId="ft9316">
    <w:name w:val="ft9316"/>
    <w:rsid w:val="0063589A"/>
  </w:style>
  <w:style w:type="character" w:customStyle="1" w:styleId="ft9324">
    <w:name w:val="ft9324"/>
    <w:rsid w:val="0063589A"/>
  </w:style>
  <w:style w:type="character" w:customStyle="1" w:styleId="ft9330">
    <w:name w:val="ft9330"/>
    <w:rsid w:val="0063589A"/>
  </w:style>
  <w:style w:type="character" w:customStyle="1" w:styleId="1810">
    <w:name w:val="Знак Знак1810"/>
    <w:rsid w:val="0063589A"/>
    <w:rPr>
      <w:rFonts w:eastAsia="SimSun"/>
      <w:b/>
      <w:caps/>
      <w:sz w:val="24"/>
      <w:lang w:val="ru-RU" w:eastAsia="ru-RU"/>
    </w:rPr>
  </w:style>
  <w:style w:type="character" w:customStyle="1" w:styleId="WW8Num36z0">
    <w:name w:val="WW8Num36z0"/>
    <w:rsid w:val="0063589A"/>
    <w:rPr>
      <w:rFonts w:ascii="Wingdings" w:hAnsi="Wingdings"/>
    </w:rPr>
  </w:style>
  <w:style w:type="character" w:customStyle="1" w:styleId="WW8Num39z0">
    <w:name w:val="WW8Num39z0"/>
    <w:rsid w:val="0063589A"/>
    <w:rPr>
      <w:rFonts w:ascii="Wingdings" w:hAnsi="Wingdings"/>
    </w:rPr>
  </w:style>
  <w:style w:type="character" w:customStyle="1" w:styleId="WW8Num42z0">
    <w:name w:val="WW8Num42z0"/>
    <w:rsid w:val="0063589A"/>
    <w:rPr>
      <w:rFonts w:ascii="Wingdings" w:hAnsi="Wingdings"/>
    </w:rPr>
  </w:style>
  <w:style w:type="character" w:customStyle="1" w:styleId="WW8Num44z0">
    <w:name w:val="WW8Num44z0"/>
    <w:rsid w:val="0063589A"/>
    <w:rPr>
      <w:rFonts w:ascii="Wingdings" w:hAnsi="Wingdings"/>
    </w:rPr>
  </w:style>
  <w:style w:type="character" w:customStyle="1" w:styleId="WW8Num44z1">
    <w:name w:val="WW8Num44z1"/>
    <w:rsid w:val="0063589A"/>
    <w:rPr>
      <w:rFonts w:ascii="Courier New" w:hAnsi="Courier New"/>
    </w:rPr>
  </w:style>
  <w:style w:type="character" w:customStyle="1" w:styleId="WW8Num44z3">
    <w:name w:val="WW8Num44z3"/>
    <w:rsid w:val="0063589A"/>
    <w:rPr>
      <w:rFonts w:ascii="Symbol" w:hAnsi="Symbol"/>
    </w:rPr>
  </w:style>
  <w:style w:type="character" w:customStyle="1" w:styleId="WW8Num47z0">
    <w:name w:val="WW8Num47z0"/>
    <w:rsid w:val="0063589A"/>
    <w:rPr>
      <w:rFonts w:ascii="Wingdings" w:hAnsi="Wingdings"/>
    </w:rPr>
  </w:style>
  <w:style w:type="character" w:customStyle="1" w:styleId="WW8Num47z1">
    <w:name w:val="WW8Num47z1"/>
    <w:rsid w:val="0063589A"/>
    <w:rPr>
      <w:rFonts w:ascii="Courier New" w:hAnsi="Courier New"/>
    </w:rPr>
  </w:style>
  <w:style w:type="character" w:customStyle="1" w:styleId="WW8Num47z3">
    <w:name w:val="WW8Num47z3"/>
    <w:rsid w:val="0063589A"/>
    <w:rPr>
      <w:rFonts w:ascii="Symbol" w:hAnsi="Symbol"/>
    </w:rPr>
  </w:style>
  <w:style w:type="character" w:customStyle="1" w:styleId="WW8Num50z0">
    <w:name w:val="WW8Num50z0"/>
    <w:rsid w:val="0063589A"/>
    <w:rPr>
      <w:rFonts w:ascii="Wingdings" w:hAnsi="Wingdings"/>
    </w:rPr>
  </w:style>
  <w:style w:type="character" w:customStyle="1" w:styleId="WW8Num51z0">
    <w:name w:val="WW8Num51z0"/>
    <w:rsid w:val="0063589A"/>
    <w:rPr>
      <w:rFonts w:ascii="Wingdings" w:hAnsi="Wingdings"/>
    </w:rPr>
  </w:style>
  <w:style w:type="character" w:customStyle="1" w:styleId="WW8Num52z0">
    <w:name w:val="WW8Num52z0"/>
    <w:rsid w:val="0063589A"/>
    <w:rPr>
      <w:rFonts w:ascii="Symbol" w:hAnsi="Symbol"/>
    </w:rPr>
  </w:style>
  <w:style w:type="character" w:customStyle="1" w:styleId="WW8Num53z0">
    <w:name w:val="WW8Num53z0"/>
    <w:rsid w:val="0063589A"/>
    <w:rPr>
      <w:rFonts w:ascii="Wingdings" w:hAnsi="Wingdings"/>
    </w:rPr>
  </w:style>
  <w:style w:type="character" w:customStyle="1" w:styleId="WW8Num53z1">
    <w:name w:val="WW8Num53z1"/>
    <w:rsid w:val="0063589A"/>
    <w:rPr>
      <w:rFonts w:ascii="Courier New" w:hAnsi="Courier New"/>
    </w:rPr>
  </w:style>
  <w:style w:type="character" w:customStyle="1" w:styleId="WW8Num53z3">
    <w:name w:val="WW8Num53z3"/>
    <w:rsid w:val="0063589A"/>
    <w:rPr>
      <w:rFonts w:ascii="Symbol" w:hAnsi="Symbol"/>
    </w:rPr>
  </w:style>
  <w:style w:type="character" w:customStyle="1" w:styleId="WW8Num55z0">
    <w:name w:val="WW8Num55z0"/>
    <w:rsid w:val="0063589A"/>
    <w:rPr>
      <w:rFonts w:ascii="Symbol" w:hAnsi="Symbol"/>
    </w:rPr>
  </w:style>
  <w:style w:type="character" w:customStyle="1" w:styleId="WW8Num56z0">
    <w:name w:val="WW8Num56z0"/>
    <w:rsid w:val="0063589A"/>
    <w:rPr>
      <w:rFonts w:ascii="Symbol" w:hAnsi="Symbol"/>
    </w:rPr>
  </w:style>
  <w:style w:type="character" w:customStyle="1" w:styleId="WW8Num59z0">
    <w:name w:val="WW8Num59z0"/>
    <w:rsid w:val="0063589A"/>
    <w:rPr>
      <w:rFonts w:ascii="Symbol" w:hAnsi="Symbol"/>
    </w:rPr>
  </w:style>
  <w:style w:type="character" w:customStyle="1" w:styleId="WW8Num63z0">
    <w:name w:val="WW8Num63z0"/>
    <w:rsid w:val="0063589A"/>
    <w:rPr>
      <w:rFonts w:ascii="Symbol" w:hAnsi="Symbol"/>
    </w:rPr>
  </w:style>
  <w:style w:type="character" w:customStyle="1" w:styleId="WW8Num66z0">
    <w:name w:val="WW8Num66z0"/>
    <w:rsid w:val="0063589A"/>
    <w:rPr>
      <w:rFonts w:ascii="Symbol" w:hAnsi="Symbol"/>
    </w:rPr>
  </w:style>
  <w:style w:type="character" w:customStyle="1" w:styleId="WW8Num69z1">
    <w:name w:val="WW8Num69z1"/>
    <w:rsid w:val="0063589A"/>
    <w:rPr>
      <w:rFonts w:ascii="Wingdings" w:hAnsi="Wingdings"/>
    </w:rPr>
  </w:style>
  <w:style w:type="character" w:customStyle="1" w:styleId="WW8Num72z0">
    <w:name w:val="WW8Num72z0"/>
    <w:rsid w:val="0063589A"/>
    <w:rPr>
      <w:rFonts w:ascii="Symbol" w:hAnsi="Symbol"/>
    </w:rPr>
  </w:style>
  <w:style w:type="character" w:customStyle="1" w:styleId="WW8Num72z1">
    <w:name w:val="WW8Num72z1"/>
    <w:rsid w:val="0063589A"/>
    <w:rPr>
      <w:rFonts w:ascii="Courier New" w:hAnsi="Courier New"/>
    </w:rPr>
  </w:style>
  <w:style w:type="character" w:customStyle="1" w:styleId="WW8Num72z2">
    <w:name w:val="WW8Num72z2"/>
    <w:rsid w:val="0063589A"/>
    <w:rPr>
      <w:rFonts w:ascii="Wingdings" w:hAnsi="Wingdings"/>
    </w:rPr>
  </w:style>
  <w:style w:type="character" w:customStyle="1" w:styleId="WW8Num74z0">
    <w:name w:val="WW8Num74z0"/>
    <w:rsid w:val="0063589A"/>
    <w:rPr>
      <w:rFonts w:ascii="Symbol" w:hAnsi="Symbol"/>
    </w:rPr>
  </w:style>
  <w:style w:type="character" w:customStyle="1" w:styleId="WW8Num75z0">
    <w:name w:val="WW8Num75z0"/>
    <w:rsid w:val="0063589A"/>
    <w:rPr>
      <w:rFonts w:ascii="Wingdings" w:hAnsi="Wingdings"/>
    </w:rPr>
  </w:style>
  <w:style w:type="character" w:customStyle="1" w:styleId="WW8Num75z1">
    <w:name w:val="WW8Num75z1"/>
    <w:rsid w:val="0063589A"/>
    <w:rPr>
      <w:rFonts w:ascii="Courier New" w:hAnsi="Courier New"/>
    </w:rPr>
  </w:style>
  <w:style w:type="character" w:customStyle="1" w:styleId="WW8Num75z3">
    <w:name w:val="WW8Num75z3"/>
    <w:rsid w:val="0063589A"/>
    <w:rPr>
      <w:rFonts w:ascii="Symbol" w:hAnsi="Symbol"/>
    </w:rPr>
  </w:style>
  <w:style w:type="character" w:customStyle="1" w:styleId="WW8Num77z0">
    <w:name w:val="WW8Num77z0"/>
    <w:rsid w:val="0063589A"/>
    <w:rPr>
      <w:rFonts w:ascii="Symbol" w:hAnsi="Symbol"/>
    </w:rPr>
  </w:style>
  <w:style w:type="character" w:customStyle="1" w:styleId="WW8Num78z0">
    <w:name w:val="WW8Num78z0"/>
    <w:rsid w:val="0063589A"/>
    <w:rPr>
      <w:rFonts w:ascii="Wingdings" w:hAnsi="Wingdings"/>
    </w:rPr>
  </w:style>
  <w:style w:type="character" w:customStyle="1" w:styleId="WW8Num78z1">
    <w:name w:val="WW8Num78z1"/>
    <w:rsid w:val="0063589A"/>
    <w:rPr>
      <w:rFonts w:ascii="Courier New" w:hAnsi="Courier New"/>
    </w:rPr>
  </w:style>
  <w:style w:type="character" w:customStyle="1" w:styleId="WW8Num78z3">
    <w:name w:val="WW8Num78z3"/>
    <w:rsid w:val="0063589A"/>
    <w:rPr>
      <w:rFonts w:ascii="Symbol" w:hAnsi="Symbol"/>
    </w:rPr>
  </w:style>
  <w:style w:type="character" w:customStyle="1" w:styleId="WW8Num79z0">
    <w:name w:val="WW8Num79z0"/>
    <w:rsid w:val="0063589A"/>
    <w:rPr>
      <w:rFonts w:ascii="Symbol" w:hAnsi="Symbol"/>
    </w:rPr>
  </w:style>
  <w:style w:type="character" w:customStyle="1" w:styleId="WW8Num86z0">
    <w:name w:val="WW8Num86z0"/>
    <w:rsid w:val="0063589A"/>
    <w:rPr>
      <w:rFonts w:ascii="Wingdings" w:hAnsi="Wingdings"/>
    </w:rPr>
  </w:style>
  <w:style w:type="character" w:customStyle="1" w:styleId="WW8Num86z1">
    <w:name w:val="WW8Num86z1"/>
    <w:rsid w:val="0063589A"/>
    <w:rPr>
      <w:rFonts w:ascii="Courier New" w:hAnsi="Courier New"/>
    </w:rPr>
  </w:style>
  <w:style w:type="character" w:customStyle="1" w:styleId="WW8Num86z3">
    <w:name w:val="WW8Num86z3"/>
    <w:rsid w:val="0063589A"/>
    <w:rPr>
      <w:rFonts w:ascii="Symbol" w:hAnsi="Symbol"/>
    </w:rPr>
  </w:style>
  <w:style w:type="character" w:customStyle="1" w:styleId="WW8Num87z0">
    <w:name w:val="WW8Num87z0"/>
    <w:rsid w:val="0063589A"/>
    <w:rPr>
      <w:rFonts w:ascii="Symbol" w:hAnsi="Symbol"/>
    </w:rPr>
  </w:style>
  <w:style w:type="character" w:customStyle="1" w:styleId="WW8Num89z0">
    <w:name w:val="WW8Num89z0"/>
    <w:rsid w:val="0063589A"/>
    <w:rPr>
      <w:rFonts w:ascii="Symbol" w:hAnsi="Symbol"/>
    </w:rPr>
  </w:style>
  <w:style w:type="character" w:customStyle="1" w:styleId="WW8Num90z0">
    <w:name w:val="WW8Num90z0"/>
    <w:rsid w:val="0063589A"/>
    <w:rPr>
      <w:rFonts w:ascii="Symbol" w:hAnsi="Symbol"/>
    </w:rPr>
  </w:style>
  <w:style w:type="character" w:customStyle="1" w:styleId="WW8Num92z0">
    <w:name w:val="WW8Num92z0"/>
    <w:rsid w:val="0063589A"/>
    <w:rPr>
      <w:rFonts w:ascii="Symbol" w:hAnsi="Symbol"/>
    </w:rPr>
  </w:style>
  <w:style w:type="character" w:customStyle="1" w:styleId="WW8Num93z0">
    <w:name w:val="WW8Num93z0"/>
    <w:rsid w:val="0063589A"/>
    <w:rPr>
      <w:rFonts w:ascii="Wingdings" w:hAnsi="Wingdings"/>
    </w:rPr>
  </w:style>
  <w:style w:type="character" w:customStyle="1" w:styleId="WW8Num93z1">
    <w:name w:val="WW8Num93z1"/>
    <w:rsid w:val="0063589A"/>
    <w:rPr>
      <w:rFonts w:ascii="Courier New" w:hAnsi="Courier New"/>
    </w:rPr>
  </w:style>
  <w:style w:type="character" w:customStyle="1" w:styleId="WW8Num93z3">
    <w:name w:val="WW8Num93z3"/>
    <w:rsid w:val="0063589A"/>
    <w:rPr>
      <w:rFonts w:ascii="Symbol" w:hAnsi="Symbol"/>
    </w:rPr>
  </w:style>
  <w:style w:type="character" w:customStyle="1" w:styleId="WW8Num94z0">
    <w:name w:val="WW8Num94z0"/>
    <w:rsid w:val="0063589A"/>
    <w:rPr>
      <w:rFonts w:ascii="Symbol" w:hAnsi="Symbol"/>
    </w:rPr>
  </w:style>
  <w:style w:type="character" w:customStyle="1" w:styleId="WW8Num97z0">
    <w:name w:val="WW8Num97z0"/>
    <w:rsid w:val="0063589A"/>
    <w:rPr>
      <w:rFonts w:ascii="Symbol" w:hAnsi="Symbol"/>
    </w:rPr>
  </w:style>
  <w:style w:type="character" w:customStyle="1" w:styleId="WW8Num99z0">
    <w:name w:val="WW8Num99z0"/>
    <w:rsid w:val="0063589A"/>
    <w:rPr>
      <w:rFonts w:ascii="Symbol" w:hAnsi="Symbol"/>
    </w:rPr>
  </w:style>
  <w:style w:type="character" w:customStyle="1" w:styleId="WW8Num101z0">
    <w:name w:val="WW8Num101z0"/>
    <w:rsid w:val="0063589A"/>
    <w:rPr>
      <w:rFonts w:ascii="Symbol" w:hAnsi="Symbol"/>
    </w:rPr>
  </w:style>
  <w:style w:type="character" w:customStyle="1" w:styleId="WW8Num104z0">
    <w:name w:val="WW8Num104z0"/>
    <w:rsid w:val="0063589A"/>
    <w:rPr>
      <w:rFonts w:ascii="Symbol" w:hAnsi="Symbol"/>
    </w:rPr>
  </w:style>
  <w:style w:type="character" w:customStyle="1" w:styleId="WW8Num107z0">
    <w:name w:val="WW8Num107z0"/>
    <w:rsid w:val="0063589A"/>
    <w:rPr>
      <w:rFonts w:ascii="Symbol" w:hAnsi="Symbol"/>
    </w:rPr>
  </w:style>
  <w:style w:type="character" w:customStyle="1" w:styleId="WW8Num109z0">
    <w:name w:val="WW8Num109z0"/>
    <w:rsid w:val="0063589A"/>
    <w:rPr>
      <w:rFonts w:ascii="Symbol" w:hAnsi="Symbol"/>
    </w:rPr>
  </w:style>
  <w:style w:type="character" w:customStyle="1" w:styleId="WW8Num112z1">
    <w:name w:val="WW8Num112z1"/>
    <w:rsid w:val="0063589A"/>
    <w:rPr>
      <w:color w:val="000000"/>
    </w:rPr>
  </w:style>
  <w:style w:type="character" w:customStyle="1" w:styleId="WW8Num114z0">
    <w:name w:val="WW8Num114z0"/>
    <w:rsid w:val="0063589A"/>
    <w:rPr>
      <w:rFonts w:ascii="Symbol" w:hAnsi="Symbol"/>
    </w:rPr>
  </w:style>
  <w:style w:type="character" w:customStyle="1" w:styleId="WW8Num117z0">
    <w:name w:val="WW8Num117z0"/>
    <w:rsid w:val="0063589A"/>
    <w:rPr>
      <w:rFonts w:ascii="Symbol" w:hAnsi="Symbol"/>
    </w:rPr>
  </w:style>
  <w:style w:type="character" w:customStyle="1" w:styleId="WW8Num118z0">
    <w:name w:val="WW8Num118z0"/>
    <w:rsid w:val="0063589A"/>
    <w:rPr>
      <w:rFonts w:ascii="Wingdings" w:hAnsi="Wingdings"/>
    </w:rPr>
  </w:style>
  <w:style w:type="character" w:customStyle="1" w:styleId="WW8Num118z1">
    <w:name w:val="WW8Num118z1"/>
    <w:rsid w:val="0063589A"/>
    <w:rPr>
      <w:rFonts w:ascii="Courier New" w:hAnsi="Courier New"/>
    </w:rPr>
  </w:style>
  <w:style w:type="character" w:customStyle="1" w:styleId="WW8Num118z3">
    <w:name w:val="WW8Num118z3"/>
    <w:rsid w:val="0063589A"/>
    <w:rPr>
      <w:rFonts w:ascii="Symbol" w:hAnsi="Symbol"/>
    </w:rPr>
  </w:style>
  <w:style w:type="character" w:customStyle="1" w:styleId="WW8Num120z0">
    <w:name w:val="WW8Num120z0"/>
    <w:rsid w:val="0063589A"/>
    <w:rPr>
      <w:rFonts w:ascii="Symbol" w:hAnsi="Symbol"/>
    </w:rPr>
  </w:style>
  <w:style w:type="character" w:customStyle="1" w:styleId="WW8Num121z0">
    <w:name w:val="WW8Num121z0"/>
    <w:rsid w:val="0063589A"/>
    <w:rPr>
      <w:rFonts w:ascii="Symbol" w:hAnsi="Symbol"/>
    </w:rPr>
  </w:style>
  <w:style w:type="character" w:customStyle="1" w:styleId="WW8Num124z0">
    <w:name w:val="WW8Num124z0"/>
    <w:rsid w:val="0063589A"/>
    <w:rPr>
      <w:rFonts w:ascii="Symbol" w:hAnsi="Symbol"/>
    </w:rPr>
  </w:style>
  <w:style w:type="character" w:customStyle="1" w:styleId="WW8Num125z0">
    <w:name w:val="WW8Num125z0"/>
    <w:rsid w:val="0063589A"/>
    <w:rPr>
      <w:rFonts w:ascii="Wingdings" w:hAnsi="Wingdings"/>
    </w:rPr>
  </w:style>
  <w:style w:type="character" w:customStyle="1" w:styleId="WW8Num125z1">
    <w:name w:val="WW8Num125z1"/>
    <w:rsid w:val="0063589A"/>
    <w:rPr>
      <w:rFonts w:ascii="Courier New" w:hAnsi="Courier New"/>
    </w:rPr>
  </w:style>
  <w:style w:type="character" w:customStyle="1" w:styleId="WW8Num125z3">
    <w:name w:val="WW8Num125z3"/>
    <w:rsid w:val="0063589A"/>
    <w:rPr>
      <w:rFonts w:ascii="Symbol" w:hAnsi="Symbol"/>
    </w:rPr>
  </w:style>
  <w:style w:type="character" w:customStyle="1" w:styleId="WW8Num126z0">
    <w:name w:val="WW8Num126z0"/>
    <w:rsid w:val="0063589A"/>
    <w:rPr>
      <w:rFonts w:ascii="Symbol" w:hAnsi="Symbol"/>
    </w:rPr>
  </w:style>
  <w:style w:type="character" w:customStyle="1" w:styleId="WW8Num127z0">
    <w:name w:val="WW8Num127z0"/>
    <w:rsid w:val="0063589A"/>
    <w:rPr>
      <w:rFonts w:ascii="Symbol" w:hAnsi="Symbol"/>
    </w:rPr>
  </w:style>
  <w:style w:type="character" w:customStyle="1" w:styleId="WW8Num130z0">
    <w:name w:val="WW8Num130z0"/>
    <w:rsid w:val="0063589A"/>
    <w:rPr>
      <w:rFonts w:ascii="Symbol" w:hAnsi="Symbol"/>
    </w:rPr>
  </w:style>
  <w:style w:type="character" w:customStyle="1" w:styleId="WW8Num131z0">
    <w:name w:val="WW8Num131z0"/>
    <w:rsid w:val="0063589A"/>
    <w:rPr>
      <w:rFonts w:ascii="Symbol" w:hAnsi="Symbol"/>
    </w:rPr>
  </w:style>
  <w:style w:type="character" w:customStyle="1" w:styleId="WW8Num132z0">
    <w:name w:val="WW8Num132z0"/>
    <w:rsid w:val="0063589A"/>
    <w:rPr>
      <w:rFonts w:ascii="Symbol" w:hAnsi="Symbol"/>
    </w:rPr>
  </w:style>
  <w:style w:type="character" w:customStyle="1" w:styleId="WW8Num134z0">
    <w:name w:val="WW8Num134z0"/>
    <w:rsid w:val="0063589A"/>
    <w:rPr>
      <w:rFonts w:ascii="Wingdings" w:hAnsi="Wingdings"/>
    </w:rPr>
  </w:style>
  <w:style w:type="character" w:customStyle="1" w:styleId="WW8Num136z0">
    <w:name w:val="WW8Num136z0"/>
    <w:rsid w:val="0063589A"/>
    <w:rPr>
      <w:rFonts w:ascii="Symbol" w:hAnsi="Symbol"/>
    </w:rPr>
  </w:style>
  <w:style w:type="character" w:customStyle="1" w:styleId="WW8Num139z0">
    <w:name w:val="WW8Num139z0"/>
    <w:rsid w:val="0063589A"/>
    <w:rPr>
      <w:rFonts w:ascii="Symbol" w:hAnsi="Symbol"/>
    </w:rPr>
  </w:style>
  <w:style w:type="character" w:customStyle="1" w:styleId="WW8Num143z0">
    <w:name w:val="WW8Num143z0"/>
    <w:rsid w:val="0063589A"/>
    <w:rPr>
      <w:rFonts w:ascii="Symbol" w:hAnsi="Symbol"/>
    </w:rPr>
  </w:style>
  <w:style w:type="character" w:customStyle="1" w:styleId="WW8Num144z0">
    <w:name w:val="WW8Num144z0"/>
    <w:rsid w:val="0063589A"/>
    <w:rPr>
      <w:rFonts w:ascii="Symbol" w:hAnsi="Symbol"/>
    </w:rPr>
  </w:style>
  <w:style w:type="character" w:customStyle="1" w:styleId="WW8Num145z0">
    <w:name w:val="WW8Num145z0"/>
    <w:rsid w:val="0063589A"/>
    <w:rPr>
      <w:rFonts w:ascii="Symbol" w:hAnsi="Symbol"/>
    </w:rPr>
  </w:style>
  <w:style w:type="character" w:customStyle="1" w:styleId="WW8Num146z0">
    <w:name w:val="WW8Num146z0"/>
    <w:rsid w:val="0063589A"/>
    <w:rPr>
      <w:rFonts w:ascii="Symbol" w:hAnsi="Symbol"/>
    </w:rPr>
  </w:style>
  <w:style w:type="character" w:customStyle="1" w:styleId="WW8Num147z0">
    <w:name w:val="WW8Num147z0"/>
    <w:rsid w:val="0063589A"/>
    <w:rPr>
      <w:rFonts w:ascii="Wingdings" w:hAnsi="Wingdings"/>
    </w:rPr>
  </w:style>
  <w:style w:type="character" w:customStyle="1" w:styleId="WW8Num147z1">
    <w:name w:val="WW8Num147z1"/>
    <w:rsid w:val="0063589A"/>
    <w:rPr>
      <w:rFonts w:ascii="Courier New" w:hAnsi="Courier New"/>
    </w:rPr>
  </w:style>
  <w:style w:type="character" w:customStyle="1" w:styleId="WW8Num147z3">
    <w:name w:val="WW8Num147z3"/>
    <w:rsid w:val="0063589A"/>
    <w:rPr>
      <w:rFonts w:ascii="Symbol" w:hAnsi="Symbol"/>
    </w:rPr>
  </w:style>
  <w:style w:type="character" w:customStyle="1" w:styleId="WW8Num150z0">
    <w:name w:val="WW8Num150z0"/>
    <w:rsid w:val="0063589A"/>
    <w:rPr>
      <w:rFonts w:ascii="Symbol" w:hAnsi="Symbol"/>
    </w:rPr>
  </w:style>
  <w:style w:type="character" w:customStyle="1" w:styleId="WW8Num157z0">
    <w:name w:val="WW8Num157z0"/>
    <w:rsid w:val="0063589A"/>
    <w:rPr>
      <w:rFonts w:ascii="Symbol" w:hAnsi="Symbol"/>
    </w:rPr>
  </w:style>
  <w:style w:type="character" w:customStyle="1" w:styleId="WW8Num159z0">
    <w:name w:val="WW8Num159z0"/>
    <w:rsid w:val="0063589A"/>
    <w:rPr>
      <w:rFonts w:ascii="Symbol" w:hAnsi="Symbol"/>
    </w:rPr>
  </w:style>
  <w:style w:type="character" w:customStyle="1" w:styleId="WW8Num160z0">
    <w:name w:val="WW8Num160z0"/>
    <w:rsid w:val="0063589A"/>
    <w:rPr>
      <w:rFonts w:ascii="Symbol" w:hAnsi="Symbol"/>
    </w:rPr>
  </w:style>
  <w:style w:type="character" w:customStyle="1" w:styleId="WW8Num162z0">
    <w:name w:val="WW8Num162z0"/>
    <w:rsid w:val="0063589A"/>
    <w:rPr>
      <w:rFonts w:ascii="Symbol" w:hAnsi="Symbol"/>
    </w:rPr>
  </w:style>
  <w:style w:type="character" w:customStyle="1" w:styleId="WW8Num163z0">
    <w:name w:val="WW8Num163z0"/>
    <w:rsid w:val="0063589A"/>
    <w:rPr>
      <w:rFonts w:ascii="Symbol" w:hAnsi="Symbol"/>
    </w:rPr>
  </w:style>
  <w:style w:type="character" w:customStyle="1" w:styleId="WW8Num164z0">
    <w:name w:val="WW8Num164z0"/>
    <w:rsid w:val="0063589A"/>
    <w:rPr>
      <w:rFonts w:ascii="Wingdings" w:hAnsi="Wingdings"/>
    </w:rPr>
  </w:style>
  <w:style w:type="character" w:customStyle="1" w:styleId="WW8Num164z1">
    <w:name w:val="WW8Num164z1"/>
    <w:rsid w:val="0063589A"/>
    <w:rPr>
      <w:rFonts w:ascii="Courier New" w:hAnsi="Courier New"/>
    </w:rPr>
  </w:style>
  <w:style w:type="character" w:customStyle="1" w:styleId="WW8Num164z3">
    <w:name w:val="WW8Num164z3"/>
    <w:rsid w:val="0063589A"/>
    <w:rPr>
      <w:rFonts w:ascii="Symbol" w:hAnsi="Symbol"/>
    </w:rPr>
  </w:style>
  <w:style w:type="character" w:customStyle="1" w:styleId="WW8Num168z0">
    <w:name w:val="WW8Num168z0"/>
    <w:rsid w:val="0063589A"/>
    <w:rPr>
      <w:rFonts w:ascii="Symbol" w:hAnsi="Symbol"/>
    </w:rPr>
  </w:style>
  <w:style w:type="character" w:customStyle="1" w:styleId="WW8Num169z0">
    <w:name w:val="WW8Num169z0"/>
    <w:rsid w:val="0063589A"/>
    <w:rPr>
      <w:rFonts w:ascii="Symbol" w:hAnsi="Symbol"/>
    </w:rPr>
  </w:style>
  <w:style w:type="character" w:customStyle="1" w:styleId="WW8Num170z0">
    <w:name w:val="WW8Num170z0"/>
    <w:rsid w:val="0063589A"/>
    <w:rPr>
      <w:rFonts w:ascii="Symbol" w:hAnsi="Symbol"/>
    </w:rPr>
  </w:style>
  <w:style w:type="character" w:customStyle="1" w:styleId="WW8Num174z0">
    <w:name w:val="WW8Num174z0"/>
    <w:rsid w:val="0063589A"/>
    <w:rPr>
      <w:rFonts w:ascii="Symbol" w:hAnsi="Symbol"/>
    </w:rPr>
  </w:style>
  <w:style w:type="character" w:customStyle="1" w:styleId="WW8Num177z0">
    <w:name w:val="WW8Num177z0"/>
    <w:rsid w:val="0063589A"/>
    <w:rPr>
      <w:rFonts w:ascii="Symbol" w:hAnsi="Symbol"/>
    </w:rPr>
  </w:style>
  <w:style w:type="character" w:customStyle="1" w:styleId="WW8Num178z0">
    <w:name w:val="WW8Num178z0"/>
    <w:rsid w:val="0063589A"/>
    <w:rPr>
      <w:rFonts w:ascii="Symbol" w:hAnsi="Symbol"/>
    </w:rPr>
  </w:style>
  <w:style w:type="character" w:customStyle="1" w:styleId="WW8Num182z0">
    <w:name w:val="WW8Num182z0"/>
    <w:rsid w:val="0063589A"/>
    <w:rPr>
      <w:rFonts w:ascii="Symbol" w:hAnsi="Symbol"/>
    </w:rPr>
  </w:style>
  <w:style w:type="character" w:customStyle="1" w:styleId="WW8Num37z0">
    <w:name w:val="WW8Num37z0"/>
    <w:rsid w:val="0063589A"/>
    <w:rPr>
      <w:rFonts w:ascii="Wingdings" w:hAnsi="Wingdings"/>
    </w:rPr>
  </w:style>
  <w:style w:type="character" w:customStyle="1" w:styleId="WW8Num38z0">
    <w:name w:val="WW8Num38z0"/>
    <w:rsid w:val="0063589A"/>
    <w:rPr>
      <w:rFonts w:ascii="Wingdings" w:hAnsi="Wingdings"/>
    </w:rPr>
  </w:style>
  <w:style w:type="character" w:customStyle="1" w:styleId="WW8Num40z0">
    <w:name w:val="WW8Num40z0"/>
    <w:rsid w:val="0063589A"/>
    <w:rPr>
      <w:rFonts w:ascii="Wingdings" w:hAnsi="Wingdings"/>
    </w:rPr>
  </w:style>
  <w:style w:type="character" w:customStyle="1" w:styleId="WW8Num41z0">
    <w:name w:val="WW8Num41z0"/>
    <w:rsid w:val="0063589A"/>
    <w:rPr>
      <w:rFonts w:ascii="Wingdings" w:hAnsi="Wingdings"/>
    </w:rPr>
  </w:style>
  <w:style w:type="character" w:customStyle="1" w:styleId="WW8Num43z0">
    <w:name w:val="WW8Num43z0"/>
    <w:rsid w:val="0063589A"/>
    <w:rPr>
      <w:rFonts w:ascii="Wingdings" w:hAnsi="Wingdings"/>
    </w:rPr>
  </w:style>
  <w:style w:type="character" w:customStyle="1" w:styleId="WW8Num20z1">
    <w:name w:val="WW8Num20z1"/>
    <w:rsid w:val="0063589A"/>
    <w:rPr>
      <w:rFonts w:ascii="Courier New" w:hAnsi="Courier New"/>
    </w:rPr>
  </w:style>
  <w:style w:type="character" w:customStyle="1" w:styleId="WW8Num20z3">
    <w:name w:val="WW8Num20z3"/>
    <w:rsid w:val="0063589A"/>
    <w:rPr>
      <w:rFonts w:ascii="Symbol" w:hAnsi="Symbol"/>
    </w:rPr>
  </w:style>
  <w:style w:type="character" w:customStyle="1" w:styleId="WW8Num26z3">
    <w:name w:val="WW8Num26z3"/>
    <w:rsid w:val="0063589A"/>
    <w:rPr>
      <w:rFonts w:ascii="Symbol" w:hAnsi="Symbol"/>
    </w:rPr>
  </w:style>
  <w:style w:type="character" w:customStyle="1" w:styleId="WW8Num33z0">
    <w:name w:val="WW8Num33z0"/>
    <w:rsid w:val="0063589A"/>
    <w:rPr>
      <w:rFonts w:ascii="Wingdings" w:hAnsi="Wingdings"/>
    </w:rPr>
  </w:style>
  <w:style w:type="character" w:customStyle="1" w:styleId="WW8Num33z3">
    <w:name w:val="WW8Num33z3"/>
    <w:rsid w:val="0063589A"/>
    <w:rPr>
      <w:rFonts w:ascii="Symbol" w:hAnsi="Symbol"/>
    </w:rPr>
  </w:style>
  <w:style w:type="character" w:customStyle="1" w:styleId="WW8Num33z4">
    <w:name w:val="WW8Num33z4"/>
    <w:rsid w:val="0063589A"/>
    <w:rPr>
      <w:rFonts w:ascii="Courier New" w:hAnsi="Courier New"/>
    </w:rPr>
  </w:style>
  <w:style w:type="character" w:customStyle="1" w:styleId="WW8Num34z0">
    <w:name w:val="WW8Num34z0"/>
    <w:rsid w:val="0063589A"/>
    <w:rPr>
      <w:rFonts w:ascii="Wingdings" w:hAnsi="Wingdings"/>
    </w:rPr>
  </w:style>
  <w:style w:type="character" w:customStyle="1" w:styleId="WW8Num34z1">
    <w:name w:val="WW8Num34z1"/>
    <w:rsid w:val="0063589A"/>
    <w:rPr>
      <w:rFonts w:ascii="Courier New" w:hAnsi="Courier New"/>
    </w:rPr>
  </w:style>
  <w:style w:type="character" w:customStyle="1" w:styleId="WW8Num34z3">
    <w:name w:val="WW8Num34z3"/>
    <w:rsid w:val="0063589A"/>
    <w:rPr>
      <w:rFonts w:ascii="Symbol" w:hAnsi="Symbol"/>
    </w:rPr>
  </w:style>
  <w:style w:type="character" w:customStyle="1" w:styleId="WW8Num35z0">
    <w:name w:val="WW8Num35z0"/>
    <w:rsid w:val="0063589A"/>
    <w:rPr>
      <w:rFonts w:ascii="Wingdings" w:hAnsi="Wingdings"/>
    </w:rPr>
  </w:style>
  <w:style w:type="character" w:customStyle="1" w:styleId="WW8Num35z1">
    <w:name w:val="WW8Num35z1"/>
    <w:rsid w:val="0063589A"/>
    <w:rPr>
      <w:rFonts w:ascii="Courier New" w:hAnsi="Courier New"/>
    </w:rPr>
  </w:style>
  <w:style w:type="character" w:customStyle="1" w:styleId="WW8Num35z3">
    <w:name w:val="WW8Num35z3"/>
    <w:rsid w:val="0063589A"/>
    <w:rPr>
      <w:rFonts w:ascii="Symbol" w:hAnsi="Symbol"/>
    </w:rPr>
  </w:style>
  <w:style w:type="character" w:customStyle="1" w:styleId="WW8Num36z1">
    <w:name w:val="WW8Num36z1"/>
    <w:rsid w:val="0063589A"/>
    <w:rPr>
      <w:rFonts w:ascii="Courier New" w:hAnsi="Courier New"/>
    </w:rPr>
  </w:style>
  <w:style w:type="character" w:customStyle="1" w:styleId="WW8Num36z3">
    <w:name w:val="WW8Num36z3"/>
    <w:rsid w:val="0063589A"/>
    <w:rPr>
      <w:rFonts w:ascii="Symbol" w:hAnsi="Symbol"/>
    </w:rPr>
  </w:style>
  <w:style w:type="character" w:customStyle="1" w:styleId="WW8Num37z1">
    <w:name w:val="WW8Num37z1"/>
    <w:rsid w:val="0063589A"/>
    <w:rPr>
      <w:rFonts w:ascii="Courier New" w:hAnsi="Courier New"/>
    </w:rPr>
  </w:style>
  <w:style w:type="character" w:customStyle="1" w:styleId="WW8Num37z3">
    <w:name w:val="WW8Num37z3"/>
    <w:rsid w:val="0063589A"/>
    <w:rPr>
      <w:rFonts w:ascii="Symbol" w:hAnsi="Symbol"/>
    </w:rPr>
  </w:style>
  <w:style w:type="character" w:customStyle="1" w:styleId="WW8Num39z1">
    <w:name w:val="WW8Num39z1"/>
    <w:rsid w:val="0063589A"/>
    <w:rPr>
      <w:rFonts w:ascii="Times New Roman" w:hAnsi="Times New Roman"/>
    </w:rPr>
  </w:style>
  <w:style w:type="character" w:customStyle="1" w:styleId="WW8Num39z3">
    <w:name w:val="WW8Num39z3"/>
    <w:rsid w:val="0063589A"/>
    <w:rPr>
      <w:rFonts w:ascii="Symbol" w:hAnsi="Symbol"/>
    </w:rPr>
  </w:style>
  <w:style w:type="character" w:customStyle="1" w:styleId="WW8Num39z4">
    <w:name w:val="WW8Num39z4"/>
    <w:rsid w:val="0063589A"/>
    <w:rPr>
      <w:rFonts w:ascii="Courier New" w:hAnsi="Courier New"/>
    </w:rPr>
  </w:style>
  <w:style w:type="character" w:customStyle="1" w:styleId="WW8Num42z1">
    <w:name w:val="WW8Num42z1"/>
    <w:rsid w:val="0063589A"/>
    <w:rPr>
      <w:rFonts w:ascii="Courier New" w:hAnsi="Courier New"/>
    </w:rPr>
  </w:style>
  <w:style w:type="character" w:customStyle="1" w:styleId="WW8Num42z3">
    <w:name w:val="WW8Num42z3"/>
    <w:rsid w:val="0063589A"/>
    <w:rPr>
      <w:rFonts w:ascii="Symbol" w:hAnsi="Symbol"/>
    </w:rPr>
  </w:style>
  <w:style w:type="character" w:customStyle="1" w:styleId="WW8Num45z0">
    <w:name w:val="WW8Num45z0"/>
    <w:rsid w:val="0063589A"/>
    <w:rPr>
      <w:rFonts w:ascii="Wingdings" w:hAnsi="Wingdings"/>
    </w:rPr>
  </w:style>
  <w:style w:type="character" w:customStyle="1" w:styleId="WW8Num45z1">
    <w:name w:val="WW8Num45z1"/>
    <w:rsid w:val="0063589A"/>
    <w:rPr>
      <w:rFonts w:ascii="Courier New" w:hAnsi="Courier New"/>
    </w:rPr>
  </w:style>
  <w:style w:type="character" w:customStyle="1" w:styleId="WW8Num45z3">
    <w:name w:val="WW8Num45z3"/>
    <w:rsid w:val="0063589A"/>
    <w:rPr>
      <w:rFonts w:ascii="Symbol" w:hAnsi="Symbol"/>
    </w:rPr>
  </w:style>
  <w:style w:type="character" w:customStyle="1" w:styleId="WW8Num46z0">
    <w:name w:val="WW8Num46z0"/>
    <w:rsid w:val="0063589A"/>
    <w:rPr>
      <w:rFonts w:ascii="Wingdings" w:hAnsi="Wingdings"/>
    </w:rPr>
  </w:style>
  <w:style w:type="character" w:customStyle="1" w:styleId="WW8Num46z1">
    <w:name w:val="WW8Num46z1"/>
    <w:rsid w:val="0063589A"/>
    <w:rPr>
      <w:rFonts w:ascii="Courier New" w:hAnsi="Courier New"/>
    </w:rPr>
  </w:style>
  <w:style w:type="character" w:customStyle="1" w:styleId="WW8Num46z3">
    <w:name w:val="WW8Num46z3"/>
    <w:rsid w:val="0063589A"/>
    <w:rPr>
      <w:rFonts w:ascii="Symbol" w:hAnsi="Symbol"/>
    </w:rPr>
  </w:style>
  <w:style w:type="character" w:customStyle="1" w:styleId="WW8Num48z0">
    <w:name w:val="WW8Num48z0"/>
    <w:rsid w:val="0063589A"/>
    <w:rPr>
      <w:rFonts w:ascii="Wingdings" w:hAnsi="Wingdings"/>
    </w:rPr>
  </w:style>
  <w:style w:type="character" w:customStyle="1" w:styleId="WW8Num48z1">
    <w:name w:val="WW8Num48z1"/>
    <w:rsid w:val="0063589A"/>
    <w:rPr>
      <w:rFonts w:ascii="Courier New" w:hAnsi="Courier New"/>
    </w:rPr>
  </w:style>
  <w:style w:type="character" w:customStyle="1" w:styleId="WW8Num48z3">
    <w:name w:val="WW8Num48z3"/>
    <w:rsid w:val="0063589A"/>
    <w:rPr>
      <w:rFonts w:ascii="Symbol" w:hAnsi="Symbol"/>
    </w:rPr>
  </w:style>
  <w:style w:type="character" w:customStyle="1" w:styleId="WW8Num49z0">
    <w:name w:val="WW8Num49z0"/>
    <w:rsid w:val="0063589A"/>
    <w:rPr>
      <w:rFonts w:ascii="Wingdings" w:hAnsi="Wingdings"/>
    </w:rPr>
  </w:style>
  <w:style w:type="character" w:customStyle="1" w:styleId="WW8Num49z1">
    <w:name w:val="WW8Num49z1"/>
    <w:rsid w:val="0063589A"/>
    <w:rPr>
      <w:rFonts w:ascii="Courier New" w:hAnsi="Courier New"/>
    </w:rPr>
  </w:style>
  <w:style w:type="character" w:customStyle="1" w:styleId="WW8Num49z3">
    <w:name w:val="WW8Num49z3"/>
    <w:rsid w:val="0063589A"/>
    <w:rPr>
      <w:rFonts w:ascii="Symbol" w:hAnsi="Symbol"/>
    </w:rPr>
  </w:style>
  <w:style w:type="character" w:customStyle="1" w:styleId="WW8Num50z1">
    <w:name w:val="WW8Num50z1"/>
    <w:rsid w:val="0063589A"/>
    <w:rPr>
      <w:rFonts w:ascii="Courier New" w:hAnsi="Courier New"/>
    </w:rPr>
  </w:style>
  <w:style w:type="character" w:customStyle="1" w:styleId="WW8Num50z3">
    <w:name w:val="WW8Num50z3"/>
    <w:rsid w:val="0063589A"/>
    <w:rPr>
      <w:rFonts w:ascii="Symbol" w:hAnsi="Symbol"/>
    </w:rPr>
  </w:style>
  <w:style w:type="character" w:customStyle="1" w:styleId="WW8Num51z1">
    <w:name w:val="WW8Num51z1"/>
    <w:rsid w:val="0063589A"/>
    <w:rPr>
      <w:rFonts w:ascii="Courier New" w:hAnsi="Courier New"/>
    </w:rPr>
  </w:style>
  <w:style w:type="character" w:customStyle="1" w:styleId="WW8Num51z3">
    <w:name w:val="WW8Num51z3"/>
    <w:rsid w:val="0063589A"/>
    <w:rPr>
      <w:rFonts w:ascii="Symbol" w:hAnsi="Symbol"/>
    </w:rPr>
  </w:style>
  <w:style w:type="character" w:customStyle="1" w:styleId="WW-">
    <w:name w:val="WW-Основной шрифт абзаца"/>
    <w:rsid w:val="0063589A"/>
  </w:style>
  <w:style w:type="character" w:customStyle="1" w:styleId="FontStyle1600">
    <w:name w:val="Font Style160"/>
    <w:rsid w:val="0063589A"/>
    <w:rPr>
      <w:rFonts w:ascii="Bookman Old Style" w:hAnsi="Bookman Old Style"/>
      <w:sz w:val="18"/>
    </w:rPr>
  </w:style>
  <w:style w:type="character" w:customStyle="1" w:styleId="FontStyle116">
    <w:name w:val="Font Style116"/>
    <w:rsid w:val="0063589A"/>
    <w:rPr>
      <w:rFonts w:ascii="Bookman Old Style" w:hAnsi="Bookman Old Style"/>
      <w:sz w:val="18"/>
    </w:rPr>
  </w:style>
  <w:style w:type="character" w:customStyle="1" w:styleId="FontStyle131">
    <w:name w:val="Font Style131"/>
    <w:rsid w:val="0063589A"/>
    <w:rPr>
      <w:rFonts w:ascii="Arial" w:hAnsi="Arial"/>
      <w:b/>
      <w:sz w:val="16"/>
    </w:rPr>
  </w:style>
  <w:style w:type="character" w:customStyle="1" w:styleId="FontStyle221">
    <w:name w:val="Font Style221"/>
    <w:rsid w:val="0063589A"/>
    <w:rPr>
      <w:rFonts w:ascii="Times New Roman" w:hAnsi="Times New Roman"/>
      <w:sz w:val="20"/>
    </w:rPr>
  </w:style>
  <w:style w:type="paragraph" w:customStyle="1" w:styleId="3ffc">
    <w:name w:val="Заголовок оглавления3"/>
    <w:basedOn w:val="11"/>
    <w:next w:val="a3"/>
    <w:rsid w:val="0063589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63589A"/>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63589A"/>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63589A"/>
    <w:pPr>
      <w:spacing w:before="100" w:beforeAutospacing="1" w:after="100" w:afterAutospacing="1"/>
    </w:pPr>
  </w:style>
  <w:style w:type="character" w:customStyle="1" w:styleId="31f">
    <w:name w:val="Основной текст + Полужирный31"/>
    <w:rsid w:val="0063589A"/>
    <w:rPr>
      <w:rFonts w:ascii="Microsoft Sans Serif" w:hAnsi="Microsoft Sans Serif"/>
      <w:b/>
      <w:spacing w:val="10"/>
      <w:sz w:val="26"/>
    </w:rPr>
  </w:style>
  <w:style w:type="character" w:customStyle="1" w:styleId="303">
    <w:name w:val="Основной текст + Полужирный30"/>
    <w:rsid w:val="0063589A"/>
    <w:rPr>
      <w:rFonts w:ascii="Microsoft Sans Serif" w:hAnsi="Microsoft Sans Serif"/>
      <w:b/>
      <w:spacing w:val="10"/>
      <w:sz w:val="26"/>
    </w:rPr>
  </w:style>
  <w:style w:type="character" w:customStyle="1" w:styleId="294">
    <w:name w:val="Основной текст + Полужирный29"/>
    <w:rsid w:val="0063589A"/>
    <w:rPr>
      <w:rFonts w:ascii="Microsoft Sans Serif" w:hAnsi="Microsoft Sans Serif"/>
      <w:b/>
      <w:spacing w:val="10"/>
      <w:sz w:val="26"/>
    </w:rPr>
  </w:style>
  <w:style w:type="character" w:customStyle="1" w:styleId="282">
    <w:name w:val="Основной текст + Полужирный28"/>
    <w:rsid w:val="0063589A"/>
    <w:rPr>
      <w:rFonts w:ascii="Microsoft Sans Serif" w:hAnsi="Microsoft Sans Serif"/>
      <w:b/>
      <w:spacing w:val="10"/>
      <w:sz w:val="26"/>
    </w:rPr>
  </w:style>
  <w:style w:type="character" w:customStyle="1" w:styleId="274">
    <w:name w:val="Основной текст + Полужирный27"/>
    <w:rsid w:val="0063589A"/>
    <w:rPr>
      <w:rFonts w:ascii="Microsoft Sans Serif" w:hAnsi="Microsoft Sans Serif"/>
      <w:b/>
      <w:spacing w:val="10"/>
      <w:sz w:val="26"/>
    </w:rPr>
  </w:style>
  <w:style w:type="character" w:customStyle="1" w:styleId="12pt21">
    <w:name w:val="Основной текст + 12 pt21"/>
    <w:aliases w:val="Курсив31,Интервал 1 pt37"/>
    <w:rsid w:val="0063589A"/>
    <w:rPr>
      <w:rFonts w:ascii="Microsoft Sans Serif" w:hAnsi="Microsoft Sans Serif"/>
      <w:i/>
      <w:spacing w:val="30"/>
      <w:sz w:val="24"/>
    </w:rPr>
  </w:style>
  <w:style w:type="character" w:customStyle="1" w:styleId="12pt20">
    <w:name w:val="Основной текст + 12 pt20"/>
    <w:aliases w:val="Курсив30,Интервал 1 pt36"/>
    <w:rsid w:val="0063589A"/>
    <w:rPr>
      <w:rFonts w:ascii="Microsoft Sans Serif" w:hAnsi="Microsoft Sans Serif"/>
      <w:i/>
      <w:spacing w:val="30"/>
      <w:sz w:val="24"/>
    </w:rPr>
  </w:style>
  <w:style w:type="character" w:customStyle="1" w:styleId="12pt19">
    <w:name w:val="Основной текст + 12 pt19"/>
    <w:aliases w:val="Курсив29,Интервал 1 pt35"/>
    <w:rsid w:val="0063589A"/>
    <w:rPr>
      <w:rFonts w:ascii="Microsoft Sans Serif" w:hAnsi="Microsoft Sans Serif"/>
      <w:i/>
      <w:spacing w:val="30"/>
      <w:sz w:val="24"/>
    </w:rPr>
  </w:style>
  <w:style w:type="character" w:customStyle="1" w:styleId="6f4">
    <w:name w:val="Заголовок №6_"/>
    <w:link w:val="6f5"/>
    <w:locked/>
    <w:rsid w:val="0063589A"/>
    <w:rPr>
      <w:rFonts w:ascii="Microsoft Sans Serif" w:hAnsi="Microsoft Sans Serif"/>
      <w:b/>
      <w:spacing w:val="10"/>
      <w:sz w:val="26"/>
      <w:shd w:val="clear" w:color="auto" w:fill="FFFFFF"/>
    </w:rPr>
  </w:style>
  <w:style w:type="paragraph" w:customStyle="1" w:styleId="6f5">
    <w:name w:val="Заголовок №6"/>
    <w:basedOn w:val="a3"/>
    <w:link w:val="6f4"/>
    <w:rsid w:val="0063589A"/>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63589A"/>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63589A"/>
    <w:rPr>
      <w:rFonts w:ascii="Microsoft Sans Serif" w:hAnsi="Microsoft Sans Serif"/>
      <w:i/>
      <w:spacing w:val="30"/>
      <w:sz w:val="24"/>
    </w:rPr>
  </w:style>
  <w:style w:type="character" w:customStyle="1" w:styleId="12pt17">
    <w:name w:val="Основной текст + 12 pt17"/>
    <w:aliases w:val="Курсив27,Интервал 1 pt33"/>
    <w:rsid w:val="0063589A"/>
    <w:rPr>
      <w:rFonts w:ascii="Microsoft Sans Serif" w:hAnsi="Microsoft Sans Serif"/>
      <w:i/>
      <w:spacing w:val="30"/>
      <w:sz w:val="24"/>
    </w:rPr>
  </w:style>
  <w:style w:type="character" w:customStyle="1" w:styleId="266">
    <w:name w:val="Основной текст + Полужирный26"/>
    <w:rsid w:val="0063589A"/>
    <w:rPr>
      <w:rFonts w:ascii="Microsoft Sans Serif" w:hAnsi="Microsoft Sans Serif"/>
      <w:b/>
      <w:spacing w:val="10"/>
      <w:sz w:val="26"/>
    </w:rPr>
  </w:style>
  <w:style w:type="character" w:customStyle="1" w:styleId="25c">
    <w:name w:val="Основной текст + Полужирный25"/>
    <w:rsid w:val="0063589A"/>
    <w:rPr>
      <w:rFonts w:ascii="Microsoft Sans Serif" w:hAnsi="Microsoft Sans Serif"/>
      <w:b/>
      <w:spacing w:val="10"/>
      <w:sz w:val="26"/>
    </w:rPr>
  </w:style>
  <w:style w:type="character" w:customStyle="1" w:styleId="247">
    <w:name w:val="Основной текст + Полужирный24"/>
    <w:rsid w:val="0063589A"/>
    <w:rPr>
      <w:rFonts w:ascii="Microsoft Sans Serif" w:hAnsi="Microsoft Sans Serif"/>
      <w:b/>
      <w:spacing w:val="10"/>
      <w:sz w:val="26"/>
    </w:rPr>
  </w:style>
  <w:style w:type="character" w:customStyle="1" w:styleId="12pt16">
    <w:name w:val="Основной текст + 12 pt16"/>
    <w:aliases w:val="Курсив26,Интервал 1 pt32"/>
    <w:rsid w:val="0063589A"/>
    <w:rPr>
      <w:rFonts w:ascii="Microsoft Sans Serif" w:hAnsi="Microsoft Sans Serif"/>
      <w:i/>
      <w:spacing w:val="30"/>
      <w:sz w:val="24"/>
    </w:rPr>
  </w:style>
  <w:style w:type="character" w:customStyle="1" w:styleId="23c">
    <w:name w:val="Основной текст + Полужирный23"/>
    <w:rsid w:val="0063589A"/>
    <w:rPr>
      <w:rFonts w:ascii="Microsoft Sans Serif" w:hAnsi="Microsoft Sans Serif"/>
      <w:b/>
      <w:spacing w:val="10"/>
      <w:sz w:val="26"/>
    </w:rPr>
  </w:style>
  <w:style w:type="character" w:customStyle="1" w:styleId="22f0">
    <w:name w:val="Основной текст + Полужирный22"/>
    <w:rsid w:val="0063589A"/>
    <w:rPr>
      <w:rFonts w:ascii="Microsoft Sans Serif" w:hAnsi="Microsoft Sans Serif"/>
      <w:b/>
      <w:spacing w:val="10"/>
      <w:sz w:val="26"/>
    </w:rPr>
  </w:style>
  <w:style w:type="character" w:customStyle="1" w:styleId="21ff0">
    <w:name w:val="Основной текст + Полужирный21"/>
    <w:rsid w:val="0063589A"/>
    <w:rPr>
      <w:rFonts w:ascii="Microsoft Sans Serif" w:hAnsi="Microsoft Sans Serif"/>
      <w:b/>
      <w:spacing w:val="10"/>
      <w:sz w:val="26"/>
    </w:rPr>
  </w:style>
  <w:style w:type="character" w:customStyle="1" w:styleId="20a">
    <w:name w:val="Основной текст + Полужирный20"/>
    <w:rsid w:val="0063589A"/>
    <w:rPr>
      <w:rFonts w:ascii="Microsoft Sans Serif" w:hAnsi="Microsoft Sans Serif"/>
      <w:b/>
      <w:spacing w:val="10"/>
      <w:sz w:val="26"/>
    </w:rPr>
  </w:style>
  <w:style w:type="character" w:customStyle="1" w:styleId="4pt">
    <w:name w:val="Основной текст + Интервал 4 pt"/>
    <w:rsid w:val="0063589A"/>
    <w:rPr>
      <w:rFonts w:ascii="Microsoft Sans Serif" w:hAnsi="Microsoft Sans Serif"/>
      <w:spacing w:val="80"/>
      <w:sz w:val="26"/>
    </w:rPr>
  </w:style>
  <w:style w:type="character" w:customStyle="1" w:styleId="19a">
    <w:name w:val="Основной текст + Полужирный19"/>
    <w:rsid w:val="0063589A"/>
    <w:rPr>
      <w:rFonts w:ascii="Microsoft Sans Serif" w:hAnsi="Microsoft Sans Serif"/>
      <w:b/>
      <w:spacing w:val="10"/>
      <w:sz w:val="26"/>
    </w:rPr>
  </w:style>
  <w:style w:type="character" w:customStyle="1" w:styleId="189">
    <w:name w:val="Основной текст + Полужирный18"/>
    <w:rsid w:val="0063589A"/>
    <w:rPr>
      <w:rFonts w:ascii="Microsoft Sans Serif" w:hAnsi="Microsoft Sans Serif"/>
      <w:b/>
      <w:spacing w:val="10"/>
      <w:sz w:val="26"/>
    </w:rPr>
  </w:style>
  <w:style w:type="character" w:customStyle="1" w:styleId="17a">
    <w:name w:val="Основной текст + Полужирный17"/>
    <w:rsid w:val="0063589A"/>
    <w:rPr>
      <w:rFonts w:ascii="Microsoft Sans Serif" w:hAnsi="Microsoft Sans Serif"/>
      <w:b/>
      <w:spacing w:val="10"/>
      <w:sz w:val="26"/>
    </w:rPr>
  </w:style>
  <w:style w:type="character" w:customStyle="1" w:styleId="12pt14">
    <w:name w:val="Основной текст + 12 pt14"/>
    <w:aliases w:val="Курсив24,Интервал 1 pt30"/>
    <w:rsid w:val="0063589A"/>
    <w:rPr>
      <w:rFonts w:ascii="Microsoft Sans Serif" w:hAnsi="Microsoft Sans Serif"/>
      <w:i/>
      <w:spacing w:val="30"/>
      <w:sz w:val="24"/>
    </w:rPr>
  </w:style>
  <w:style w:type="character" w:customStyle="1" w:styleId="16a">
    <w:name w:val="Основной текст + Полужирный16"/>
    <w:rsid w:val="0063589A"/>
    <w:rPr>
      <w:rFonts w:ascii="Microsoft Sans Serif" w:hAnsi="Microsoft Sans Serif"/>
      <w:b/>
      <w:spacing w:val="10"/>
      <w:sz w:val="26"/>
    </w:rPr>
  </w:style>
  <w:style w:type="character" w:customStyle="1" w:styleId="17b">
    <w:name w:val="Основной текст (17)_"/>
    <w:link w:val="17c"/>
    <w:locked/>
    <w:rsid w:val="0063589A"/>
    <w:rPr>
      <w:i/>
      <w:spacing w:val="20"/>
      <w:sz w:val="26"/>
      <w:shd w:val="clear" w:color="auto" w:fill="FFFFFF"/>
      <w:lang w:val="en-US"/>
    </w:rPr>
  </w:style>
  <w:style w:type="paragraph" w:customStyle="1" w:styleId="17c">
    <w:name w:val="Основной текст (17)"/>
    <w:basedOn w:val="a3"/>
    <w:link w:val="17b"/>
    <w:rsid w:val="0063589A"/>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63589A"/>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63589A"/>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63589A"/>
    <w:rPr>
      <w:rFonts w:ascii="Microsoft Sans Serif" w:hAnsi="Microsoft Sans Serif"/>
      <w:i/>
      <w:spacing w:val="30"/>
      <w:sz w:val="24"/>
    </w:rPr>
  </w:style>
  <w:style w:type="character" w:customStyle="1" w:styleId="12pt12">
    <w:name w:val="Основной текст + 12 pt12"/>
    <w:aliases w:val="Курсив21,Интервал 1 pt27"/>
    <w:rsid w:val="0063589A"/>
    <w:rPr>
      <w:rFonts w:ascii="Microsoft Sans Serif" w:hAnsi="Microsoft Sans Serif"/>
      <w:i/>
      <w:spacing w:val="30"/>
      <w:sz w:val="24"/>
    </w:rPr>
  </w:style>
  <w:style w:type="character" w:customStyle="1" w:styleId="15a">
    <w:name w:val="Основной текст + Полужирный15"/>
    <w:rsid w:val="0063589A"/>
    <w:rPr>
      <w:rFonts w:ascii="Microsoft Sans Serif" w:hAnsi="Microsoft Sans Serif"/>
      <w:b/>
      <w:spacing w:val="10"/>
      <w:sz w:val="26"/>
    </w:rPr>
  </w:style>
  <w:style w:type="character" w:customStyle="1" w:styleId="2ffffa">
    <w:name w:val="Основной текст + Полужирный2"/>
    <w:rsid w:val="0063589A"/>
    <w:rPr>
      <w:rFonts w:ascii="Microsoft Sans Serif" w:hAnsi="Microsoft Sans Serif"/>
      <w:b/>
      <w:spacing w:val="10"/>
      <w:sz w:val="26"/>
    </w:rPr>
  </w:style>
  <w:style w:type="character" w:customStyle="1" w:styleId="12pt5">
    <w:name w:val="Основной текст + 12 pt5"/>
    <w:aliases w:val="Курсив5,Интервал 1 pt5"/>
    <w:rsid w:val="0063589A"/>
    <w:rPr>
      <w:rFonts w:ascii="Microsoft Sans Serif" w:hAnsi="Microsoft Sans Serif"/>
      <w:i/>
      <w:spacing w:val="30"/>
      <w:sz w:val="24"/>
    </w:rPr>
  </w:style>
  <w:style w:type="character" w:customStyle="1" w:styleId="afffffffffffa">
    <w:name w:val="Подпись к картинке_"/>
    <w:link w:val="afffffffffffb"/>
    <w:locked/>
    <w:rsid w:val="0063589A"/>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63589A"/>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63589A"/>
    <w:rPr>
      <w:rFonts w:ascii="Microsoft Sans Serif" w:hAnsi="Microsoft Sans Serif"/>
      <w:i/>
      <w:spacing w:val="30"/>
      <w:sz w:val="24"/>
    </w:rPr>
  </w:style>
  <w:style w:type="character" w:customStyle="1" w:styleId="afffffffffffc">
    <w:name w:val="Колонтитул_"/>
    <w:link w:val="afffffffffffd"/>
    <w:locked/>
    <w:rsid w:val="0063589A"/>
    <w:rPr>
      <w:shd w:val="clear" w:color="auto" w:fill="FFFFFF"/>
    </w:rPr>
  </w:style>
  <w:style w:type="paragraph" w:customStyle="1" w:styleId="afffffffffffd">
    <w:name w:val="Колонтитул"/>
    <w:basedOn w:val="a3"/>
    <w:link w:val="afffffffffffc"/>
    <w:rsid w:val="0063589A"/>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63589A"/>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63589A"/>
    <w:rPr>
      <w:rFonts w:ascii="Microsoft Sans Serif" w:hAnsi="Microsoft Sans Serif"/>
      <w:i/>
      <w:spacing w:val="30"/>
      <w:sz w:val="24"/>
    </w:rPr>
  </w:style>
  <w:style w:type="character" w:customStyle="1" w:styleId="12pt1">
    <w:name w:val="Основной текст + 12 pt1"/>
    <w:aliases w:val="Курсив1,Интервал 1 pt1"/>
    <w:rsid w:val="0063589A"/>
    <w:rPr>
      <w:rFonts w:ascii="Microsoft Sans Serif" w:hAnsi="Microsoft Sans Serif"/>
      <w:i/>
      <w:spacing w:val="30"/>
      <w:sz w:val="24"/>
    </w:rPr>
  </w:style>
  <w:style w:type="paragraph" w:customStyle="1" w:styleId="msonospacing0">
    <w:name w:val="msonospacing"/>
    <w:basedOn w:val="a3"/>
    <w:rsid w:val="0063589A"/>
    <w:pPr>
      <w:spacing w:before="100" w:beforeAutospacing="1" w:after="100" w:afterAutospacing="1"/>
    </w:pPr>
  </w:style>
  <w:style w:type="paragraph" w:customStyle="1" w:styleId="afffffffffffe">
    <w:name w:val="Стиль Обычный (веб)"/>
    <w:basedOn w:val="afff3"/>
    <w:rsid w:val="0063589A"/>
    <w:pPr>
      <w:spacing w:before="0" w:after="0" w:line="233" w:lineRule="auto"/>
      <w:jc w:val="both"/>
    </w:pPr>
    <w:rPr>
      <w:sz w:val="20"/>
      <w:szCs w:val="20"/>
      <w:lang w:bidi="ar-SA"/>
    </w:rPr>
  </w:style>
  <w:style w:type="character" w:customStyle="1" w:styleId="2ffffb">
    <w:name w:val="Основной текст (2) + Полужирный"/>
    <w:rsid w:val="0063589A"/>
    <w:rPr>
      <w:rFonts w:ascii="Times New Roman" w:hAnsi="Times New Roman"/>
      <w:b/>
      <w:sz w:val="19"/>
      <w:shd w:val="clear" w:color="auto" w:fill="FFFFFF"/>
    </w:rPr>
  </w:style>
  <w:style w:type="paragraph" w:customStyle="1" w:styleId="pic">
    <w:name w:val="pic"/>
    <w:basedOn w:val="a3"/>
    <w:rsid w:val="0063589A"/>
    <w:pPr>
      <w:ind w:firstLine="480"/>
    </w:pPr>
  </w:style>
  <w:style w:type="paragraph" w:customStyle="1" w:styleId="wysiwyg-text-align-center">
    <w:name w:val="wysiwyg-text-align-center"/>
    <w:basedOn w:val="a3"/>
    <w:rsid w:val="0063589A"/>
    <w:pPr>
      <w:spacing w:before="100" w:beforeAutospacing="1" w:after="100" w:afterAutospacing="1"/>
    </w:pPr>
  </w:style>
  <w:style w:type="paragraph" w:customStyle="1" w:styleId="wysiwyg-text-align-right">
    <w:name w:val="wysiwyg-text-align-right"/>
    <w:basedOn w:val="a3"/>
    <w:rsid w:val="0063589A"/>
    <w:pPr>
      <w:spacing w:before="100" w:beforeAutospacing="1" w:after="100" w:afterAutospacing="1"/>
    </w:pPr>
  </w:style>
  <w:style w:type="character" w:customStyle="1" w:styleId="keyword2">
    <w:name w:val="keyword2"/>
    <w:rsid w:val="0063589A"/>
  </w:style>
  <w:style w:type="character" w:customStyle="1" w:styleId="c8">
    <w:name w:val="c8"/>
    <w:rsid w:val="0063589A"/>
  </w:style>
  <w:style w:type="character" w:customStyle="1" w:styleId="FontStyle805">
    <w:name w:val="Font Style805"/>
    <w:rsid w:val="0063589A"/>
    <w:rPr>
      <w:rFonts w:ascii="Arial Narrow" w:hAnsi="Arial Narrow"/>
      <w:i/>
      <w:sz w:val="12"/>
    </w:rPr>
  </w:style>
  <w:style w:type="character" w:customStyle="1" w:styleId="FontStyle97">
    <w:name w:val="Font Style97"/>
    <w:rsid w:val="0063589A"/>
    <w:rPr>
      <w:rFonts w:ascii="Times New Roman" w:hAnsi="Times New Roman"/>
      <w:sz w:val="24"/>
    </w:rPr>
  </w:style>
  <w:style w:type="character" w:customStyle="1" w:styleId="FontStyle764">
    <w:name w:val="Font Style764"/>
    <w:rsid w:val="0063589A"/>
    <w:rPr>
      <w:rFonts w:ascii="Times New Roman" w:hAnsi="Times New Roman"/>
      <w:b/>
      <w:i/>
      <w:sz w:val="20"/>
    </w:rPr>
  </w:style>
  <w:style w:type="paragraph" w:customStyle="1" w:styleId="11fa">
    <w:name w:val="Загол11"/>
    <w:basedOn w:val="10e"/>
    <w:rsid w:val="0063589A"/>
    <w:rPr>
      <w:sz w:val="22"/>
      <w:szCs w:val="22"/>
    </w:rPr>
  </w:style>
  <w:style w:type="paragraph" w:customStyle="1" w:styleId="10e">
    <w:name w:val="Загол10"/>
    <w:basedOn w:val="9a"/>
    <w:rsid w:val="0063589A"/>
    <w:rPr>
      <w:caps/>
      <w:color w:val="auto"/>
      <w:sz w:val="20"/>
      <w:szCs w:val="20"/>
    </w:rPr>
  </w:style>
  <w:style w:type="paragraph" w:customStyle="1" w:styleId="9a">
    <w:name w:val="Загол9"/>
    <w:rsid w:val="0063589A"/>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63589A"/>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63589A"/>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63589A"/>
    <w:pPr>
      <w:keepNext/>
      <w:widowControl w:val="0"/>
      <w:jc w:val="center"/>
    </w:pPr>
    <w:rPr>
      <w:b/>
      <w:sz w:val="26"/>
      <w:szCs w:val="20"/>
    </w:rPr>
  </w:style>
  <w:style w:type="paragraph" w:customStyle="1" w:styleId="22f1">
    <w:name w:val="Текст22"/>
    <w:basedOn w:val="a3"/>
    <w:rsid w:val="0063589A"/>
    <w:rPr>
      <w:rFonts w:ascii="Courier New" w:hAnsi="Courier New"/>
      <w:sz w:val="20"/>
      <w:szCs w:val="20"/>
    </w:rPr>
  </w:style>
  <w:style w:type="paragraph" w:customStyle="1" w:styleId="11fb">
    <w:name w:val="Верхний колонтитул11"/>
    <w:basedOn w:val="a3"/>
    <w:rsid w:val="0063589A"/>
    <w:pPr>
      <w:tabs>
        <w:tab w:val="center" w:pos="4153"/>
        <w:tab w:val="right" w:pos="8306"/>
      </w:tabs>
    </w:pPr>
    <w:rPr>
      <w:rFonts w:ascii="Arial" w:hAnsi="Arial"/>
      <w:szCs w:val="20"/>
    </w:rPr>
  </w:style>
  <w:style w:type="paragraph" w:customStyle="1" w:styleId="3115">
    <w:name w:val="Заголовок 311"/>
    <w:basedOn w:val="13b"/>
    <w:next w:val="13b"/>
    <w:rsid w:val="0063589A"/>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63589A"/>
    <w:pPr>
      <w:keepNext/>
      <w:widowControl/>
      <w:spacing w:line="240" w:lineRule="auto"/>
      <w:ind w:firstLine="0"/>
      <w:jc w:val="left"/>
    </w:pPr>
    <w:rPr>
      <w:sz w:val="24"/>
    </w:rPr>
  </w:style>
  <w:style w:type="paragraph" w:customStyle="1" w:styleId="11fc">
    <w:name w:val="Без интервала11"/>
    <w:rsid w:val="0063589A"/>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63589A"/>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63589A"/>
    <w:pPr>
      <w:widowControl/>
      <w:spacing w:line="240" w:lineRule="auto"/>
      <w:ind w:firstLine="0"/>
    </w:pPr>
    <w:rPr>
      <w:i/>
      <w:sz w:val="26"/>
    </w:rPr>
  </w:style>
  <w:style w:type="paragraph" w:customStyle="1" w:styleId="21ff1">
    <w:name w:val="Цитата21"/>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63589A"/>
  </w:style>
  <w:style w:type="character" w:customStyle="1" w:styleId="11fe">
    <w:name w:val="Слабое выделение11"/>
    <w:rsid w:val="0063589A"/>
    <w:rPr>
      <w:i/>
      <w:color w:val="808080"/>
    </w:rPr>
  </w:style>
  <w:style w:type="character" w:customStyle="1" w:styleId="11ff">
    <w:name w:val="Сильное выделение11"/>
    <w:rsid w:val="0063589A"/>
    <w:rPr>
      <w:b/>
    </w:rPr>
  </w:style>
  <w:style w:type="character" w:customStyle="1" w:styleId="3520">
    <w:name w:val="Знак Знак352"/>
    <w:locked/>
    <w:rsid w:val="0063589A"/>
    <w:rPr>
      <w:sz w:val="24"/>
      <w:lang w:val="ru-RU" w:eastAsia="ru-RU"/>
    </w:rPr>
  </w:style>
  <w:style w:type="character" w:customStyle="1" w:styleId="1320">
    <w:name w:val="Знак Знак132"/>
    <w:locked/>
    <w:rsid w:val="0063589A"/>
    <w:rPr>
      <w:lang w:val="ru-RU" w:eastAsia="ar-SA" w:bidi="ar-SA"/>
    </w:rPr>
  </w:style>
  <w:style w:type="character" w:customStyle="1" w:styleId="1221">
    <w:name w:val="Знак Знак122"/>
    <w:locked/>
    <w:rsid w:val="0063589A"/>
    <w:rPr>
      <w:sz w:val="28"/>
      <w:lang w:val="ru-RU" w:eastAsia="ru-RU"/>
    </w:rPr>
  </w:style>
  <w:style w:type="character" w:customStyle="1" w:styleId="1124">
    <w:name w:val="Знак Знак112"/>
    <w:locked/>
    <w:rsid w:val="0063589A"/>
    <w:rPr>
      <w:sz w:val="28"/>
      <w:lang w:val="ru-RU" w:eastAsia="ru-RU"/>
    </w:rPr>
  </w:style>
  <w:style w:type="character" w:customStyle="1" w:styleId="922">
    <w:name w:val="Знак Знак92"/>
    <w:locked/>
    <w:rsid w:val="0063589A"/>
    <w:rPr>
      <w:rFonts w:ascii="Tahoma" w:hAnsi="Tahoma"/>
      <w:lang w:val="ru-RU" w:eastAsia="ru-RU"/>
    </w:rPr>
  </w:style>
  <w:style w:type="character" w:customStyle="1" w:styleId="4020">
    <w:name w:val="Знак Знак402"/>
    <w:locked/>
    <w:rsid w:val="0063589A"/>
    <w:rPr>
      <w:rFonts w:ascii="Arial" w:hAnsi="Arial"/>
      <w:b/>
      <w:i/>
      <w:sz w:val="28"/>
      <w:lang w:val="ru-RU" w:eastAsia="zh-CN"/>
    </w:rPr>
  </w:style>
  <w:style w:type="character" w:customStyle="1" w:styleId="3920">
    <w:name w:val="Знак Знак392"/>
    <w:locked/>
    <w:rsid w:val="0063589A"/>
    <w:rPr>
      <w:b/>
      <w:sz w:val="27"/>
      <w:lang w:val="ru-RU" w:eastAsia="zh-CN"/>
    </w:rPr>
  </w:style>
  <w:style w:type="character" w:customStyle="1" w:styleId="3820">
    <w:name w:val="Знак Знак382"/>
    <w:locked/>
    <w:rsid w:val="0063589A"/>
    <w:rPr>
      <w:b/>
      <w:sz w:val="28"/>
      <w:lang w:val="ru-RU" w:eastAsia="ru-RU"/>
    </w:rPr>
  </w:style>
  <w:style w:type="character" w:customStyle="1" w:styleId="3720">
    <w:name w:val="Знак Знак372"/>
    <w:locked/>
    <w:rsid w:val="0063589A"/>
    <w:rPr>
      <w:b/>
      <w:i/>
      <w:sz w:val="26"/>
      <w:lang w:val="ru-RU" w:eastAsia="zh-CN"/>
    </w:rPr>
  </w:style>
  <w:style w:type="character" w:customStyle="1" w:styleId="3620">
    <w:name w:val="Знак Знак362"/>
    <w:locked/>
    <w:rsid w:val="0063589A"/>
    <w:rPr>
      <w:sz w:val="24"/>
      <w:lang w:val="ru-RU" w:eastAsia="ru-RU"/>
    </w:rPr>
  </w:style>
  <w:style w:type="character" w:customStyle="1" w:styleId="3121">
    <w:name w:val="Знак Знак312"/>
    <w:locked/>
    <w:rsid w:val="0063589A"/>
    <w:rPr>
      <w:rFonts w:ascii="Courier New" w:hAnsi="Courier New"/>
      <w:lang w:val="ru-RU" w:eastAsia="ru-RU"/>
    </w:rPr>
  </w:style>
  <w:style w:type="character" w:customStyle="1" w:styleId="3420">
    <w:name w:val="Знак Знак342"/>
    <w:locked/>
    <w:rsid w:val="0063589A"/>
    <w:rPr>
      <w:rFonts w:ascii="Calibri" w:hAnsi="Calibri"/>
      <w:i/>
      <w:sz w:val="24"/>
      <w:lang w:val="ru-RU" w:eastAsia="zh-CN"/>
    </w:rPr>
  </w:style>
  <w:style w:type="character" w:customStyle="1" w:styleId="3220">
    <w:name w:val="Знак Знак322"/>
    <w:locked/>
    <w:rsid w:val="0063589A"/>
    <w:rPr>
      <w:rFonts w:ascii="Arial" w:hAnsi="Arial"/>
      <w:sz w:val="22"/>
      <w:lang w:val="ru-RU" w:eastAsia="ru-RU"/>
    </w:rPr>
  </w:style>
  <w:style w:type="character" w:customStyle="1" w:styleId="2920">
    <w:name w:val="Знак Знак292"/>
    <w:locked/>
    <w:rsid w:val="0063589A"/>
    <w:rPr>
      <w:sz w:val="24"/>
      <w:lang w:val="ru-RU" w:eastAsia="zh-CN"/>
    </w:rPr>
  </w:style>
  <w:style w:type="character" w:customStyle="1" w:styleId="2820">
    <w:name w:val="Знак Знак282"/>
    <w:locked/>
    <w:rsid w:val="0063589A"/>
    <w:rPr>
      <w:sz w:val="24"/>
      <w:lang w:val="ru-RU" w:eastAsia="ru-RU"/>
    </w:rPr>
  </w:style>
  <w:style w:type="character" w:customStyle="1" w:styleId="2720">
    <w:name w:val="Знак Знак272"/>
    <w:locked/>
    <w:rsid w:val="0063589A"/>
    <w:rPr>
      <w:sz w:val="16"/>
      <w:lang w:val="ru-RU" w:eastAsia="ru-RU"/>
    </w:rPr>
  </w:style>
  <w:style w:type="character" w:customStyle="1" w:styleId="2126">
    <w:name w:val="Знак Знак212"/>
    <w:locked/>
    <w:rsid w:val="0063589A"/>
    <w:rPr>
      <w:rFonts w:ascii="Tahoma" w:hAnsi="Tahoma"/>
      <w:lang w:val="ru-RU" w:eastAsia="ru-RU"/>
    </w:rPr>
  </w:style>
  <w:style w:type="character" w:customStyle="1" w:styleId="2620">
    <w:name w:val="Знак Знак262"/>
    <w:rsid w:val="0063589A"/>
    <w:rPr>
      <w:rFonts w:ascii="Cambria" w:hAnsi="Cambria"/>
      <w:b/>
      <w:sz w:val="26"/>
    </w:rPr>
  </w:style>
  <w:style w:type="character" w:customStyle="1" w:styleId="2420">
    <w:name w:val="Знак Знак242"/>
    <w:rsid w:val="0063589A"/>
    <w:rPr>
      <w:rFonts w:ascii="Times New Roman" w:hAnsi="Times New Roman"/>
      <w:b/>
      <w:i/>
      <w:sz w:val="26"/>
    </w:rPr>
  </w:style>
  <w:style w:type="character" w:customStyle="1" w:styleId="2320">
    <w:name w:val="Знак Знак232"/>
    <w:rsid w:val="0063589A"/>
    <w:rPr>
      <w:rFonts w:ascii="Times New Roman" w:hAnsi="Times New Roman"/>
      <w:b/>
      <w:sz w:val="22"/>
    </w:rPr>
  </w:style>
  <w:style w:type="character" w:customStyle="1" w:styleId="3130">
    <w:name w:val="Знак Знак313"/>
    <w:locked/>
    <w:rsid w:val="0063589A"/>
    <w:rPr>
      <w:rFonts w:ascii="PragmaticaCTT" w:hAnsi="PragmaticaCTT"/>
      <w:b/>
      <w:sz w:val="24"/>
      <w:lang w:val="ru-RU" w:eastAsia="ru-RU"/>
    </w:rPr>
  </w:style>
  <w:style w:type="character" w:customStyle="1" w:styleId="2015">
    <w:name w:val="Знак Знак2015"/>
    <w:rsid w:val="0063589A"/>
    <w:rPr>
      <w:rFonts w:ascii="Arial" w:hAnsi="Arial"/>
      <w:sz w:val="22"/>
    </w:rPr>
  </w:style>
  <w:style w:type="character" w:customStyle="1" w:styleId="font55">
    <w:name w:val="font55"/>
    <w:rsid w:val="0063589A"/>
  </w:style>
  <w:style w:type="character" w:customStyle="1" w:styleId="WW8Num24z4">
    <w:name w:val="WW8Num24z4"/>
    <w:rsid w:val="0063589A"/>
  </w:style>
  <w:style w:type="character" w:customStyle="1" w:styleId="WW8Num24z5">
    <w:name w:val="WW8Num24z5"/>
    <w:rsid w:val="0063589A"/>
  </w:style>
  <w:style w:type="character" w:customStyle="1" w:styleId="WW8Num24z6">
    <w:name w:val="WW8Num24z6"/>
    <w:rsid w:val="0063589A"/>
  </w:style>
  <w:style w:type="character" w:customStyle="1" w:styleId="WW8Num24z7">
    <w:name w:val="WW8Num24z7"/>
    <w:rsid w:val="0063589A"/>
  </w:style>
  <w:style w:type="character" w:customStyle="1" w:styleId="WW8Num24z8">
    <w:name w:val="WW8Num24z8"/>
    <w:rsid w:val="0063589A"/>
  </w:style>
  <w:style w:type="character" w:customStyle="1" w:styleId="WW8Num25z4">
    <w:name w:val="WW8Num25z4"/>
    <w:rsid w:val="0063589A"/>
  </w:style>
  <w:style w:type="character" w:customStyle="1" w:styleId="WW8Num25z5">
    <w:name w:val="WW8Num25z5"/>
    <w:rsid w:val="0063589A"/>
  </w:style>
  <w:style w:type="character" w:customStyle="1" w:styleId="WW8Num25z6">
    <w:name w:val="WW8Num25z6"/>
    <w:rsid w:val="0063589A"/>
  </w:style>
  <w:style w:type="character" w:customStyle="1" w:styleId="WW8Num25z7">
    <w:name w:val="WW8Num25z7"/>
    <w:rsid w:val="0063589A"/>
  </w:style>
  <w:style w:type="character" w:customStyle="1" w:styleId="WW8Num25z8">
    <w:name w:val="WW8Num25z8"/>
    <w:rsid w:val="0063589A"/>
  </w:style>
  <w:style w:type="character" w:customStyle="1" w:styleId="WW8Num30z2">
    <w:name w:val="WW8Num30z2"/>
    <w:rsid w:val="0063589A"/>
  </w:style>
  <w:style w:type="character" w:customStyle="1" w:styleId="WW8Num30z4">
    <w:name w:val="WW8Num30z4"/>
    <w:rsid w:val="0063589A"/>
  </w:style>
  <w:style w:type="character" w:customStyle="1" w:styleId="WW8Num30z5">
    <w:name w:val="WW8Num30z5"/>
    <w:rsid w:val="0063589A"/>
  </w:style>
  <w:style w:type="character" w:customStyle="1" w:styleId="WW8Num30z6">
    <w:name w:val="WW8Num30z6"/>
    <w:rsid w:val="0063589A"/>
  </w:style>
  <w:style w:type="character" w:customStyle="1" w:styleId="WW8Num30z7">
    <w:name w:val="WW8Num30z7"/>
    <w:rsid w:val="0063589A"/>
  </w:style>
  <w:style w:type="character" w:customStyle="1" w:styleId="WW8Num30z8">
    <w:name w:val="WW8Num30z8"/>
    <w:rsid w:val="0063589A"/>
  </w:style>
  <w:style w:type="character" w:customStyle="1" w:styleId="WW8Num32z4">
    <w:name w:val="WW8Num32z4"/>
    <w:rsid w:val="0063589A"/>
  </w:style>
  <w:style w:type="character" w:customStyle="1" w:styleId="WW8Num32z5">
    <w:name w:val="WW8Num32z5"/>
    <w:rsid w:val="0063589A"/>
  </w:style>
  <w:style w:type="character" w:customStyle="1" w:styleId="WW8Num32z6">
    <w:name w:val="WW8Num32z6"/>
    <w:rsid w:val="0063589A"/>
  </w:style>
  <w:style w:type="character" w:customStyle="1" w:styleId="WW8Num32z7">
    <w:name w:val="WW8Num32z7"/>
    <w:rsid w:val="0063589A"/>
  </w:style>
  <w:style w:type="character" w:customStyle="1" w:styleId="WW8Num32z8">
    <w:name w:val="WW8Num32z8"/>
    <w:rsid w:val="0063589A"/>
  </w:style>
  <w:style w:type="character" w:customStyle="1" w:styleId="WW8Num33z1">
    <w:name w:val="WW8Num33z1"/>
    <w:rsid w:val="0063589A"/>
  </w:style>
  <w:style w:type="character" w:customStyle="1" w:styleId="WW8Num33z2">
    <w:name w:val="WW8Num33z2"/>
    <w:rsid w:val="0063589A"/>
  </w:style>
  <w:style w:type="character" w:customStyle="1" w:styleId="WW8Num33z5">
    <w:name w:val="WW8Num33z5"/>
    <w:rsid w:val="0063589A"/>
  </w:style>
  <w:style w:type="character" w:customStyle="1" w:styleId="WW8Num33z6">
    <w:name w:val="WW8Num33z6"/>
    <w:rsid w:val="0063589A"/>
  </w:style>
  <w:style w:type="character" w:customStyle="1" w:styleId="WW8Num33z7">
    <w:name w:val="WW8Num33z7"/>
    <w:rsid w:val="0063589A"/>
  </w:style>
  <w:style w:type="character" w:customStyle="1" w:styleId="WW8Num33z8">
    <w:name w:val="WW8Num33z8"/>
    <w:rsid w:val="0063589A"/>
  </w:style>
  <w:style w:type="character" w:customStyle="1" w:styleId="WW8Num35z2">
    <w:name w:val="WW8Num35z2"/>
    <w:rsid w:val="0063589A"/>
  </w:style>
  <w:style w:type="character" w:customStyle="1" w:styleId="WW8Num35z4">
    <w:name w:val="WW8Num35z4"/>
    <w:rsid w:val="0063589A"/>
  </w:style>
  <w:style w:type="character" w:customStyle="1" w:styleId="WW8Num35z5">
    <w:name w:val="WW8Num35z5"/>
    <w:rsid w:val="0063589A"/>
  </w:style>
  <w:style w:type="character" w:customStyle="1" w:styleId="WW8Num35z6">
    <w:name w:val="WW8Num35z6"/>
    <w:rsid w:val="0063589A"/>
  </w:style>
  <w:style w:type="character" w:customStyle="1" w:styleId="WW8Num35z7">
    <w:name w:val="WW8Num35z7"/>
    <w:rsid w:val="0063589A"/>
  </w:style>
  <w:style w:type="character" w:customStyle="1" w:styleId="WW8Num35z8">
    <w:name w:val="WW8Num35z8"/>
    <w:rsid w:val="0063589A"/>
  </w:style>
  <w:style w:type="character" w:customStyle="1" w:styleId="WW8Num37z2">
    <w:name w:val="WW8Num37z2"/>
    <w:rsid w:val="0063589A"/>
  </w:style>
  <w:style w:type="character" w:customStyle="1" w:styleId="WW8Num37z4">
    <w:name w:val="WW8Num37z4"/>
    <w:rsid w:val="0063589A"/>
  </w:style>
  <w:style w:type="character" w:customStyle="1" w:styleId="WW8Num37z5">
    <w:name w:val="WW8Num37z5"/>
    <w:rsid w:val="0063589A"/>
  </w:style>
  <w:style w:type="character" w:customStyle="1" w:styleId="WW8Num37z6">
    <w:name w:val="WW8Num37z6"/>
    <w:rsid w:val="0063589A"/>
  </w:style>
  <w:style w:type="character" w:customStyle="1" w:styleId="WW8Num37z7">
    <w:name w:val="WW8Num37z7"/>
    <w:rsid w:val="0063589A"/>
  </w:style>
  <w:style w:type="character" w:customStyle="1" w:styleId="WW8Num37z8">
    <w:name w:val="WW8Num37z8"/>
    <w:rsid w:val="0063589A"/>
  </w:style>
  <w:style w:type="character" w:customStyle="1" w:styleId="WW8Num38z1">
    <w:name w:val="WW8Num38z1"/>
    <w:rsid w:val="0063589A"/>
  </w:style>
  <w:style w:type="character" w:customStyle="1" w:styleId="WW8Num38z2">
    <w:name w:val="WW8Num38z2"/>
    <w:rsid w:val="0063589A"/>
  </w:style>
  <w:style w:type="character" w:customStyle="1" w:styleId="WW8Num38z3">
    <w:name w:val="WW8Num38z3"/>
    <w:rsid w:val="0063589A"/>
  </w:style>
  <w:style w:type="character" w:customStyle="1" w:styleId="WW8Num38z4">
    <w:name w:val="WW8Num38z4"/>
    <w:rsid w:val="0063589A"/>
  </w:style>
  <w:style w:type="character" w:customStyle="1" w:styleId="WW8Num38z5">
    <w:name w:val="WW8Num38z5"/>
    <w:rsid w:val="0063589A"/>
  </w:style>
  <w:style w:type="character" w:customStyle="1" w:styleId="WW8Num38z6">
    <w:name w:val="WW8Num38z6"/>
    <w:rsid w:val="0063589A"/>
  </w:style>
  <w:style w:type="character" w:customStyle="1" w:styleId="WW8Num38z7">
    <w:name w:val="WW8Num38z7"/>
    <w:rsid w:val="0063589A"/>
  </w:style>
  <w:style w:type="character" w:customStyle="1" w:styleId="WW8Num38z8">
    <w:name w:val="WW8Num38z8"/>
    <w:rsid w:val="0063589A"/>
  </w:style>
  <w:style w:type="character" w:customStyle="1" w:styleId="WW8Num40z1">
    <w:name w:val="WW8Num40z1"/>
    <w:rsid w:val="0063589A"/>
    <w:rPr>
      <w:rFonts w:ascii="Courier New" w:hAnsi="Courier New"/>
    </w:rPr>
  </w:style>
  <w:style w:type="character" w:customStyle="1" w:styleId="WW8Num40z2">
    <w:name w:val="WW8Num40z2"/>
    <w:rsid w:val="0063589A"/>
    <w:rPr>
      <w:rFonts w:ascii="Wingdings" w:hAnsi="Wingdings"/>
    </w:rPr>
  </w:style>
  <w:style w:type="character" w:customStyle="1" w:styleId="WW8Num41z1">
    <w:name w:val="WW8Num41z1"/>
    <w:rsid w:val="0063589A"/>
  </w:style>
  <w:style w:type="character" w:customStyle="1" w:styleId="WW8Num41z2">
    <w:name w:val="WW8Num41z2"/>
    <w:rsid w:val="0063589A"/>
  </w:style>
  <w:style w:type="character" w:customStyle="1" w:styleId="WW8Num41z3">
    <w:name w:val="WW8Num41z3"/>
    <w:rsid w:val="0063589A"/>
  </w:style>
  <w:style w:type="character" w:customStyle="1" w:styleId="WW8Num41z4">
    <w:name w:val="WW8Num41z4"/>
    <w:rsid w:val="0063589A"/>
  </w:style>
  <w:style w:type="character" w:customStyle="1" w:styleId="WW8Num41z5">
    <w:name w:val="WW8Num41z5"/>
    <w:rsid w:val="0063589A"/>
  </w:style>
  <w:style w:type="character" w:customStyle="1" w:styleId="WW8Num41z6">
    <w:name w:val="WW8Num41z6"/>
    <w:rsid w:val="0063589A"/>
  </w:style>
  <w:style w:type="character" w:customStyle="1" w:styleId="WW8Num41z7">
    <w:name w:val="WW8Num41z7"/>
    <w:rsid w:val="0063589A"/>
  </w:style>
  <w:style w:type="character" w:customStyle="1" w:styleId="WW8Num41z8">
    <w:name w:val="WW8Num41z8"/>
    <w:rsid w:val="0063589A"/>
  </w:style>
  <w:style w:type="character" w:customStyle="1" w:styleId="WW8Num43z1">
    <w:name w:val="WW8Num43z1"/>
    <w:rsid w:val="0063589A"/>
  </w:style>
  <w:style w:type="character" w:customStyle="1" w:styleId="WW8Num43z2">
    <w:name w:val="WW8Num43z2"/>
    <w:rsid w:val="0063589A"/>
  </w:style>
  <w:style w:type="character" w:customStyle="1" w:styleId="WW8Num43z3">
    <w:name w:val="WW8Num43z3"/>
    <w:rsid w:val="0063589A"/>
  </w:style>
  <w:style w:type="character" w:customStyle="1" w:styleId="WW8Num43z4">
    <w:name w:val="WW8Num43z4"/>
    <w:rsid w:val="0063589A"/>
  </w:style>
  <w:style w:type="character" w:customStyle="1" w:styleId="WW8Num43z5">
    <w:name w:val="WW8Num43z5"/>
    <w:rsid w:val="0063589A"/>
  </w:style>
  <w:style w:type="character" w:customStyle="1" w:styleId="WW8Num43z6">
    <w:name w:val="WW8Num43z6"/>
    <w:rsid w:val="0063589A"/>
  </w:style>
  <w:style w:type="character" w:customStyle="1" w:styleId="WW8Num43z7">
    <w:name w:val="WW8Num43z7"/>
    <w:rsid w:val="0063589A"/>
  </w:style>
  <w:style w:type="character" w:customStyle="1" w:styleId="WW8Num43z8">
    <w:name w:val="WW8Num43z8"/>
    <w:rsid w:val="0063589A"/>
  </w:style>
  <w:style w:type="character" w:customStyle="1" w:styleId="WW8Num44z2">
    <w:name w:val="WW8Num44z2"/>
    <w:rsid w:val="0063589A"/>
    <w:rPr>
      <w:rFonts w:ascii="Wingdings" w:hAnsi="Wingdings"/>
    </w:rPr>
  </w:style>
  <w:style w:type="character" w:customStyle="1" w:styleId="WW8Num46z2">
    <w:name w:val="WW8Num46z2"/>
    <w:rsid w:val="0063589A"/>
    <w:rPr>
      <w:rFonts w:ascii="Wingdings" w:hAnsi="Wingdings"/>
    </w:rPr>
  </w:style>
  <w:style w:type="character" w:customStyle="1" w:styleId="WW8Num47z2">
    <w:name w:val="WW8Num47z2"/>
    <w:rsid w:val="0063589A"/>
    <w:rPr>
      <w:rFonts w:ascii="Wingdings" w:hAnsi="Wingdings"/>
    </w:rPr>
  </w:style>
  <w:style w:type="character" w:customStyle="1" w:styleId="WW8NumSt31z0">
    <w:name w:val="WW8NumSt31z0"/>
    <w:rsid w:val="0063589A"/>
    <w:rPr>
      <w:rFonts w:ascii="Times New Roman" w:hAnsi="Times New Roman"/>
      <w:sz w:val="20"/>
    </w:rPr>
  </w:style>
  <w:style w:type="character" w:customStyle="1" w:styleId="FootnoteCharacters">
    <w:name w:val="Footnote Characters"/>
    <w:rsid w:val="0063589A"/>
    <w:rPr>
      <w:vertAlign w:val="superscript"/>
    </w:rPr>
  </w:style>
  <w:style w:type="character" w:customStyle="1" w:styleId="1fffffff6">
    <w:name w:val="Знак примечания1"/>
    <w:rsid w:val="0063589A"/>
    <w:rPr>
      <w:sz w:val="16"/>
    </w:rPr>
  </w:style>
  <w:style w:type="character" w:customStyle="1" w:styleId="EndnoteCharacters">
    <w:name w:val="Endnote Characters"/>
    <w:rsid w:val="0063589A"/>
    <w:rPr>
      <w:vertAlign w:val="superscript"/>
    </w:rPr>
  </w:style>
  <w:style w:type="paragraph" w:customStyle="1" w:styleId="LO-Normal1">
    <w:name w:val="LO-Normal1"/>
    <w:rsid w:val="0063589A"/>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63589A"/>
    <w:pPr>
      <w:shd w:val="clear" w:color="auto" w:fill="000080"/>
      <w:suppressAutoHyphens/>
    </w:pPr>
    <w:rPr>
      <w:rFonts w:ascii="Tahoma" w:hAnsi="Tahoma" w:cs="Tahoma"/>
      <w:lang w:eastAsia="zh-CN"/>
    </w:rPr>
  </w:style>
  <w:style w:type="paragraph" w:customStyle="1" w:styleId="22f2">
    <w:name w:val="Список 22"/>
    <w:basedOn w:val="a3"/>
    <w:rsid w:val="0063589A"/>
    <w:pPr>
      <w:suppressAutoHyphens/>
      <w:ind w:left="566" w:hanging="283"/>
    </w:pPr>
    <w:rPr>
      <w:lang w:eastAsia="zh-CN"/>
    </w:rPr>
  </w:style>
  <w:style w:type="paragraph" w:customStyle="1" w:styleId="31f0">
    <w:name w:val="Список 31"/>
    <w:basedOn w:val="a3"/>
    <w:rsid w:val="0063589A"/>
    <w:pPr>
      <w:suppressAutoHyphens/>
      <w:ind w:left="849" w:hanging="283"/>
    </w:pPr>
    <w:rPr>
      <w:lang w:eastAsia="zh-CN"/>
    </w:rPr>
  </w:style>
  <w:style w:type="paragraph" w:customStyle="1" w:styleId="1fffffff7">
    <w:name w:val="Обычный отступ1"/>
    <w:basedOn w:val="a3"/>
    <w:rsid w:val="0063589A"/>
    <w:pPr>
      <w:suppressAutoHyphens/>
      <w:ind w:firstLine="720"/>
      <w:jc w:val="both"/>
    </w:pPr>
    <w:rPr>
      <w:sz w:val="28"/>
      <w:szCs w:val="20"/>
      <w:lang w:eastAsia="zh-CN"/>
    </w:rPr>
  </w:style>
  <w:style w:type="paragraph" w:customStyle="1" w:styleId="2ffffd">
    <w:name w:val="Нумерованный список2"/>
    <w:basedOn w:val="a3"/>
    <w:rsid w:val="0063589A"/>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63589A"/>
    <w:pPr>
      <w:suppressAutoHyphens/>
      <w:ind w:firstLine="210"/>
    </w:pPr>
    <w:rPr>
      <w:sz w:val="20"/>
      <w:lang w:eastAsia="zh-CN"/>
    </w:rPr>
  </w:style>
  <w:style w:type="paragraph" w:customStyle="1" w:styleId="21ff2">
    <w:name w:val="Нумерованный список 21"/>
    <w:basedOn w:val="a3"/>
    <w:rsid w:val="0063589A"/>
    <w:pPr>
      <w:tabs>
        <w:tab w:val="left" w:pos="720"/>
      </w:tabs>
      <w:suppressAutoHyphens/>
      <w:ind w:left="720" w:hanging="360"/>
    </w:pPr>
    <w:rPr>
      <w:lang w:eastAsia="zh-CN"/>
    </w:rPr>
  </w:style>
  <w:style w:type="paragraph" w:customStyle="1" w:styleId="42a">
    <w:name w:val="Список 42"/>
    <w:basedOn w:val="a3"/>
    <w:rsid w:val="0063589A"/>
    <w:pPr>
      <w:suppressAutoHyphens/>
      <w:ind w:left="1132" w:hanging="283"/>
    </w:pPr>
    <w:rPr>
      <w:lang w:eastAsia="zh-CN"/>
    </w:rPr>
  </w:style>
  <w:style w:type="paragraph" w:customStyle="1" w:styleId="22f3">
    <w:name w:val="Маркированный список 22"/>
    <w:basedOn w:val="a3"/>
    <w:rsid w:val="0063589A"/>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63589A"/>
    <w:pPr>
      <w:tabs>
        <w:tab w:val="left" w:pos="708"/>
      </w:tabs>
      <w:suppressAutoHyphens/>
      <w:jc w:val="both"/>
    </w:pPr>
    <w:rPr>
      <w:bCs/>
      <w:iCs/>
      <w:sz w:val="28"/>
      <w:szCs w:val="28"/>
      <w:lang w:eastAsia="zh-CN"/>
    </w:rPr>
  </w:style>
  <w:style w:type="paragraph" w:customStyle="1" w:styleId="2ffffe">
    <w:name w:val="Текст примечания2"/>
    <w:basedOn w:val="a3"/>
    <w:rsid w:val="0063589A"/>
    <w:pPr>
      <w:suppressAutoHyphens/>
    </w:pPr>
    <w:rPr>
      <w:sz w:val="20"/>
      <w:szCs w:val="20"/>
      <w:lang w:eastAsia="zh-CN"/>
    </w:rPr>
  </w:style>
  <w:style w:type="paragraph" w:customStyle="1" w:styleId="2fffff">
    <w:name w:val="Название объекта2"/>
    <w:basedOn w:val="a3"/>
    <w:next w:val="a3"/>
    <w:rsid w:val="0063589A"/>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63589A"/>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63589A"/>
    <w:pPr>
      <w:suppressAutoHyphens/>
      <w:ind w:firstLine="210"/>
    </w:pPr>
    <w:rPr>
      <w:rFonts w:cs="PragmaticaCTT"/>
      <w:sz w:val="20"/>
      <w:lang w:eastAsia="zh-CN"/>
    </w:rPr>
  </w:style>
  <w:style w:type="paragraph" w:customStyle="1" w:styleId="WW-Heading">
    <w:name w:val="WW-Heading"/>
    <w:rsid w:val="0063589A"/>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63589A"/>
    <w:pPr>
      <w:suppressAutoHyphens/>
      <w:spacing w:before="280" w:after="280"/>
    </w:pPr>
    <w:rPr>
      <w:lang w:eastAsia="zh-CN"/>
    </w:rPr>
  </w:style>
  <w:style w:type="paragraph" w:customStyle="1" w:styleId="1fffffffa">
    <w:name w:val="Текст макроса1"/>
    <w:rsid w:val="0063589A"/>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63589A"/>
    <w:pPr>
      <w:suppressAutoHyphens/>
      <w:ind w:left="720" w:hanging="360"/>
    </w:pPr>
    <w:rPr>
      <w:lang w:eastAsia="zh-CN"/>
    </w:rPr>
  </w:style>
  <w:style w:type="paragraph" w:customStyle="1" w:styleId="WW-TextBody">
    <w:name w:val="WW-Text Body"/>
    <w:basedOn w:val="a3"/>
    <w:rsid w:val="0063589A"/>
    <w:pPr>
      <w:suppressAutoHyphens/>
      <w:spacing w:after="120"/>
    </w:pPr>
    <w:rPr>
      <w:lang w:val="en-US" w:eastAsia="zh-CN"/>
    </w:rPr>
  </w:style>
  <w:style w:type="paragraph" w:customStyle="1" w:styleId="WW-Heading4">
    <w:name w:val="WW-Heading 4"/>
    <w:basedOn w:val="a3"/>
    <w:next w:val="a3"/>
    <w:rsid w:val="0063589A"/>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63589A"/>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63589A"/>
    <w:pPr>
      <w:suppressAutoHyphens/>
      <w:spacing w:after="120"/>
      <w:ind w:left="566"/>
    </w:pPr>
    <w:rPr>
      <w:sz w:val="20"/>
      <w:szCs w:val="20"/>
      <w:lang w:eastAsia="zh-CN"/>
    </w:rPr>
  </w:style>
  <w:style w:type="paragraph" w:customStyle="1" w:styleId="31f2">
    <w:name w:val="Нумерованный список 31"/>
    <w:basedOn w:val="a3"/>
    <w:rsid w:val="0063589A"/>
    <w:pPr>
      <w:tabs>
        <w:tab w:val="left" w:pos="360"/>
      </w:tabs>
      <w:suppressAutoHyphens/>
      <w:ind w:left="360" w:hanging="360"/>
    </w:pPr>
    <w:rPr>
      <w:lang w:eastAsia="zh-CN"/>
    </w:rPr>
  </w:style>
  <w:style w:type="paragraph" w:customStyle="1" w:styleId="TableContents">
    <w:name w:val="Table Contents"/>
    <w:basedOn w:val="a3"/>
    <w:rsid w:val="0063589A"/>
    <w:pPr>
      <w:suppressLineNumbers/>
      <w:suppressAutoHyphens/>
    </w:pPr>
    <w:rPr>
      <w:lang w:eastAsia="zh-CN"/>
    </w:rPr>
  </w:style>
  <w:style w:type="paragraph" w:customStyle="1" w:styleId="TableHeading">
    <w:name w:val="Table Heading"/>
    <w:basedOn w:val="TableContents"/>
    <w:rsid w:val="0063589A"/>
    <w:pPr>
      <w:jc w:val="center"/>
    </w:pPr>
    <w:rPr>
      <w:b/>
      <w:bCs/>
    </w:rPr>
  </w:style>
  <w:style w:type="character" w:customStyle="1" w:styleId="InternetLink">
    <w:name w:val="Internet Link"/>
    <w:rsid w:val="0063589A"/>
    <w:rPr>
      <w:color w:val="0000FF"/>
      <w:u w:val="single"/>
    </w:rPr>
  </w:style>
  <w:style w:type="character" w:customStyle="1" w:styleId="23d">
    <w:name w:val="Основной текст с отступом 2 Знак3"/>
    <w:rsid w:val="0063589A"/>
    <w:rPr>
      <w:rFonts w:ascii="Microsoft Sans Serif" w:hAnsi="Microsoft Sans Serif"/>
      <w:b/>
      <w:spacing w:val="10"/>
      <w:sz w:val="26"/>
    </w:rPr>
  </w:style>
  <w:style w:type="character" w:customStyle="1" w:styleId="34b">
    <w:name w:val="Основной текст с отступом 3 Знак4"/>
    <w:locked/>
    <w:rsid w:val="0063589A"/>
    <w:rPr>
      <w:rFonts w:ascii="Times New Roman" w:hAnsi="Times New Roman"/>
      <w:sz w:val="24"/>
      <w:lang w:val="en-US"/>
    </w:rPr>
  </w:style>
  <w:style w:type="character" w:customStyle="1" w:styleId="ListLabel7">
    <w:name w:val="ListLabel 7"/>
    <w:rsid w:val="0063589A"/>
  </w:style>
  <w:style w:type="character" w:customStyle="1" w:styleId="ListLabel8">
    <w:name w:val="ListLabel 8"/>
    <w:rsid w:val="0063589A"/>
  </w:style>
  <w:style w:type="character" w:customStyle="1" w:styleId="ListLabel9">
    <w:name w:val="ListLabel 9"/>
    <w:rsid w:val="0063589A"/>
  </w:style>
  <w:style w:type="character" w:customStyle="1" w:styleId="ListLabel10">
    <w:name w:val="ListLabel 10"/>
    <w:rsid w:val="0063589A"/>
  </w:style>
  <w:style w:type="character" w:customStyle="1" w:styleId="ListLabel11">
    <w:name w:val="ListLabel 11"/>
    <w:rsid w:val="0063589A"/>
  </w:style>
  <w:style w:type="character" w:customStyle="1" w:styleId="ListLabel12">
    <w:name w:val="ListLabel 12"/>
    <w:rsid w:val="0063589A"/>
  </w:style>
  <w:style w:type="character" w:customStyle="1" w:styleId="ListLabel13">
    <w:name w:val="ListLabel 13"/>
    <w:rsid w:val="0063589A"/>
  </w:style>
  <w:style w:type="character" w:customStyle="1" w:styleId="ListLabel14">
    <w:name w:val="ListLabel 14"/>
    <w:rsid w:val="0063589A"/>
  </w:style>
  <w:style w:type="character" w:customStyle="1" w:styleId="ListLabel15">
    <w:name w:val="ListLabel 15"/>
    <w:rsid w:val="0063589A"/>
  </w:style>
  <w:style w:type="character" w:customStyle="1" w:styleId="ListLabel16">
    <w:name w:val="ListLabel 16"/>
    <w:rsid w:val="0063589A"/>
  </w:style>
  <w:style w:type="character" w:customStyle="1" w:styleId="ListLabel17">
    <w:name w:val="ListLabel 17"/>
    <w:rsid w:val="0063589A"/>
  </w:style>
  <w:style w:type="character" w:customStyle="1" w:styleId="ListLabel18">
    <w:name w:val="ListLabel 18"/>
    <w:rsid w:val="0063589A"/>
  </w:style>
  <w:style w:type="character" w:customStyle="1" w:styleId="ListLabel19">
    <w:name w:val="ListLabel 19"/>
    <w:rsid w:val="0063589A"/>
  </w:style>
  <w:style w:type="character" w:customStyle="1" w:styleId="ListLabel20">
    <w:name w:val="ListLabel 20"/>
    <w:rsid w:val="0063589A"/>
  </w:style>
  <w:style w:type="character" w:customStyle="1" w:styleId="ListLabel21">
    <w:name w:val="ListLabel 21"/>
    <w:rsid w:val="0063589A"/>
  </w:style>
  <w:style w:type="character" w:customStyle="1" w:styleId="ListLabel22">
    <w:name w:val="ListLabel 22"/>
    <w:rsid w:val="0063589A"/>
  </w:style>
  <w:style w:type="character" w:customStyle="1" w:styleId="ListLabel23">
    <w:name w:val="ListLabel 23"/>
    <w:rsid w:val="0063589A"/>
  </w:style>
  <w:style w:type="character" w:customStyle="1" w:styleId="ListLabel24">
    <w:name w:val="ListLabel 24"/>
    <w:rsid w:val="0063589A"/>
  </w:style>
  <w:style w:type="character" w:customStyle="1" w:styleId="ListLabel25">
    <w:name w:val="ListLabel 25"/>
    <w:rsid w:val="0063589A"/>
  </w:style>
  <w:style w:type="character" w:customStyle="1" w:styleId="ListLabel26">
    <w:name w:val="ListLabel 26"/>
    <w:rsid w:val="0063589A"/>
  </w:style>
  <w:style w:type="character" w:customStyle="1" w:styleId="ListLabel27">
    <w:name w:val="ListLabel 27"/>
    <w:rsid w:val="0063589A"/>
  </w:style>
  <w:style w:type="character" w:customStyle="1" w:styleId="ListLabel28">
    <w:name w:val="ListLabel 28"/>
    <w:rsid w:val="0063589A"/>
  </w:style>
  <w:style w:type="character" w:customStyle="1" w:styleId="ListLabel29">
    <w:name w:val="ListLabel 29"/>
    <w:rsid w:val="0063589A"/>
  </w:style>
  <w:style w:type="character" w:customStyle="1" w:styleId="ListLabel30">
    <w:name w:val="ListLabel 30"/>
    <w:rsid w:val="0063589A"/>
  </w:style>
  <w:style w:type="character" w:customStyle="1" w:styleId="ListLabel31">
    <w:name w:val="ListLabel 31"/>
    <w:rsid w:val="0063589A"/>
  </w:style>
  <w:style w:type="character" w:customStyle="1" w:styleId="ListLabel32">
    <w:name w:val="ListLabel 32"/>
    <w:rsid w:val="0063589A"/>
  </w:style>
  <w:style w:type="character" w:customStyle="1" w:styleId="ListLabel33">
    <w:name w:val="ListLabel 33"/>
    <w:rsid w:val="0063589A"/>
  </w:style>
  <w:style w:type="character" w:customStyle="1" w:styleId="ListLabel34">
    <w:name w:val="ListLabel 34"/>
    <w:rsid w:val="0063589A"/>
    <w:rPr>
      <w:color w:val="00000A"/>
    </w:rPr>
  </w:style>
  <w:style w:type="character" w:customStyle="1" w:styleId="ListLabel35">
    <w:name w:val="ListLabel 35"/>
    <w:rsid w:val="0063589A"/>
  </w:style>
  <w:style w:type="character" w:customStyle="1" w:styleId="ListLabel36">
    <w:name w:val="ListLabel 36"/>
    <w:rsid w:val="0063589A"/>
  </w:style>
  <w:style w:type="character" w:customStyle="1" w:styleId="ListLabel37">
    <w:name w:val="ListLabel 37"/>
    <w:rsid w:val="0063589A"/>
  </w:style>
  <w:style w:type="character" w:customStyle="1" w:styleId="ListLabel38">
    <w:name w:val="ListLabel 38"/>
    <w:rsid w:val="0063589A"/>
  </w:style>
  <w:style w:type="character" w:customStyle="1" w:styleId="ListLabel39">
    <w:name w:val="ListLabel 39"/>
    <w:rsid w:val="0063589A"/>
  </w:style>
  <w:style w:type="character" w:customStyle="1" w:styleId="ListLabel40">
    <w:name w:val="ListLabel 40"/>
    <w:rsid w:val="0063589A"/>
  </w:style>
  <w:style w:type="character" w:customStyle="1" w:styleId="ListLabel41">
    <w:name w:val="ListLabel 41"/>
    <w:rsid w:val="0063589A"/>
  </w:style>
  <w:style w:type="character" w:customStyle="1" w:styleId="ListLabel42">
    <w:name w:val="ListLabel 42"/>
    <w:rsid w:val="0063589A"/>
  </w:style>
  <w:style w:type="character" w:customStyle="1" w:styleId="ListLabel43">
    <w:name w:val="ListLabel 43"/>
    <w:rsid w:val="0063589A"/>
  </w:style>
  <w:style w:type="character" w:customStyle="1" w:styleId="ListLabel44">
    <w:name w:val="ListLabel 44"/>
    <w:rsid w:val="0063589A"/>
  </w:style>
  <w:style w:type="character" w:customStyle="1" w:styleId="ListLabel45">
    <w:name w:val="ListLabel 45"/>
    <w:rsid w:val="0063589A"/>
  </w:style>
  <w:style w:type="character" w:customStyle="1" w:styleId="ListLabel46">
    <w:name w:val="ListLabel 46"/>
    <w:rsid w:val="0063589A"/>
  </w:style>
  <w:style w:type="character" w:customStyle="1" w:styleId="ListLabel47">
    <w:name w:val="ListLabel 47"/>
    <w:rsid w:val="0063589A"/>
  </w:style>
  <w:style w:type="character" w:customStyle="1" w:styleId="ListLabel48">
    <w:name w:val="ListLabel 48"/>
    <w:rsid w:val="0063589A"/>
  </w:style>
  <w:style w:type="character" w:customStyle="1" w:styleId="ListLabel49">
    <w:name w:val="ListLabel 49"/>
    <w:rsid w:val="0063589A"/>
  </w:style>
  <w:style w:type="character" w:customStyle="1" w:styleId="ListLabel50">
    <w:name w:val="ListLabel 50"/>
    <w:rsid w:val="0063589A"/>
  </w:style>
  <w:style w:type="character" w:customStyle="1" w:styleId="ListLabel51">
    <w:name w:val="ListLabel 51"/>
    <w:rsid w:val="0063589A"/>
  </w:style>
  <w:style w:type="character" w:customStyle="1" w:styleId="ListLabel52">
    <w:name w:val="ListLabel 52"/>
    <w:rsid w:val="0063589A"/>
  </w:style>
  <w:style w:type="character" w:customStyle="1" w:styleId="ListLabel53">
    <w:name w:val="ListLabel 53"/>
    <w:rsid w:val="0063589A"/>
    <w:rPr>
      <w:color w:val="00000A"/>
      <w:position w:val="0"/>
      <w:sz w:val="24"/>
      <w:u w:val="none"/>
      <w:vertAlign w:val="baseline"/>
    </w:rPr>
  </w:style>
  <w:style w:type="character" w:customStyle="1" w:styleId="ListLabel54">
    <w:name w:val="ListLabel 54"/>
    <w:rsid w:val="0063589A"/>
    <w:rPr>
      <w:position w:val="0"/>
      <w:sz w:val="20"/>
      <w:u w:val="none"/>
      <w:vertAlign w:val="baseline"/>
    </w:rPr>
  </w:style>
  <w:style w:type="character" w:customStyle="1" w:styleId="ListLabel55">
    <w:name w:val="ListLabel 55"/>
    <w:rsid w:val="0063589A"/>
    <w:rPr>
      <w:position w:val="0"/>
      <w:sz w:val="20"/>
      <w:u w:val="none"/>
      <w:vertAlign w:val="baseline"/>
    </w:rPr>
  </w:style>
  <w:style w:type="character" w:customStyle="1" w:styleId="ListLabel56">
    <w:name w:val="ListLabel 56"/>
    <w:rsid w:val="0063589A"/>
  </w:style>
  <w:style w:type="character" w:customStyle="1" w:styleId="ListLabel57">
    <w:name w:val="ListLabel 57"/>
    <w:rsid w:val="0063589A"/>
  </w:style>
  <w:style w:type="character" w:customStyle="1" w:styleId="ListLabel58">
    <w:name w:val="ListLabel 58"/>
    <w:rsid w:val="0063589A"/>
  </w:style>
  <w:style w:type="character" w:customStyle="1" w:styleId="ListLabel59">
    <w:name w:val="ListLabel 59"/>
    <w:rsid w:val="0063589A"/>
  </w:style>
  <w:style w:type="character" w:customStyle="1" w:styleId="ListLabel60">
    <w:name w:val="ListLabel 60"/>
    <w:rsid w:val="0063589A"/>
  </w:style>
  <w:style w:type="character" w:customStyle="1" w:styleId="ListLabel61">
    <w:name w:val="ListLabel 61"/>
    <w:rsid w:val="0063589A"/>
  </w:style>
  <w:style w:type="character" w:customStyle="1" w:styleId="ListLabel62">
    <w:name w:val="ListLabel 62"/>
    <w:rsid w:val="0063589A"/>
  </w:style>
  <w:style w:type="character" w:customStyle="1" w:styleId="ListLabel63">
    <w:name w:val="ListLabel 63"/>
    <w:rsid w:val="0063589A"/>
    <w:rPr>
      <w:sz w:val="24"/>
    </w:rPr>
  </w:style>
  <w:style w:type="character" w:customStyle="1" w:styleId="ListLabel64">
    <w:name w:val="ListLabel 64"/>
    <w:rsid w:val="0063589A"/>
  </w:style>
  <w:style w:type="character" w:customStyle="1" w:styleId="ListLabel65">
    <w:name w:val="ListLabel 65"/>
    <w:rsid w:val="0063589A"/>
  </w:style>
  <w:style w:type="character" w:customStyle="1" w:styleId="ListLabel66">
    <w:name w:val="ListLabel 66"/>
    <w:rsid w:val="0063589A"/>
  </w:style>
  <w:style w:type="character" w:customStyle="1" w:styleId="ListLabel67">
    <w:name w:val="ListLabel 67"/>
    <w:rsid w:val="0063589A"/>
  </w:style>
  <w:style w:type="character" w:customStyle="1" w:styleId="ListLabel68">
    <w:name w:val="ListLabel 68"/>
    <w:rsid w:val="0063589A"/>
  </w:style>
  <w:style w:type="character" w:customStyle="1" w:styleId="ListLabel69">
    <w:name w:val="ListLabel 69"/>
    <w:rsid w:val="0063589A"/>
  </w:style>
  <w:style w:type="character" w:customStyle="1" w:styleId="ListLabel70">
    <w:name w:val="ListLabel 70"/>
    <w:rsid w:val="0063589A"/>
  </w:style>
  <w:style w:type="character" w:customStyle="1" w:styleId="ListLabel71">
    <w:name w:val="ListLabel 71"/>
    <w:rsid w:val="0063589A"/>
  </w:style>
  <w:style w:type="character" w:customStyle="1" w:styleId="ListLabel72">
    <w:name w:val="ListLabel 72"/>
    <w:rsid w:val="0063589A"/>
  </w:style>
  <w:style w:type="character" w:customStyle="1" w:styleId="ListLabel73">
    <w:name w:val="ListLabel 73"/>
    <w:rsid w:val="0063589A"/>
  </w:style>
  <w:style w:type="character" w:customStyle="1" w:styleId="ListLabel74">
    <w:name w:val="ListLabel 74"/>
    <w:rsid w:val="0063589A"/>
  </w:style>
  <w:style w:type="character" w:customStyle="1" w:styleId="ListLabel75">
    <w:name w:val="ListLabel 75"/>
    <w:rsid w:val="0063589A"/>
  </w:style>
  <w:style w:type="character" w:customStyle="1" w:styleId="ListLabel76">
    <w:name w:val="ListLabel 76"/>
    <w:rsid w:val="0063589A"/>
  </w:style>
  <w:style w:type="character" w:customStyle="1" w:styleId="ListLabel77">
    <w:name w:val="ListLabel 77"/>
    <w:rsid w:val="0063589A"/>
  </w:style>
  <w:style w:type="character" w:customStyle="1" w:styleId="ListLabel78">
    <w:name w:val="ListLabel 78"/>
    <w:rsid w:val="0063589A"/>
    <w:rPr>
      <w:sz w:val="24"/>
    </w:rPr>
  </w:style>
  <w:style w:type="character" w:customStyle="1" w:styleId="ListLabel79">
    <w:name w:val="ListLabel 79"/>
    <w:rsid w:val="0063589A"/>
  </w:style>
  <w:style w:type="character" w:customStyle="1" w:styleId="ListLabel80">
    <w:name w:val="ListLabel 80"/>
    <w:rsid w:val="0063589A"/>
  </w:style>
  <w:style w:type="character" w:customStyle="1" w:styleId="ListLabel81">
    <w:name w:val="ListLabel 81"/>
    <w:rsid w:val="0063589A"/>
  </w:style>
  <w:style w:type="character" w:customStyle="1" w:styleId="ListLabel82">
    <w:name w:val="ListLabel 82"/>
    <w:rsid w:val="0063589A"/>
  </w:style>
  <w:style w:type="character" w:customStyle="1" w:styleId="ListLabel83">
    <w:name w:val="ListLabel 83"/>
    <w:rsid w:val="0063589A"/>
  </w:style>
  <w:style w:type="character" w:customStyle="1" w:styleId="ListLabel84">
    <w:name w:val="ListLabel 84"/>
    <w:rsid w:val="0063589A"/>
  </w:style>
  <w:style w:type="character" w:customStyle="1" w:styleId="ListLabel85">
    <w:name w:val="ListLabel 85"/>
    <w:rsid w:val="0063589A"/>
  </w:style>
  <w:style w:type="character" w:customStyle="1" w:styleId="ListLabel86">
    <w:name w:val="ListLabel 86"/>
    <w:rsid w:val="0063589A"/>
  </w:style>
  <w:style w:type="character" w:customStyle="1" w:styleId="ListLabel87">
    <w:name w:val="ListLabel 87"/>
    <w:rsid w:val="0063589A"/>
  </w:style>
  <w:style w:type="character" w:customStyle="1" w:styleId="ListLabel88">
    <w:name w:val="ListLabel 88"/>
    <w:rsid w:val="0063589A"/>
  </w:style>
  <w:style w:type="character" w:customStyle="1" w:styleId="ListLabel89">
    <w:name w:val="ListLabel 89"/>
    <w:rsid w:val="0063589A"/>
  </w:style>
  <w:style w:type="character" w:customStyle="1" w:styleId="ListLabel90">
    <w:name w:val="ListLabel 90"/>
    <w:rsid w:val="0063589A"/>
  </w:style>
  <w:style w:type="character" w:customStyle="1" w:styleId="ListLabel91">
    <w:name w:val="ListLabel 91"/>
    <w:rsid w:val="0063589A"/>
  </w:style>
  <w:style w:type="character" w:customStyle="1" w:styleId="ListLabel92">
    <w:name w:val="ListLabel 92"/>
    <w:rsid w:val="0063589A"/>
  </w:style>
  <w:style w:type="character" w:customStyle="1" w:styleId="ListLabel93">
    <w:name w:val="ListLabel 93"/>
    <w:rsid w:val="0063589A"/>
  </w:style>
  <w:style w:type="character" w:customStyle="1" w:styleId="ListLabel94">
    <w:name w:val="ListLabel 94"/>
    <w:rsid w:val="0063589A"/>
  </w:style>
  <w:style w:type="character" w:customStyle="1" w:styleId="ListLabel95">
    <w:name w:val="ListLabel 95"/>
    <w:rsid w:val="0063589A"/>
  </w:style>
  <w:style w:type="character" w:customStyle="1" w:styleId="ListLabel96">
    <w:name w:val="ListLabel 96"/>
    <w:rsid w:val="0063589A"/>
    <w:rPr>
      <w:sz w:val="24"/>
    </w:rPr>
  </w:style>
  <w:style w:type="character" w:customStyle="1" w:styleId="ListLabel97">
    <w:name w:val="ListLabel 97"/>
    <w:rsid w:val="0063589A"/>
  </w:style>
  <w:style w:type="character" w:customStyle="1" w:styleId="ListLabel98">
    <w:name w:val="ListLabel 98"/>
    <w:rsid w:val="0063589A"/>
  </w:style>
  <w:style w:type="character" w:customStyle="1" w:styleId="ListLabel99">
    <w:name w:val="ListLabel 99"/>
    <w:rsid w:val="0063589A"/>
  </w:style>
  <w:style w:type="character" w:customStyle="1" w:styleId="ListLabel100">
    <w:name w:val="ListLabel 100"/>
    <w:rsid w:val="0063589A"/>
  </w:style>
  <w:style w:type="character" w:customStyle="1" w:styleId="ListLabel101">
    <w:name w:val="ListLabel 101"/>
    <w:rsid w:val="0063589A"/>
  </w:style>
  <w:style w:type="character" w:customStyle="1" w:styleId="ListLabel102">
    <w:name w:val="ListLabel 102"/>
    <w:rsid w:val="0063589A"/>
  </w:style>
  <w:style w:type="character" w:customStyle="1" w:styleId="ListLabel103">
    <w:name w:val="ListLabel 103"/>
    <w:rsid w:val="0063589A"/>
  </w:style>
  <w:style w:type="character" w:customStyle="1" w:styleId="ListLabel104">
    <w:name w:val="ListLabel 104"/>
    <w:rsid w:val="0063589A"/>
  </w:style>
  <w:style w:type="character" w:customStyle="1" w:styleId="ListLabel105">
    <w:name w:val="ListLabel 105"/>
    <w:rsid w:val="0063589A"/>
  </w:style>
  <w:style w:type="character" w:customStyle="1" w:styleId="ListLabel106">
    <w:name w:val="ListLabel 106"/>
    <w:rsid w:val="0063589A"/>
  </w:style>
  <w:style w:type="character" w:customStyle="1" w:styleId="ListLabel107">
    <w:name w:val="ListLabel 107"/>
    <w:rsid w:val="0063589A"/>
  </w:style>
  <w:style w:type="character" w:customStyle="1" w:styleId="ListLabel108">
    <w:name w:val="ListLabel 108"/>
    <w:rsid w:val="0063589A"/>
  </w:style>
  <w:style w:type="character" w:customStyle="1" w:styleId="ListLabel109">
    <w:name w:val="ListLabel 109"/>
    <w:rsid w:val="0063589A"/>
  </w:style>
  <w:style w:type="character" w:customStyle="1" w:styleId="ListLabel110">
    <w:name w:val="ListLabel 110"/>
    <w:rsid w:val="0063589A"/>
  </w:style>
  <w:style w:type="character" w:customStyle="1" w:styleId="ListLabel111">
    <w:name w:val="ListLabel 111"/>
    <w:rsid w:val="0063589A"/>
  </w:style>
  <w:style w:type="character" w:customStyle="1" w:styleId="ListLabel112">
    <w:name w:val="ListLabel 112"/>
    <w:rsid w:val="0063589A"/>
  </w:style>
  <w:style w:type="character" w:customStyle="1" w:styleId="ListLabel113">
    <w:name w:val="ListLabel 113"/>
    <w:rsid w:val="0063589A"/>
  </w:style>
  <w:style w:type="character" w:customStyle="1" w:styleId="ListLabel114">
    <w:name w:val="ListLabel 114"/>
    <w:rsid w:val="0063589A"/>
    <w:rPr>
      <w:sz w:val="24"/>
    </w:rPr>
  </w:style>
  <w:style w:type="character" w:customStyle="1" w:styleId="ListLabel115">
    <w:name w:val="ListLabel 115"/>
    <w:rsid w:val="0063589A"/>
  </w:style>
  <w:style w:type="character" w:customStyle="1" w:styleId="ListLabel116">
    <w:name w:val="ListLabel 116"/>
    <w:rsid w:val="0063589A"/>
  </w:style>
  <w:style w:type="character" w:customStyle="1" w:styleId="ListLabel117">
    <w:name w:val="ListLabel 117"/>
    <w:rsid w:val="0063589A"/>
  </w:style>
  <w:style w:type="character" w:customStyle="1" w:styleId="ListLabel118">
    <w:name w:val="ListLabel 118"/>
    <w:rsid w:val="0063589A"/>
  </w:style>
  <w:style w:type="character" w:customStyle="1" w:styleId="ListLabel119">
    <w:name w:val="ListLabel 119"/>
    <w:rsid w:val="0063589A"/>
  </w:style>
  <w:style w:type="character" w:customStyle="1" w:styleId="ListLabel120">
    <w:name w:val="ListLabel 120"/>
    <w:rsid w:val="0063589A"/>
  </w:style>
  <w:style w:type="character" w:customStyle="1" w:styleId="ListLabel121">
    <w:name w:val="ListLabel 121"/>
    <w:rsid w:val="0063589A"/>
  </w:style>
  <w:style w:type="character" w:customStyle="1" w:styleId="ListLabel122">
    <w:name w:val="ListLabel 122"/>
    <w:rsid w:val="0063589A"/>
  </w:style>
  <w:style w:type="character" w:customStyle="1" w:styleId="ListLabel123">
    <w:name w:val="ListLabel 123"/>
    <w:rsid w:val="0063589A"/>
  </w:style>
  <w:style w:type="character" w:customStyle="1" w:styleId="ListLabel124">
    <w:name w:val="ListLabel 124"/>
    <w:rsid w:val="0063589A"/>
  </w:style>
  <w:style w:type="character" w:customStyle="1" w:styleId="ListLabel125">
    <w:name w:val="ListLabel 125"/>
    <w:rsid w:val="0063589A"/>
  </w:style>
  <w:style w:type="character" w:customStyle="1" w:styleId="ListLabel126">
    <w:name w:val="ListLabel 126"/>
    <w:rsid w:val="0063589A"/>
  </w:style>
  <w:style w:type="character" w:customStyle="1" w:styleId="ListLabel127">
    <w:name w:val="ListLabel 127"/>
    <w:rsid w:val="0063589A"/>
  </w:style>
  <w:style w:type="character" w:customStyle="1" w:styleId="ListLabel128">
    <w:name w:val="ListLabel 128"/>
    <w:rsid w:val="0063589A"/>
  </w:style>
  <w:style w:type="character" w:customStyle="1" w:styleId="ListLabel129">
    <w:name w:val="ListLabel 129"/>
    <w:rsid w:val="0063589A"/>
  </w:style>
  <w:style w:type="character" w:customStyle="1" w:styleId="ListLabel130">
    <w:name w:val="ListLabel 130"/>
    <w:rsid w:val="0063589A"/>
  </w:style>
  <w:style w:type="character" w:customStyle="1" w:styleId="ListLabel131">
    <w:name w:val="ListLabel 131"/>
    <w:rsid w:val="0063589A"/>
  </w:style>
  <w:style w:type="character" w:customStyle="1" w:styleId="ListLabel132">
    <w:name w:val="ListLabel 132"/>
    <w:rsid w:val="0063589A"/>
  </w:style>
  <w:style w:type="character" w:customStyle="1" w:styleId="ListLabel133">
    <w:name w:val="ListLabel 133"/>
    <w:rsid w:val="0063589A"/>
  </w:style>
  <w:style w:type="character" w:customStyle="1" w:styleId="ListLabel134">
    <w:name w:val="ListLabel 134"/>
    <w:rsid w:val="0063589A"/>
  </w:style>
  <w:style w:type="character" w:customStyle="1" w:styleId="ListLabel135">
    <w:name w:val="ListLabel 135"/>
    <w:rsid w:val="0063589A"/>
  </w:style>
  <w:style w:type="character" w:customStyle="1" w:styleId="ListLabel136">
    <w:name w:val="ListLabel 136"/>
    <w:rsid w:val="0063589A"/>
  </w:style>
  <w:style w:type="character" w:customStyle="1" w:styleId="ListLabel137">
    <w:name w:val="ListLabel 137"/>
    <w:rsid w:val="0063589A"/>
  </w:style>
  <w:style w:type="character" w:customStyle="1" w:styleId="ListLabel138">
    <w:name w:val="ListLabel 138"/>
    <w:rsid w:val="0063589A"/>
  </w:style>
  <w:style w:type="character" w:customStyle="1" w:styleId="ListLabel139">
    <w:name w:val="ListLabel 139"/>
    <w:rsid w:val="0063589A"/>
  </w:style>
  <w:style w:type="character" w:customStyle="1" w:styleId="ListLabel140">
    <w:name w:val="ListLabel 140"/>
    <w:rsid w:val="0063589A"/>
  </w:style>
  <w:style w:type="character" w:customStyle="1" w:styleId="ListLabel141">
    <w:name w:val="ListLabel 141"/>
    <w:rsid w:val="0063589A"/>
  </w:style>
  <w:style w:type="character" w:customStyle="1" w:styleId="ListLabel142">
    <w:name w:val="ListLabel 142"/>
    <w:rsid w:val="0063589A"/>
  </w:style>
  <w:style w:type="character" w:customStyle="1" w:styleId="ListLabel143">
    <w:name w:val="ListLabel 143"/>
    <w:rsid w:val="0063589A"/>
  </w:style>
  <w:style w:type="character" w:customStyle="1" w:styleId="ListLabel144">
    <w:name w:val="ListLabel 144"/>
    <w:rsid w:val="0063589A"/>
  </w:style>
  <w:style w:type="character" w:customStyle="1" w:styleId="ListLabel145">
    <w:name w:val="ListLabel 145"/>
    <w:rsid w:val="0063589A"/>
  </w:style>
  <w:style w:type="character" w:customStyle="1" w:styleId="ListLabel146">
    <w:name w:val="ListLabel 146"/>
    <w:rsid w:val="0063589A"/>
  </w:style>
  <w:style w:type="character" w:customStyle="1" w:styleId="ListLabel147">
    <w:name w:val="ListLabel 147"/>
    <w:rsid w:val="0063589A"/>
  </w:style>
  <w:style w:type="character" w:customStyle="1" w:styleId="ListLabel148">
    <w:name w:val="ListLabel 148"/>
    <w:rsid w:val="0063589A"/>
  </w:style>
  <w:style w:type="character" w:customStyle="1" w:styleId="ListLabel149">
    <w:name w:val="ListLabel 149"/>
    <w:rsid w:val="0063589A"/>
  </w:style>
  <w:style w:type="character" w:customStyle="1" w:styleId="ListLabel150">
    <w:name w:val="ListLabel 150"/>
    <w:rsid w:val="0063589A"/>
    <w:rPr>
      <w:sz w:val="24"/>
    </w:rPr>
  </w:style>
  <w:style w:type="character" w:customStyle="1" w:styleId="ListLabel151">
    <w:name w:val="ListLabel 151"/>
    <w:rsid w:val="0063589A"/>
  </w:style>
  <w:style w:type="character" w:customStyle="1" w:styleId="ListLabel152">
    <w:name w:val="ListLabel 152"/>
    <w:rsid w:val="0063589A"/>
  </w:style>
  <w:style w:type="character" w:customStyle="1" w:styleId="ListLabel153">
    <w:name w:val="ListLabel 153"/>
    <w:rsid w:val="0063589A"/>
  </w:style>
  <w:style w:type="character" w:customStyle="1" w:styleId="ListLabel154">
    <w:name w:val="ListLabel 154"/>
    <w:rsid w:val="0063589A"/>
  </w:style>
  <w:style w:type="character" w:customStyle="1" w:styleId="ListLabel155">
    <w:name w:val="ListLabel 155"/>
    <w:rsid w:val="0063589A"/>
  </w:style>
  <w:style w:type="character" w:customStyle="1" w:styleId="ListLabel156">
    <w:name w:val="ListLabel 156"/>
    <w:rsid w:val="0063589A"/>
  </w:style>
  <w:style w:type="character" w:customStyle="1" w:styleId="ListLabel157">
    <w:name w:val="ListLabel 157"/>
    <w:rsid w:val="0063589A"/>
  </w:style>
  <w:style w:type="character" w:customStyle="1" w:styleId="ListLabel158">
    <w:name w:val="ListLabel 158"/>
    <w:rsid w:val="0063589A"/>
  </w:style>
  <w:style w:type="character" w:customStyle="1" w:styleId="ListLabel159">
    <w:name w:val="ListLabel 159"/>
    <w:rsid w:val="0063589A"/>
    <w:rPr>
      <w:sz w:val="24"/>
    </w:rPr>
  </w:style>
  <w:style w:type="character" w:customStyle="1" w:styleId="ListLabel160">
    <w:name w:val="ListLabel 160"/>
    <w:rsid w:val="0063589A"/>
  </w:style>
  <w:style w:type="character" w:customStyle="1" w:styleId="ListLabel161">
    <w:name w:val="ListLabel 161"/>
    <w:rsid w:val="0063589A"/>
  </w:style>
  <w:style w:type="character" w:customStyle="1" w:styleId="ListLabel162">
    <w:name w:val="ListLabel 162"/>
    <w:rsid w:val="0063589A"/>
  </w:style>
  <w:style w:type="character" w:customStyle="1" w:styleId="ListLabel163">
    <w:name w:val="ListLabel 163"/>
    <w:rsid w:val="0063589A"/>
  </w:style>
  <w:style w:type="character" w:customStyle="1" w:styleId="ListLabel164">
    <w:name w:val="ListLabel 164"/>
    <w:rsid w:val="0063589A"/>
  </w:style>
  <w:style w:type="character" w:customStyle="1" w:styleId="ListLabel165">
    <w:name w:val="ListLabel 165"/>
    <w:rsid w:val="0063589A"/>
  </w:style>
  <w:style w:type="character" w:customStyle="1" w:styleId="ListLabel166">
    <w:name w:val="ListLabel 166"/>
    <w:rsid w:val="0063589A"/>
  </w:style>
  <w:style w:type="character" w:customStyle="1" w:styleId="ListLabel167">
    <w:name w:val="ListLabel 167"/>
    <w:rsid w:val="0063589A"/>
  </w:style>
  <w:style w:type="character" w:customStyle="1" w:styleId="ListLabel168">
    <w:name w:val="ListLabel 168"/>
    <w:rsid w:val="0063589A"/>
    <w:rPr>
      <w:sz w:val="24"/>
    </w:rPr>
  </w:style>
  <w:style w:type="character" w:customStyle="1" w:styleId="ListLabel169">
    <w:name w:val="ListLabel 169"/>
    <w:rsid w:val="0063589A"/>
  </w:style>
  <w:style w:type="character" w:customStyle="1" w:styleId="ListLabel170">
    <w:name w:val="ListLabel 170"/>
    <w:rsid w:val="0063589A"/>
  </w:style>
  <w:style w:type="character" w:customStyle="1" w:styleId="ListLabel171">
    <w:name w:val="ListLabel 171"/>
    <w:rsid w:val="0063589A"/>
  </w:style>
  <w:style w:type="character" w:customStyle="1" w:styleId="ListLabel172">
    <w:name w:val="ListLabel 172"/>
    <w:rsid w:val="0063589A"/>
  </w:style>
  <w:style w:type="character" w:customStyle="1" w:styleId="ListLabel173">
    <w:name w:val="ListLabel 173"/>
    <w:rsid w:val="0063589A"/>
  </w:style>
  <w:style w:type="character" w:customStyle="1" w:styleId="ListLabel174">
    <w:name w:val="ListLabel 174"/>
    <w:rsid w:val="0063589A"/>
  </w:style>
  <w:style w:type="character" w:customStyle="1" w:styleId="ListLabel175">
    <w:name w:val="ListLabel 175"/>
    <w:rsid w:val="0063589A"/>
  </w:style>
  <w:style w:type="character" w:customStyle="1" w:styleId="ListLabel176">
    <w:name w:val="ListLabel 176"/>
    <w:rsid w:val="0063589A"/>
  </w:style>
  <w:style w:type="character" w:customStyle="1" w:styleId="ListLabel177">
    <w:name w:val="ListLabel 177"/>
    <w:rsid w:val="0063589A"/>
  </w:style>
  <w:style w:type="character" w:customStyle="1" w:styleId="ListLabel178">
    <w:name w:val="ListLabel 178"/>
    <w:rsid w:val="0063589A"/>
  </w:style>
  <w:style w:type="character" w:customStyle="1" w:styleId="ListLabel179">
    <w:name w:val="ListLabel 179"/>
    <w:rsid w:val="0063589A"/>
  </w:style>
  <w:style w:type="character" w:customStyle="1" w:styleId="ListLabel180">
    <w:name w:val="ListLabel 180"/>
    <w:rsid w:val="0063589A"/>
  </w:style>
  <w:style w:type="character" w:customStyle="1" w:styleId="ListLabel181">
    <w:name w:val="ListLabel 181"/>
    <w:rsid w:val="0063589A"/>
  </w:style>
  <w:style w:type="character" w:customStyle="1" w:styleId="ListLabel182">
    <w:name w:val="ListLabel 182"/>
    <w:rsid w:val="0063589A"/>
  </w:style>
  <w:style w:type="character" w:customStyle="1" w:styleId="ListLabel183">
    <w:name w:val="ListLabel 183"/>
    <w:rsid w:val="0063589A"/>
  </w:style>
  <w:style w:type="character" w:customStyle="1" w:styleId="ListLabel184">
    <w:name w:val="ListLabel 184"/>
    <w:rsid w:val="0063589A"/>
  </w:style>
  <w:style w:type="character" w:customStyle="1" w:styleId="ListLabel185">
    <w:name w:val="ListLabel 185"/>
    <w:rsid w:val="0063589A"/>
  </w:style>
  <w:style w:type="character" w:customStyle="1" w:styleId="ListLabel186">
    <w:name w:val="ListLabel 186"/>
    <w:rsid w:val="0063589A"/>
    <w:rPr>
      <w:sz w:val="20"/>
    </w:rPr>
  </w:style>
  <w:style w:type="character" w:customStyle="1" w:styleId="ListLabel187">
    <w:name w:val="ListLabel 187"/>
    <w:rsid w:val="0063589A"/>
  </w:style>
  <w:style w:type="character" w:customStyle="1" w:styleId="ListLabel188">
    <w:name w:val="ListLabel 188"/>
    <w:rsid w:val="0063589A"/>
  </w:style>
  <w:style w:type="character" w:customStyle="1" w:styleId="ListLabel189">
    <w:name w:val="ListLabel 189"/>
    <w:rsid w:val="0063589A"/>
  </w:style>
  <w:style w:type="character" w:customStyle="1" w:styleId="ListLabel190">
    <w:name w:val="ListLabel 190"/>
    <w:rsid w:val="0063589A"/>
  </w:style>
  <w:style w:type="character" w:customStyle="1" w:styleId="ListLabel191">
    <w:name w:val="ListLabel 191"/>
    <w:rsid w:val="0063589A"/>
  </w:style>
  <w:style w:type="character" w:customStyle="1" w:styleId="ListLabel192">
    <w:name w:val="ListLabel 192"/>
    <w:rsid w:val="0063589A"/>
  </w:style>
  <w:style w:type="character" w:customStyle="1" w:styleId="ListLabel193">
    <w:name w:val="ListLabel 193"/>
    <w:rsid w:val="0063589A"/>
  </w:style>
  <w:style w:type="character" w:customStyle="1" w:styleId="ListLabel194">
    <w:name w:val="ListLabel 194"/>
    <w:rsid w:val="0063589A"/>
  </w:style>
  <w:style w:type="character" w:customStyle="1" w:styleId="ListLabel195">
    <w:name w:val="ListLabel 195"/>
    <w:rsid w:val="0063589A"/>
    <w:rPr>
      <w:sz w:val="20"/>
    </w:rPr>
  </w:style>
  <w:style w:type="character" w:customStyle="1" w:styleId="ListLabel196">
    <w:name w:val="ListLabel 196"/>
    <w:rsid w:val="0063589A"/>
  </w:style>
  <w:style w:type="character" w:customStyle="1" w:styleId="ListLabel197">
    <w:name w:val="ListLabel 197"/>
    <w:rsid w:val="0063589A"/>
  </w:style>
  <w:style w:type="character" w:customStyle="1" w:styleId="ListLabel198">
    <w:name w:val="ListLabel 198"/>
    <w:rsid w:val="0063589A"/>
  </w:style>
  <w:style w:type="character" w:customStyle="1" w:styleId="ListLabel199">
    <w:name w:val="ListLabel 199"/>
    <w:rsid w:val="0063589A"/>
  </w:style>
  <w:style w:type="character" w:customStyle="1" w:styleId="ListLabel200">
    <w:name w:val="ListLabel 200"/>
    <w:rsid w:val="0063589A"/>
  </w:style>
  <w:style w:type="character" w:customStyle="1" w:styleId="ListLabel201">
    <w:name w:val="ListLabel 201"/>
    <w:rsid w:val="0063589A"/>
  </w:style>
  <w:style w:type="character" w:customStyle="1" w:styleId="ListLabel202">
    <w:name w:val="ListLabel 202"/>
    <w:rsid w:val="0063589A"/>
  </w:style>
  <w:style w:type="character" w:customStyle="1" w:styleId="ListLabel203">
    <w:name w:val="ListLabel 203"/>
    <w:rsid w:val="0063589A"/>
  </w:style>
  <w:style w:type="character" w:customStyle="1" w:styleId="ListLabel204">
    <w:name w:val="ListLabel 204"/>
    <w:rsid w:val="0063589A"/>
  </w:style>
  <w:style w:type="character" w:customStyle="1" w:styleId="ListLabel205">
    <w:name w:val="ListLabel 205"/>
    <w:rsid w:val="0063589A"/>
  </w:style>
  <w:style w:type="character" w:customStyle="1" w:styleId="ListLabel206">
    <w:name w:val="ListLabel 206"/>
    <w:rsid w:val="0063589A"/>
  </w:style>
  <w:style w:type="character" w:customStyle="1" w:styleId="ListLabel207">
    <w:name w:val="ListLabel 207"/>
    <w:rsid w:val="0063589A"/>
  </w:style>
  <w:style w:type="character" w:customStyle="1" w:styleId="ListLabel208">
    <w:name w:val="ListLabel 208"/>
    <w:rsid w:val="0063589A"/>
  </w:style>
  <w:style w:type="character" w:customStyle="1" w:styleId="ListLabel209">
    <w:name w:val="ListLabel 209"/>
    <w:rsid w:val="0063589A"/>
  </w:style>
  <w:style w:type="character" w:customStyle="1" w:styleId="ListLabel210">
    <w:name w:val="ListLabel 210"/>
    <w:rsid w:val="0063589A"/>
  </w:style>
  <w:style w:type="character" w:customStyle="1" w:styleId="ListLabel211">
    <w:name w:val="ListLabel 211"/>
    <w:rsid w:val="0063589A"/>
  </w:style>
  <w:style w:type="character" w:customStyle="1" w:styleId="ListLabel212">
    <w:name w:val="ListLabel 212"/>
    <w:rsid w:val="0063589A"/>
  </w:style>
  <w:style w:type="character" w:customStyle="1" w:styleId="ListLabel213">
    <w:name w:val="ListLabel 213"/>
    <w:rsid w:val="0063589A"/>
  </w:style>
  <w:style w:type="character" w:customStyle="1" w:styleId="ListLabel214">
    <w:name w:val="ListLabel 214"/>
    <w:rsid w:val="0063589A"/>
  </w:style>
  <w:style w:type="character" w:customStyle="1" w:styleId="ListLabel215">
    <w:name w:val="ListLabel 215"/>
    <w:rsid w:val="0063589A"/>
  </w:style>
  <w:style w:type="character" w:customStyle="1" w:styleId="ListLabel216">
    <w:name w:val="ListLabel 216"/>
    <w:rsid w:val="0063589A"/>
  </w:style>
  <w:style w:type="character" w:customStyle="1" w:styleId="ListLabel217">
    <w:name w:val="ListLabel 217"/>
    <w:rsid w:val="0063589A"/>
  </w:style>
  <w:style w:type="character" w:customStyle="1" w:styleId="ListLabel218">
    <w:name w:val="ListLabel 218"/>
    <w:rsid w:val="0063589A"/>
  </w:style>
  <w:style w:type="character" w:customStyle="1" w:styleId="ListLabel219">
    <w:name w:val="ListLabel 219"/>
    <w:rsid w:val="0063589A"/>
  </w:style>
  <w:style w:type="character" w:customStyle="1" w:styleId="ListLabel220">
    <w:name w:val="ListLabel 220"/>
    <w:rsid w:val="0063589A"/>
  </w:style>
  <w:style w:type="character" w:customStyle="1" w:styleId="ListLabel221">
    <w:name w:val="ListLabel 221"/>
    <w:rsid w:val="0063589A"/>
  </w:style>
  <w:style w:type="character" w:customStyle="1" w:styleId="ListLabel222">
    <w:name w:val="ListLabel 222"/>
    <w:rsid w:val="0063589A"/>
  </w:style>
  <w:style w:type="character" w:customStyle="1" w:styleId="ListLabel223">
    <w:name w:val="ListLabel 223"/>
    <w:rsid w:val="0063589A"/>
  </w:style>
  <w:style w:type="character" w:customStyle="1" w:styleId="ListLabel224">
    <w:name w:val="ListLabel 224"/>
    <w:rsid w:val="0063589A"/>
  </w:style>
  <w:style w:type="character" w:customStyle="1" w:styleId="ListLabel225">
    <w:name w:val="ListLabel 225"/>
    <w:rsid w:val="0063589A"/>
  </w:style>
  <w:style w:type="character" w:customStyle="1" w:styleId="ListLabel226">
    <w:name w:val="ListLabel 226"/>
    <w:rsid w:val="0063589A"/>
    <w:rPr>
      <w:b/>
      <w:sz w:val="20"/>
    </w:rPr>
  </w:style>
  <w:style w:type="character" w:customStyle="1" w:styleId="ListLabel227">
    <w:name w:val="ListLabel 227"/>
    <w:rsid w:val="0063589A"/>
  </w:style>
  <w:style w:type="character" w:customStyle="1" w:styleId="ListLabel228">
    <w:name w:val="ListLabel 228"/>
    <w:rsid w:val="0063589A"/>
  </w:style>
  <w:style w:type="character" w:customStyle="1" w:styleId="ListLabel229">
    <w:name w:val="ListLabel 229"/>
    <w:rsid w:val="0063589A"/>
  </w:style>
  <w:style w:type="character" w:customStyle="1" w:styleId="ListLabel230">
    <w:name w:val="ListLabel 230"/>
    <w:rsid w:val="0063589A"/>
  </w:style>
  <w:style w:type="character" w:customStyle="1" w:styleId="ListLabel231">
    <w:name w:val="ListLabel 231"/>
    <w:rsid w:val="0063589A"/>
  </w:style>
  <w:style w:type="character" w:customStyle="1" w:styleId="ListLabel232">
    <w:name w:val="ListLabel 232"/>
    <w:rsid w:val="0063589A"/>
  </w:style>
  <w:style w:type="character" w:customStyle="1" w:styleId="ListLabel233">
    <w:name w:val="ListLabel 233"/>
    <w:rsid w:val="0063589A"/>
  </w:style>
  <w:style w:type="character" w:customStyle="1" w:styleId="ListLabel234">
    <w:name w:val="ListLabel 234"/>
    <w:rsid w:val="0063589A"/>
  </w:style>
  <w:style w:type="character" w:customStyle="1" w:styleId="ListLabel235">
    <w:name w:val="ListLabel 235"/>
    <w:rsid w:val="0063589A"/>
    <w:rPr>
      <w:sz w:val="20"/>
    </w:rPr>
  </w:style>
  <w:style w:type="character" w:customStyle="1" w:styleId="ListLabel236">
    <w:name w:val="ListLabel 236"/>
    <w:rsid w:val="0063589A"/>
  </w:style>
  <w:style w:type="character" w:customStyle="1" w:styleId="ListLabel237">
    <w:name w:val="ListLabel 237"/>
    <w:rsid w:val="0063589A"/>
  </w:style>
  <w:style w:type="character" w:customStyle="1" w:styleId="ListLabel238">
    <w:name w:val="ListLabel 238"/>
    <w:rsid w:val="0063589A"/>
  </w:style>
  <w:style w:type="character" w:customStyle="1" w:styleId="ListLabel239">
    <w:name w:val="ListLabel 239"/>
    <w:rsid w:val="0063589A"/>
  </w:style>
  <w:style w:type="character" w:customStyle="1" w:styleId="ListLabel240">
    <w:name w:val="ListLabel 240"/>
    <w:rsid w:val="0063589A"/>
  </w:style>
  <w:style w:type="character" w:customStyle="1" w:styleId="ListLabel241">
    <w:name w:val="ListLabel 241"/>
    <w:rsid w:val="0063589A"/>
  </w:style>
  <w:style w:type="character" w:customStyle="1" w:styleId="ListLabel242">
    <w:name w:val="ListLabel 242"/>
    <w:rsid w:val="0063589A"/>
  </w:style>
  <w:style w:type="character" w:customStyle="1" w:styleId="ListLabel243">
    <w:name w:val="ListLabel 243"/>
    <w:rsid w:val="0063589A"/>
  </w:style>
  <w:style w:type="character" w:customStyle="1" w:styleId="ListLabel244">
    <w:name w:val="ListLabel 244"/>
    <w:rsid w:val="0063589A"/>
    <w:rPr>
      <w:sz w:val="20"/>
    </w:rPr>
  </w:style>
  <w:style w:type="character" w:customStyle="1" w:styleId="ListLabel245">
    <w:name w:val="ListLabel 245"/>
    <w:rsid w:val="0063589A"/>
  </w:style>
  <w:style w:type="character" w:customStyle="1" w:styleId="ListLabel246">
    <w:name w:val="ListLabel 246"/>
    <w:rsid w:val="0063589A"/>
  </w:style>
  <w:style w:type="character" w:customStyle="1" w:styleId="ListLabel247">
    <w:name w:val="ListLabel 247"/>
    <w:rsid w:val="0063589A"/>
  </w:style>
  <w:style w:type="character" w:customStyle="1" w:styleId="ListLabel248">
    <w:name w:val="ListLabel 248"/>
    <w:rsid w:val="0063589A"/>
  </w:style>
  <w:style w:type="character" w:customStyle="1" w:styleId="ListLabel249">
    <w:name w:val="ListLabel 249"/>
    <w:rsid w:val="0063589A"/>
  </w:style>
  <w:style w:type="character" w:customStyle="1" w:styleId="ListLabel250">
    <w:name w:val="ListLabel 250"/>
    <w:rsid w:val="0063589A"/>
  </w:style>
  <w:style w:type="character" w:customStyle="1" w:styleId="ListLabel251">
    <w:name w:val="ListLabel 251"/>
    <w:rsid w:val="0063589A"/>
  </w:style>
  <w:style w:type="character" w:customStyle="1" w:styleId="ListLabel252">
    <w:name w:val="ListLabel 252"/>
    <w:rsid w:val="0063589A"/>
  </w:style>
  <w:style w:type="character" w:customStyle="1" w:styleId="ListLabel253">
    <w:name w:val="ListLabel 253"/>
    <w:rsid w:val="0063589A"/>
    <w:rPr>
      <w:sz w:val="20"/>
    </w:rPr>
  </w:style>
  <w:style w:type="character" w:customStyle="1" w:styleId="ListLabel254">
    <w:name w:val="ListLabel 254"/>
    <w:rsid w:val="0063589A"/>
  </w:style>
  <w:style w:type="character" w:customStyle="1" w:styleId="ListLabel255">
    <w:name w:val="ListLabel 255"/>
    <w:rsid w:val="0063589A"/>
  </w:style>
  <w:style w:type="character" w:customStyle="1" w:styleId="ListLabel256">
    <w:name w:val="ListLabel 256"/>
    <w:rsid w:val="0063589A"/>
  </w:style>
  <w:style w:type="character" w:customStyle="1" w:styleId="ListLabel257">
    <w:name w:val="ListLabel 257"/>
    <w:rsid w:val="0063589A"/>
  </w:style>
  <w:style w:type="character" w:customStyle="1" w:styleId="ListLabel258">
    <w:name w:val="ListLabel 258"/>
    <w:rsid w:val="0063589A"/>
  </w:style>
  <w:style w:type="character" w:customStyle="1" w:styleId="ListLabel259">
    <w:name w:val="ListLabel 259"/>
    <w:rsid w:val="0063589A"/>
  </w:style>
  <w:style w:type="character" w:customStyle="1" w:styleId="ListLabel260">
    <w:name w:val="ListLabel 260"/>
    <w:rsid w:val="0063589A"/>
  </w:style>
  <w:style w:type="character" w:customStyle="1" w:styleId="ListLabel261">
    <w:name w:val="ListLabel 261"/>
    <w:rsid w:val="0063589A"/>
  </w:style>
  <w:style w:type="character" w:customStyle="1" w:styleId="ListLabel262">
    <w:name w:val="ListLabel 262"/>
    <w:rsid w:val="0063589A"/>
    <w:rPr>
      <w:sz w:val="20"/>
    </w:rPr>
  </w:style>
  <w:style w:type="character" w:customStyle="1" w:styleId="ListLabel263">
    <w:name w:val="ListLabel 263"/>
    <w:rsid w:val="0063589A"/>
  </w:style>
  <w:style w:type="character" w:customStyle="1" w:styleId="ListLabel264">
    <w:name w:val="ListLabel 264"/>
    <w:rsid w:val="0063589A"/>
  </w:style>
  <w:style w:type="character" w:customStyle="1" w:styleId="ListLabel265">
    <w:name w:val="ListLabel 265"/>
    <w:rsid w:val="0063589A"/>
  </w:style>
  <w:style w:type="character" w:customStyle="1" w:styleId="ListLabel266">
    <w:name w:val="ListLabel 266"/>
    <w:rsid w:val="0063589A"/>
  </w:style>
  <w:style w:type="character" w:customStyle="1" w:styleId="ListLabel267">
    <w:name w:val="ListLabel 267"/>
    <w:rsid w:val="0063589A"/>
  </w:style>
  <w:style w:type="character" w:customStyle="1" w:styleId="ListLabel268">
    <w:name w:val="ListLabel 268"/>
    <w:rsid w:val="0063589A"/>
  </w:style>
  <w:style w:type="character" w:customStyle="1" w:styleId="ListLabel269">
    <w:name w:val="ListLabel 269"/>
    <w:rsid w:val="0063589A"/>
  </w:style>
  <w:style w:type="character" w:customStyle="1" w:styleId="ListLabel270">
    <w:name w:val="ListLabel 270"/>
    <w:rsid w:val="0063589A"/>
  </w:style>
  <w:style w:type="character" w:customStyle="1" w:styleId="ListLabel271">
    <w:name w:val="ListLabel 271"/>
    <w:rsid w:val="0063589A"/>
    <w:rPr>
      <w:sz w:val="20"/>
    </w:rPr>
  </w:style>
  <w:style w:type="character" w:customStyle="1" w:styleId="ListLabel272">
    <w:name w:val="ListLabel 272"/>
    <w:rsid w:val="0063589A"/>
  </w:style>
  <w:style w:type="character" w:customStyle="1" w:styleId="ListLabel273">
    <w:name w:val="ListLabel 273"/>
    <w:rsid w:val="0063589A"/>
  </w:style>
  <w:style w:type="character" w:customStyle="1" w:styleId="ListLabel274">
    <w:name w:val="ListLabel 274"/>
    <w:rsid w:val="0063589A"/>
  </w:style>
  <w:style w:type="character" w:customStyle="1" w:styleId="ListLabel275">
    <w:name w:val="ListLabel 275"/>
    <w:rsid w:val="0063589A"/>
  </w:style>
  <w:style w:type="character" w:customStyle="1" w:styleId="ListLabel276">
    <w:name w:val="ListLabel 276"/>
    <w:rsid w:val="0063589A"/>
  </w:style>
  <w:style w:type="character" w:customStyle="1" w:styleId="ListLabel277">
    <w:name w:val="ListLabel 277"/>
    <w:rsid w:val="0063589A"/>
  </w:style>
  <w:style w:type="character" w:customStyle="1" w:styleId="ListLabel278">
    <w:name w:val="ListLabel 278"/>
    <w:rsid w:val="0063589A"/>
  </w:style>
  <w:style w:type="character" w:customStyle="1" w:styleId="ListLabel279">
    <w:name w:val="ListLabel 279"/>
    <w:rsid w:val="0063589A"/>
  </w:style>
  <w:style w:type="character" w:customStyle="1" w:styleId="ListLabel280">
    <w:name w:val="ListLabel 280"/>
    <w:rsid w:val="0063589A"/>
    <w:rPr>
      <w:sz w:val="20"/>
    </w:rPr>
  </w:style>
  <w:style w:type="character" w:customStyle="1" w:styleId="ListLabel281">
    <w:name w:val="ListLabel 281"/>
    <w:rsid w:val="0063589A"/>
  </w:style>
  <w:style w:type="character" w:customStyle="1" w:styleId="ListLabel282">
    <w:name w:val="ListLabel 282"/>
    <w:rsid w:val="0063589A"/>
  </w:style>
  <w:style w:type="character" w:customStyle="1" w:styleId="ListLabel283">
    <w:name w:val="ListLabel 283"/>
    <w:rsid w:val="0063589A"/>
  </w:style>
  <w:style w:type="character" w:customStyle="1" w:styleId="ListLabel284">
    <w:name w:val="ListLabel 284"/>
    <w:rsid w:val="0063589A"/>
  </w:style>
  <w:style w:type="character" w:customStyle="1" w:styleId="ListLabel285">
    <w:name w:val="ListLabel 285"/>
    <w:rsid w:val="0063589A"/>
  </w:style>
  <w:style w:type="character" w:customStyle="1" w:styleId="ListLabel286">
    <w:name w:val="ListLabel 286"/>
    <w:rsid w:val="0063589A"/>
  </w:style>
  <w:style w:type="character" w:customStyle="1" w:styleId="ListLabel287">
    <w:name w:val="ListLabel 287"/>
    <w:rsid w:val="0063589A"/>
  </w:style>
  <w:style w:type="character" w:customStyle="1" w:styleId="ListLabel288">
    <w:name w:val="ListLabel 288"/>
    <w:rsid w:val="0063589A"/>
  </w:style>
  <w:style w:type="character" w:customStyle="1" w:styleId="ListLabel289">
    <w:name w:val="ListLabel 289"/>
    <w:rsid w:val="0063589A"/>
    <w:rPr>
      <w:b/>
      <w:color w:val="00000A"/>
      <w:sz w:val="20"/>
    </w:rPr>
  </w:style>
  <w:style w:type="character" w:customStyle="1" w:styleId="ListLabel290">
    <w:name w:val="ListLabel 290"/>
    <w:rsid w:val="0063589A"/>
  </w:style>
  <w:style w:type="character" w:customStyle="1" w:styleId="ListLabel291">
    <w:name w:val="ListLabel 291"/>
    <w:rsid w:val="0063589A"/>
  </w:style>
  <w:style w:type="character" w:customStyle="1" w:styleId="ListLabel292">
    <w:name w:val="ListLabel 292"/>
    <w:rsid w:val="0063589A"/>
  </w:style>
  <w:style w:type="character" w:customStyle="1" w:styleId="ListLabel293">
    <w:name w:val="ListLabel 293"/>
    <w:rsid w:val="0063589A"/>
  </w:style>
  <w:style w:type="character" w:customStyle="1" w:styleId="ListLabel294">
    <w:name w:val="ListLabel 294"/>
    <w:rsid w:val="0063589A"/>
  </w:style>
  <w:style w:type="character" w:customStyle="1" w:styleId="ListLabel295">
    <w:name w:val="ListLabel 295"/>
    <w:rsid w:val="0063589A"/>
  </w:style>
  <w:style w:type="character" w:customStyle="1" w:styleId="ListLabel296">
    <w:name w:val="ListLabel 296"/>
    <w:rsid w:val="0063589A"/>
  </w:style>
  <w:style w:type="character" w:customStyle="1" w:styleId="ListLabel297">
    <w:name w:val="ListLabel 297"/>
    <w:rsid w:val="0063589A"/>
  </w:style>
  <w:style w:type="character" w:customStyle="1" w:styleId="ListLabel298">
    <w:name w:val="ListLabel 298"/>
    <w:rsid w:val="0063589A"/>
    <w:rPr>
      <w:b/>
      <w:color w:val="00000A"/>
      <w:sz w:val="20"/>
    </w:rPr>
  </w:style>
  <w:style w:type="character" w:customStyle="1" w:styleId="Bullets">
    <w:name w:val="Bullets"/>
    <w:rsid w:val="0063589A"/>
    <w:rPr>
      <w:rFonts w:ascii="OpenSymbol" w:hAnsi="OpenSymbol"/>
    </w:rPr>
  </w:style>
  <w:style w:type="character" w:customStyle="1" w:styleId="StrongEmphasis">
    <w:name w:val="Strong Emphasis"/>
    <w:rsid w:val="0063589A"/>
    <w:rPr>
      <w:b/>
    </w:rPr>
  </w:style>
  <w:style w:type="character" w:customStyle="1" w:styleId="ListLabel299">
    <w:name w:val="ListLabel 299"/>
    <w:rsid w:val="0063589A"/>
    <w:rPr>
      <w:sz w:val="20"/>
    </w:rPr>
  </w:style>
  <w:style w:type="character" w:customStyle="1" w:styleId="ListLabel300">
    <w:name w:val="ListLabel 300"/>
    <w:rsid w:val="0063589A"/>
  </w:style>
  <w:style w:type="character" w:customStyle="1" w:styleId="ListLabel301">
    <w:name w:val="ListLabel 301"/>
    <w:rsid w:val="0063589A"/>
  </w:style>
  <w:style w:type="character" w:customStyle="1" w:styleId="ListLabel302">
    <w:name w:val="ListLabel 302"/>
    <w:rsid w:val="0063589A"/>
  </w:style>
  <w:style w:type="character" w:customStyle="1" w:styleId="ListLabel303">
    <w:name w:val="ListLabel 303"/>
    <w:rsid w:val="0063589A"/>
  </w:style>
  <w:style w:type="character" w:customStyle="1" w:styleId="ListLabel304">
    <w:name w:val="ListLabel 304"/>
    <w:rsid w:val="0063589A"/>
  </w:style>
  <w:style w:type="character" w:customStyle="1" w:styleId="ListLabel305">
    <w:name w:val="ListLabel 305"/>
    <w:rsid w:val="0063589A"/>
  </w:style>
  <w:style w:type="character" w:customStyle="1" w:styleId="ListLabel306">
    <w:name w:val="ListLabel 306"/>
    <w:rsid w:val="0063589A"/>
  </w:style>
  <w:style w:type="character" w:customStyle="1" w:styleId="ListLabel307">
    <w:name w:val="ListLabel 307"/>
    <w:rsid w:val="0063589A"/>
  </w:style>
  <w:style w:type="character" w:customStyle="1" w:styleId="ListLabel308">
    <w:name w:val="ListLabel 308"/>
    <w:rsid w:val="0063589A"/>
    <w:rPr>
      <w:sz w:val="20"/>
    </w:rPr>
  </w:style>
  <w:style w:type="character" w:customStyle="1" w:styleId="ListLabel309">
    <w:name w:val="ListLabel 309"/>
    <w:rsid w:val="0063589A"/>
    <w:rPr>
      <w:sz w:val="20"/>
    </w:rPr>
  </w:style>
  <w:style w:type="character" w:customStyle="1" w:styleId="ListLabel310">
    <w:name w:val="ListLabel 310"/>
    <w:rsid w:val="0063589A"/>
  </w:style>
  <w:style w:type="character" w:customStyle="1" w:styleId="ListLabel311">
    <w:name w:val="ListLabel 311"/>
    <w:rsid w:val="0063589A"/>
  </w:style>
  <w:style w:type="character" w:customStyle="1" w:styleId="ListLabel312">
    <w:name w:val="ListLabel 312"/>
    <w:rsid w:val="0063589A"/>
  </w:style>
  <w:style w:type="character" w:customStyle="1" w:styleId="ListLabel313">
    <w:name w:val="ListLabel 313"/>
    <w:rsid w:val="0063589A"/>
  </w:style>
  <w:style w:type="character" w:customStyle="1" w:styleId="ListLabel314">
    <w:name w:val="ListLabel 314"/>
    <w:rsid w:val="0063589A"/>
  </w:style>
  <w:style w:type="character" w:customStyle="1" w:styleId="ListLabel315">
    <w:name w:val="ListLabel 315"/>
    <w:rsid w:val="0063589A"/>
  </w:style>
  <w:style w:type="character" w:customStyle="1" w:styleId="ListLabel316">
    <w:name w:val="ListLabel 316"/>
    <w:rsid w:val="0063589A"/>
  </w:style>
  <w:style w:type="character" w:customStyle="1" w:styleId="ListLabel317">
    <w:name w:val="ListLabel 317"/>
    <w:rsid w:val="0063589A"/>
  </w:style>
  <w:style w:type="character" w:customStyle="1" w:styleId="ListLabel318">
    <w:name w:val="ListLabel 318"/>
    <w:rsid w:val="0063589A"/>
    <w:rPr>
      <w:sz w:val="20"/>
    </w:rPr>
  </w:style>
  <w:style w:type="character" w:customStyle="1" w:styleId="ListLabel319">
    <w:name w:val="ListLabel 319"/>
    <w:rsid w:val="0063589A"/>
  </w:style>
  <w:style w:type="character" w:customStyle="1" w:styleId="ListLabel320">
    <w:name w:val="ListLabel 320"/>
    <w:rsid w:val="0063589A"/>
  </w:style>
  <w:style w:type="character" w:customStyle="1" w:styleId="ListLabel321">
    <w:name w:val="ListLabel 321"/>
    <w:rsid w:val="0063589A"/>
  </w:style>
  <w:style w:type="character" w:customStyle="1" w:styleId="ListLabel322">
    <w:name w:val="ListLabel 322"/>
    <w:rsid w:val="0063589A"/>
  </w:style>
  <w:style w:type="character" w:customStyle="1" w:styleId="ListLabel323">
    <w:name w:val="ListLabel 323"/>
    <w:rsid w:val="0063589A"/>
  </w:style>
  <w:style w:type="character" w:customStyle="1" w:styleId="ListLabel324">
    <w:name w:val="ListLabel 324"/>
    <w:rsid w:val="0063589A"/>
  </w:style>
  <w:style w:type="character" w:customStyle="1" w:styleId="ListLabel325">
    <w:name w:val="ListLabel 325"/>
    <w:rsid w:val="0063589A"/>
  </w:style>
  <w:style w:type="character" w:customStyle="1" w:styleId="ListLabel326">
    <w:name w:val="ListLabel 326"/>
    <w:rsid w:val="0063589A"/>
  </w:style>
  <w:style w:type="character" w:customStyle="1" w:styleId="ListLabel327">
    <w:name w:val="ListLabel 327"/>
    <w:rsid w:val="0063589A"/>
    <w:rPr>
      <w:b/>
      <w:sz w:val="20"/>
    </w:rPr>
  </w:style>
  <w:style w:type="character" w:customStyle="1" w:styleId="ListLabel328">
    <w:name w:val="ListLabel 328"/>
    <w:rsid w:val="0063589A"/>
  </w:style>
  <w:style w:type="character" w:customStyle="1" w:styleId="ListLabel329">
    <w:name w:val="ListLabel 329"/>
    <w:rsid w:val="0063589A"/>
  </w:style>
  <w:style w:type="character" w:customStyle="1" w:styleId="ListLabel330">
    <w:name w:val="ListLabel 330"/>
    <w:rsid w:val="0063589A"/>
  </w:style>
  <w:style w:type="character" w:customStyle="1" w:styleId="ListLabel331">
    <w:name w:val="ListLabel 331"/>
    <w:rsid w:val="0063589A"/>
  </w:style>
  <w:style w:type="character" w:customStyle="1" w:styleId="ListLabel332">
    <w:name w:val="ListLabel 332"/>
    <w:rsid w:val="0063589A"/>
  </w:style>
  <w:style w:type="character" w:customStyle="1" w:styleId="ListLabel333">
    <w:name w:val="ListLabel 333"/>
    <w:rsid w:val="0063589A"/>
  </w:style>
  <w:style w:type="character" w:customStyle="1" w:styleId="ListLabel334">
    <w:name w:val="ListLabel 334"/>
    <w:rsid w:val="0063589A"/>
  </w:style>
  <w:style w:type="character" w:customStyle="1" w:styleId="ListLabel335">
    <w:name w:val="ListLabel 335"/>
    <w:rsid w:val="0063589A"/>
  </w:style>
  <w:style w:type="character" w:customStyle="1" w:styleId="ListLabel336">
    <w:name w:val="ListLabel 336"/>
    <w:rsid w:val="0063589A"/>
    <w:rPr>
      <w:sz w:val="20"/>
    </w:rPr>
  </w:style>
  <w:style w:type="character" w:customStyle="1" w:styleId="ListLabel337">
    <w:name w:val="ListLabel 337"/>
    <w:rsid w:val="0063589A"/>
  </w:style>
  <w:style w:type="character" w:customStyle="1" w:styleId="ListLabel338">
    <w:name w:val="ListLabel 338"/>
    <w:rsid w:val="0063589A"/>
  </w:style>
  <w:style w:type="character" w:customStyle="1" w:styleId="ListLabel339">
    <w:name w:val="ListLabel 339"/>
    <w:rsid w:val="0063589A"/>
  </w:style>
  <w:style w:type="character" w:customStyle="1" w:styleId="ListLabel340">
    <w:name w:val="ListLabel 340"/>
    <w:rsid w:val="0063589A"/>
  </w:style>
  <w:style w:type="character" w:customStyle="1" w:styleId="ListLabel341">
    <w:name w:val="ListLabel 341"/>
    <w:rsid w:val="0063589A"/>
  </w:style>
  <w:style w:type="character" w:customStyle="1" w:styleId="ListLabel342">
    <w:name w:val="ListLabel 342"/>
    <w:rsid w:val="0063589A"/>
  </w:style>
  <w:style w:type="character" w:customStyle="1" w:styleId="ListLabel343">
    <w:name w:val="ListLabel 343"/>
    <w:rsid w:val="0063589A"/>
  </w:style>
  <w:style w:type="character" w:customStyle="1" w:styleId="ListLabel344">
    <w:name w:val="ListLabel 344"/>
    <w:rsid w:val="0063589A"/>
  </w:style>
  <w:style w:type="character" w:customStyle="1" w:styleId="ListLabel345">
    <w:name w:val="ListLabel 345"/>
    <w:rsid w:val="0063589A"/>
    <w:rPr>
      <w:sz w:val="20"/>
    </w:rPr>
  </w:style>
  <w:style w:type="character" w:customStyle="1" w:styleId="ListLabel346">
    <w:name w:val="ListLabel 346"/>
    <w:rsid w:val="0063589A"/>
  </w:style>
  <w:style w:type="character" w:customStyle="1" w:styleId="ListLabel347">
    <w:name w:val="ListLabel 347"/>
    <w:rsid w:val="0063589A"/>
  </w:style>
  <w:style w:type="character" w:customStyle="1" w:styleId="ListLabel348">
    <w:name w:val="ListLabel 348"/>
    <w:rsid w:val="0063589A"/>
  </w:style>
  <w:style w:type="character" w:customStyle="1" w:styleId="ListLabel349">
    <w:name w:val="ListLabel 349"/>
    <w:rsid w:val="0063589A"/>
  </w:style>
  <w:style w:type="character" w:customStyle="1" w:styleId="ListLabel350">
    <w:name w:val="ListLabel 350"/>
    <w:rsid w:val="0063589A"/>
  </w:style>
  <w:style w:type="character" w:customStyle="1" w:styleId="ListLabel351">
    <w:name w:val="ListLabel 351"/>
    <w:rsid w:val="0063589A"/>
  </w:style>
  <w:style w:type="character" w:customStyle="1" w:styleId="ListLabel352">
    <w:name w:val="ListLabel 352"/>
    <w:rsid w:val="0063589A"/>
  </w:style>
  <w:style w:type="character" w:customStyle="1" w:styleId="ListLabel353">
    <w:name w:val="ListLabel 353"/>
    <w:rsid w:val="0063589A"/>
  </w:style>
  <w:style w:type="character" w:customStyle="1" w:styleId="ListLabel354">
    <w:name w:val="ListLabel 354"/>
    <w:rsid w:val="0063589A"/>
    <w:rPr>
      <w:sz w:val="20"/>
    </w:rPr>
  </w:style>
  <w:style w:type="character" w:customStyle="1" w:styleId="ListLabel355">
    <w:name w:val="ListLabel 355"/>
    <w:rsid w:val="0063589A"/>
  </w:style>
  <w:style w:type="character" w:customStyle="1" w:styleId="ListLabel356">
    <w:name w:val="ListLabel 356"/>
    <w:rsid w:val="0063589A"/>
  </w:style>
  <w:style w:type="character" w:customStyle="1" w:styleId="ListLabel357">
    <w:name w:val="ListLabel 357"/>
    <w:rsid w:val="0063589A"/>
  </w:style>
  <w:style w:type="character" w:customStyle="1" w:styleId="ListLabel358">
    <w:name w:val="ListLabel 358"/>
    <w:rsid w:val="0063589A"/>
  </w:style>
  <w:style w:type="character" w:customStyle="1" w:styleId="ListLabel359">
    <w:name w:val="ListLabel 359"/>
    <w:rsid w:val="0063589A"/>
  </w:style>
  <w:style w:type="character" w:customStyle="1" w:styleId="ListLabel360">
    <w:name w:val="ListLabel 360"/>
    <w:rsid w:val="0063589A"/>
  </w:style>
  <w:style w:type="character" w:customStyle="1" w:styleId="ListLabel361">
    <w:name w:val="ListLabel 361"/>
    <w:rsid w:val="0063589A"/>
  </w:style>
  <w:style w:type="character" w:customStyle="1" w:styleId="ListLabel362">
    <w:name w:val="ListLabel 362"/>
    <w:rsid w:val="0063589A"/>
  </w:style>
  <w:style w:type="character" w:customStyle="1" w:styleId="ListLabel363">
    <w:name w:val="ListLabel 363"/>
    <w:rsid w:val="0063589A"/>
    <w:rPr>
      <w:sz w:val="20"/>
    </w:rPr>
  </w:style>
  <w:style w:type="character" w:customStyle="1" w:styleId="ListLabel364">
    <w:name w:val="ListLabel 364"/>
    <w:rsid w:val="0063589A"/>
  </w:style>
  <w:style w:type="character" w:customStyle="1" w:styleId="ListLabel365">
    <w:name w:val="ListLabel 365"/>
    <w:rsid w:val="0063589A"/>
  </w:style>
  <w:style w:type="character" w:customStyle="1" w:styleId="ListLabel366">
    <w:name w:val="ListLabel 366"/>
    <w:rsid w:val="0063589A"/>
  </w:style>
  <w:style w:type="character" w:customStyle="1" w:styleId="ListLabel367">
    <w:name w:val="ListLabel 367"/>
    <w:rsid w:val="0063589A"/>
  </w:style>
  <w:style w:type="character" w:customStyle="1" w:styleId="ListLabel368">
    <w:name w:val="ListLabel 368"/>
    <w:rsid w:val="0063589A"/>
  </w:style>
  <w:style w:type="character" w:customStyle="1" w:styleId="ListLabel369">
    <w:name w:val="ListLabel 369"/>
    <w:rsid w:val="0063589A"/>
  </w:style>
  <w:style w:type="character" w:customStyle="1" w:styleId="ListLabel370">
    <w:name w:val="ListLabel 370"/>
    <w:rsid w:val="0063589A"/>
  </w:style>
  <w:style w:type="character" w:customStyle="1" w:styleId="ListLabel371">
    <w:name w:val="ListLabel 371"/>
    <w:rsid w:val="0063589A"/>
  </w:style>
  <w:style w:type="character" w:customStyle="1" w:styleId="ListLabel372">
    <w:name w:val="ListLabel 372"/>
    <w:rsid w:val="0063589A"/>
    <w:rPr>
      <w:sz w:val="20"/>
    </w:rPr>
  </w:style>
  <w:style w:type="character" w:customStyle="1" w:styleId="ListLabel373">
    <w:name w:val="ListLabel 373"/>
    <w:rsid w:val="0063589A"/>
  </w:style>
  <w:style w:type="character" w:customStyle="1" w:styleId="ListLabel374">
    <w:name w:val="ListLabel 374"/>
    <w:rsid w:val="0063589A"/>
  </w:style>
  <w:style w:type="character" w:customStyle="1" w:styleId="ListLabel375">
    <w:name w:val="ListLabel 375"/>
    <w:rsid w:val="0063589A"/>
  </w:style>
  <w:style w:type="character" w:customStyle="1" w:styleId="ListLabel376">
    <w:name w:val="ListLabel 376"/>
    <w:rsid w:val="0063589A"/>
  </w:style>
  <w:style w:type="character" w:customStyle="1" w:styleId="ListLabel377">
    <w:name w:val="ListLabel 377"/>
    <w:rsid w:val="0063589A"/>
  </w:style>
  <w:style w:type="character" w:customStyle="1" w:styleId="ListLabel378">
    <w:name w:val="ListLabel 378"/>
    <w:rsid w:val="0063589A"/>
  </w:style>
  <w:style w:type="character" w:customStyle="1" w:styleId="ListLabel379">
    <w:name w:val="ListLabel 379"/>
    <w:rsid w:val="0063589A"/>
  </w:style>
  <w:style w:type="character" w:customStyle="1" w:styleId="ListLabel380">
    <w:name w:val="ListLabel 380"/>
    <w:rsid w:val="0063589A"/>
  </w:style>
  <w:style w:type="character" w:customStyle="1" w:styleId="ListLabel381">
    <w:name w:val="ListLabel 381"/>
    <w:rsid w:val="0063589A"/>
    <w:rPr>
      <w:b/>
      <w:color w:val="00000A"/>
      <w:sz w:val="20"/>
    </w:rPr>
  </w:style>
  <w:style w:type="character" w:customStyle="1" w:styleId="ListLabel382">
    <w:name w:val="ListLabel 382"/>
    <w:rsid w:val="0063589A"/>
  </w:style>
  <w:style w:type="character" w:customStyle="1" w:styleId="ListLabel383">
    <w:name w:val="ListLabel 383"/>
    <w:rsid w:val="0063589A"/>
  </w:style>
  <w:style w:type="character" w:customStyle="1" w:styleId="ListLabel384">
    <w:name w:val="ListLabel 384"/>
    <w:rsid w:val="0063589A"/>
  </w:style>
  <w:style w:type="character" w:customStyle="1" w:styleId="ListLabel385">
    <w:name w:val="ListLabel 385"/>
    <w:rsid w:val="0063589A"/>
  </w:style>
  <w:style w:type="character" w:customStyle="1" w:styleId="ListLabel386">
    <w:name w:val="ListLabel 386"/>
    <w:rsid w:val="0063589A"/>
  </w:style>
  <w:style w:type="character" w:customStyle="1" w:styleId="ListLabel387">
    <w:name w:val="ListLabel 387"/>
    <w:rsid w:val="0063589A"/>
  </w:style>
  <w:style w:type="character" w:customStyle="1" w:styleId="ListLabel388">
    <w:name w:val="ListLabel 388"/>
    <w:rsid w:val="0063589A"/>
  </w:style>
  <w:style w:type="character" w:customStyle="1" w:styleId="ListLabel389">
    <w:name w:val="ListLabel 389"/>
    <w:rsid w:val="0063589A"/>
  </w:style>
  <w:style w:type="character" w:customStyle="1" w:styleId="ListLabel390">
    <w:name w:val="ListLabel 390"/>
    <w:rsid w:val="0063589A"/>
    <w:rPr>
      <w:b/>
      <w:color w:val="00000A"/>
      <w:sz w:val="20"/>
    </w:rPr>
  </w:style>
  <w:style w:type="character" w:customStyle="1" w:styleId="ListLabel391">
    <w:name w:val="ListLabel 391"/>
    <w:rsid w:val="0063589A"/>
  </w:style>
  <w:style w:type="character" w:customStyle="1" w:styleId="ListLabel392">
    <w:name w:val="ListLabel 392"/>
    <w:rsid w:val="0063589A"/>
  </w:style>
  <w:style w:type="character" w:customStyle="1" w:styleId="ListLabel393">
    <w:name w:val="ListLabel 393"/>
    <w:rsid w:val="0063589A"/>
  </w:style>
  <w:style w:type="character" w:customStyle="1" w:styleId="ListLabel394">
    <w:name w:val="ListLabel 394"/>
    <w:rsid w:val="0063589A"/>
  </w:style>
  <w:style w:type="character" w:customStyle="1" w:styleId="ListLabel395">
    <w:name w:val="ListLabel 395"/>
    <w:rsid w:val="0063589A"/>
  </w:style>
  <w:style w:type="character" w:customStyle="1" w:styleId="ListLabel396">
    <w:name w:val="ListLabel 396"/>
    <w:rsid w:val="0063589A"/>
  </w:style>
  <w:style w:type="character" w:customStyle="1" w:styleId="ListLabel397">
    <w:name w:val="ListLabel 397"/>
    <w:rsid w:val="0063589A"/>
  </w:style>
  <w:style w:type="character" w:customStyle="1" w:styleId="ListLabel398">
    <w:name w:val="ListLabel 398"/>
    <w:rsid w:val="0063589A"/>
  </w:style>
  <w:style w:type="paragraph" w:customStyle="1" w:styleId="Caption1">
    <w:name w:val="Caption1"/>
    <w:basedOn w:val="a3"/>
    <w:rsid w:val="0063589A"/>
    <w:pPr>
      <w:suppressLineNumbers/>
      <w:spacing w:before="120" w:after="120"/>
    </w:pPr>
    <w:rPr>
      <w:rFonts w:cs="FreeSans"/>
      <w:i/>
      <w:iCs/>
      <w:color w:val="00000A"/>
    </w:rPr>
  </w:style>
  <w:style w:type="paragraph" w:customStyle="1" w:styleId="Footer1">
    <w:name w:val="Footer1"/>
    <w:basedOn w:val="a3"/>
    <w:rsid w:val="0063589A"/>
    <w:pPr>
      <w:tabs>
        <w:tab w:val="center" w:pos="4677"/>
        <w:tab w:val="right" w:pos="9355"/>
      </w:tabs>
    </w:pPr>
    <w:rPr>
      <w:color w:val="00000A"/>
    </w:rPr>
  </w:style>
  <w:style w:type="paragraph" w:customStyle="1" w:styleId="Header2">
    <w:name w:val="Header2"/>
    <w:basedOn w:val="a3"/>
    <w:rsid w:val="0063589A"/>
    <w:pPr>
      <w:tabs>
        <w:tab w:val="center" w:pos="4677"/>
        <w:tab w:val="right" w:pos="9355"/>
      </w:tabs>
    </w:pPr>
    <w:rPr>
      <w:color w:val="00000A"/>
    </w:rPr>
  </w:style>
  <w:style w:type="paragraph" w:customStyle="1" w:styleId="TOC11">
    <w:name w:val="TOC 11"/>
    <w:basedOn w:val="a3"/>
    <w:rsid w:val="0063589A"/>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63589A"/>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63589A"/>
    <w:pPr>
      <w:ind w:left="238"/>
    </w:pPr>
    <w:rPr>
      <w:color w:val="00000A"/>
    </w:rPr>
  </w:style>
  <w:style w:type="paragraph" w:customStyle="1" w:styleId="1fffffffc">
    <w:name w:val="ͮ𬠫1"/>
    <w:rsid w:val="0063589A"/>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63589A"/>
    <w:pPr>
      <w:ind w:left="480"/>
    </w:pPr>
    <w:rPr>
      <w:color w:val="00000A"/>
    </w:rPr>
  </w:style>
  <w:style w:type="paragraph" w:customStyle="1" w:styleId="TOC41">
    <w:name w:val="TOC 41"/>
    <w:basedOn w:val="a3"/>
    <w:rsid w:val="0063589A"/>
    <w:pPr>
      <w:widowControl w:val="0"/>
      <w:tabs>
        <w:tab w:val="left" w:pos="502"/>
        <w:tab w:val="left" w:pos="3330"/>
      </w:tabs>
      <w:ind w:left="502" w:hanging="720"/>
    </w:pPr>
    <w:rPr>
      <w:color w:val="00000A"/>
    </w:rPr>
  </w:style>
  <w:style w:type="paragraph" w:customStyle="1" w:styleId="TOC51">
    <w:name w:val="TOC 51"/>
    <w:basedOn w:val="a3"/>
    <w:rsid w:val="0063589A"/>
    <w:pPr>
      <w:spacing w:after="100" w:line="276" w:lineRule="auto"/>
      <w:ind w:left="880"/>
    </w:pPr>
    <w:rPr>
      <w:rFonts w:ascii="Calibri" w:hAnsi="Calibri"/>
      <w:color w:val="00000A"/>
      <w:sz w:val="22"/>
      <w:szCs w:val="22"/>
    </w:rPr>
  </w:style>
  <w:style w:type="paragraph" w:customStyle="1" w:styleId="TOC61">
    <w:name w:val="TOC 61"/>
    <w:basedOn w:val="a3"/>
    <w:rsid w:val="0063589A"/>
    <w:pPr>
      <w:spacing w:after="100" w:line="276" w:lineRule="auto"/>
      <w:ind w:left="1100"/>
    </w:pPr>
    <w:rPr>
      <w:rFonts w:ascii="Calibri" w:hAnsi="Calibri"/>
      <w:color w:val="00000A"/>
      <w:sz w:val="22"/>
      <w:szCs w:val="22"/>
    </w:rPr>
  </w:style>
  <w:style w:type="paragraph" w:customStyle="1" w:styleId="TOC71">
    <w:name w:val="TOC 71"/>
    <w:basedOn w:val="a3"/>
    <w:rsid w:val="0063589A"/>
    <w:pPr>
      <w:spacing w:after="100" w:line="276" w:lineRule="auto"/>
      <w:ind w:left="1320"/>
    </w:pPr>
    <w:rPr>
      <w:rFonts w:ascii="Calibri" w:hAnsi="Calibri"/>
      <w:color w:val="00000A"/>
      <w:sz w:val="22"/>
      <w:szCs w:val="22"/>
    </w:rPr>
  </w:style>
  <w:style w:type="paragraph" w:customStyle="1" w:styleId="TOC81">
    <w:name w:val="TOC 81"/>
    <w:basedOn w:val="a3"/>
    <w:rsid w:val="0063589A"/>
    <w:pPr>
      <w:spacing w:after="100" w:line="276" w:lineRule="auto"/>
      <w:ind w:left="1540"/>
    </w:pPr>
    <w:rPr>
      <w:rFonts w:ascii="Calibri" w:hAnsi="Calibri"/>
      <w:color w:val="00000A"/>
      <w:sz w:val="22"/>
      <w:szCs w:val="22"/>
    </w:rPr>
  </w:style>
  <w:style w:type="paragraph" w:customStyle="1" w:styleId="TOC91">
    <w:name w:val="TOC 91"/>
    <w:basedOn w:val="a3"/>
    <w:rsid w:val="0063589A"/>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63589A"/>
    <w:rPr>
      <w:color w:val="00000A"/>
    </w:rPr>
  </w:style>
  <w:style w:type="paragraph" w:customStyle="1" w:styleId="9b">
    <w:name w:val="Стиль9"/>
    <w:rsid w:val="006358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63589A"/>
    <w:rPr>
      <w:sz w:val="16"/>
    </w:rPr>
  </w:style>
  <w:style w:type="paragraph" w:customStyle="1" w:styleId="7f0">
    <w:name w:val="Знак7"/>
    <w:basedOn w:val="a3"/>
    <w:rsid w:val="0063589A"/>
    <w:pPr>
      <w:spacing w:after="160" w:line="240" w:lineRule="exact"/>
    </w:pPr>
    <w:rPr>
      <w:rFonts w:ascii="Verdana" w:hAnsi="Verdana"/>
      <w:sz w:val="20"/>
      <w:szCs w:val="20"/>
      <w:lang w:val="en-US" w:eastAsia="en-US"/>
    </w:rPr>
  </w:style>
  <w:style w:type="character" w:customStyle="1" w:styleId="6230">
    <w:name w:val="Знак Знак623"/>
    <w:rsid w:val="0063589A"/>
    <w:rPr>
      <w:rFonts w:ascii="Cambria" w:hAnsi="Cambria"/>
      <w:b/>
      <w:kern w:val="1"/>
      <w:sz w:val="32"/>
      <w:lang w:val="ru-RU" w:eastAsia="ar-SA" w:bidi="ar-SA"/>
    </w:rPr>
  </w:style>
  <w:style w:type="paragraph" w:customStyle="1" w:styleId="TOCHeading1">
    <w:name w:val="TOC Heading1"/>
    <w:basedOn w:val="11"/>
    <w:next w:val="a3"/>
    <w:rsid w:val="0063589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63589A"/>
    <w:rPr>
      <w:i/>
      <w:color w:val="000000"/>
      <w:sz w:val="24"/>
    </w:rPr>
  </w:style>
  <w:style w:type="character" w:customStyle="1" w:styleId="IntenseQuoteChar5">
    <w:name w:val="Intense Quote Char5"/>
    <w:locked/>
    <w:rsid w:val="0063589A"/>
    <w:rPr>
      <w:b/>
      <w:i/>
      <w:color w:val="4F81BD"/>
      <w:sz w:val="24"/>
    </w:rPr>
  </w:style>
  <w:style w:type="paragraph" w:customStyle="1" w:styleId="11ff0">
    <w:name w:val="Знак Знак Знак Знак Знак Знак Знак Знак Знак Знак Знак Знак Знак11"/>
    <w:basedOn w:val="a3"/>
    <w:rsid w:val="0063589A"/>
    <w:pPr>
      <w:spacing w:after="160" w:line="240" w:lineRule="exact"/>
    </w:pPr>
    <w:rPr>
      <w:rFonts w:ascii="Verdana" w:hAnsi="Verdana"/>
      <w:lang w:val="en-US" w:eastAsia="en-US"/>
    </w:rPr>
  </w:style>
  <w:style w:type="paragraph" w:customStyle="1" w:styleId="BodyText221">
    <w:name w:val="Body Text 221"/>
    <w:basedOn w:val="a3"/>
    <w:rsid w:val="0063589A"/>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63589A"/>
    <w:pPr>
      <w:suppressAutoHyphens/>
      <w:ind w:firstLine="454"/>
    </w:pPr>
    <w:rPr>
      <w:b/>
      <w:caps/>
      <w:lang w:eastAsia="zh-CN"/>
    </w:rPr>
  </w:style>
  <w:style w:type="paragraph" w:customStyle="1" w:styleId="Heading212">
    <w:name w:val="Heading 212"/>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63589A"/>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63589A"/>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63589A"/>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63589A"/>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63589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63589A"/>
    <w:rPr>
      <w:rFonts w:ascii="Cambria" w:hAnsi="Cambria"/>
      <w:b/>
      <w:i/>
      <w:sz w:val="28"/>
    </w:rPr>
  </w:style>
  <w:style w:type="character" w:customStyle="1" w:styleId="7110">
    <w:name w:val="Знак Знак711"/>
    <w:rsid w:val="0063589A"/>
    <w:rPr>
      <w:sz w:val="16"/>
      <w:lang w:val="ru-RU" w:eastAsia="ru-RU"/>
    </w:rPr>
  </w:style>
  <w:style w:type="character" w:customStyle="1" w:styleId="1890">
    <w:name w:val="Знак Знак189"/>
    <w:rsid w:val="0063589A"/>
    <w:rPr>
      <w:rFonts w:ascii="Courier New" w:hAnsi="Courier New"/>
    </w:rPr>
  </w:style>
  <w:style w:type="character" w:customStyle="1" w:styleId="931">
    <w:name w:val="Знак Знак93"/>
    <w:locked/>
    <w:rsid w:val="0063589A"/>
    <w:rPr>
      <w:rFonts w:ascii="Tahoma" w:hAnsi="Tahoma"/>
      <w:lang w:val="ru-RU" w:eastAsia="ru-RU"/>
    </w:rPr>
  </w:style>
  <w:style w:type="character" w:customStyle="1" w:styleId="1330">
    <w:name w:val="Знак Знак133"/>
    <w:locked/>
    <w:rsid w:val="0063589A"/>
    <w:rPr>
      <w:lang w:val="ru-RU" w:eastAsia="ar-SA" w:bidi="ar-SA"/>
    </w:rPr>
  </w:style>
  <w:style w:type="character" w:customStyle="1" w:styleId="1133">
    <w:name w:val="Знак Знак113"/>
    <w:locked/>
    <w:rsid w:val="0063589A"/>
    <w:rPr>
      <w:sz w:val="28"/>
      <w:lang w:val="ru-RU" w:eastAsia="ru-RU"/>
    </w:rPr>
  </w:style>
  <w:style w:type="character" w:customStyle="1" w:styleId="1192">
    <w:name w:val="Знак1 Знак Знак19"/>
    <w:locked/>
    <w:rsid w:val="0063589A"/>
    <w:rPr>
      <w:rFonts w:ascii="Times New Roman" w:hAnsi="Times New Roman"/>
      <w:sz w:val="24"/>
      <w:lang w:eastAsia="ru-RU"/>
    </w:rPr>
  </w:style>
  <w:style w:type="character" w:customStyle="1" w:styleId="694">
    <w:name w:val="Знак6 Знак Знак9"/>
    <w:rsid w:val="0063589A"/>
    <w:rPr>
      <w:sz w:val="24"/>
      <w:lang w:val="ru-RU" w:eastAsia="ru-RU"/>
    </w:rPr>
  </w:style>
  <w:style w:type="character" w:customStyle="1" w:styleId="QuoteChar6">
    <w:name w:val="Quote Char6"/>
    <w:locked/>
    <w:rsid w:val="0063589A"/>
    <w:rPr>
      <w:rFonts w:ascii="Times New Roman" w:hAnsi="Times New Roman"/>
      <w:i/>
      <w:color w:val="000000"/>
      <w:sz w:val="24"/>
    </w:rPr>
  </w:style>
  <w:style w:type="character" w:customStyle="1" w:styleId="IntenseQuoteChar6">
    <w:name w:val="Intense Quote Char6"/>
    <w:locked/>
    <w:rsid w:val="0063589A"/>
    <w:rPr>
      <w:rFonts w:ascii="Times New Roman" w:hAnsi="Times New Roman"/>
      <w:b/>
      <w:i/>
      <w:color w:val="4F81BD"/>
      <w:sz w:val="24"/>
    </w:rPr>
  </w:style>
  <w:style w:type="character" w:customStyle="1" w:styleId="821">
    <w:name w:val="Знак Знак82"/>
    <w:locked/>
    <w:rsid w:val="0063589A"/>
    <w:rPr>
      <w:rFonts w:ascii="Arial" w:hAnsi="Arial"/>
      <w:sz w:val="24"/>
      <w:lang w:val="ru-RU" w:eastAsia="ru-RU"/>
    </w:rPr>
  </w:style>
  <w:style w:type="character" w:customStyle="1" w:styleId="2012">
    <w:name w:val="Знак Знак2012"/>
    <w:rsid w:val="0063589A"/>
    <w:rPr>
      <w:rFonts w:ascii="Arial" w:hAnsi="Arial"/>
      <w:sz w:val="22"/>
    </w:rPr>
  </w:style>
  <w:style w:type="character" w:customStyle="1" w:styleId="2014">
    <w:name w:val="Знак Знак2014"/>
    <w:rsid w:val="0063589A"/>
    <w:rPr>
      <w:rFonts w:ascii="Arial" w:hAnsi="Arial"/>
      <w:sz w:val="22"/>
    </w:rPr>
  </w:style>
  <w:style w:type="paragraph" w:customStyle="1" w:styleId="89">
    <w:name w:val="Абзац списка8"/>
    <w:basedOn w:val="a3"/>
    <w:rsid w:val="0063589A"/>
    <w:pPr>
      <w:spacing w:after="200" w:line="276" w:lineRule="auto"/>
      <w:ind w:left="720"/>
    </w:pPr>
    <w:rPr>
      <w:rFonts w:ascii="Calibri" w:hAnsi="Calibri"/>
      <w:sz w:val="22"/>
      <w:szCs w:val="22"/>
      <w:lang w:eastAsia="en-US"/>
    </w:rPr>
  </w:style>
  <w:style w:type="paragraph" w:customStyle="1" w:styleId="14a">
    <w:name w:val="Обычный14"/>
    <w:rsid w:val="0063589A"/>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63589A"/>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63589A"/>
    <w:pPr>
      <w:keepNext/>
      <w:widowControl/>
      <w:snapToGrid/>
      <w:ind w:left="0" w:firstLine="0"/>
      <w:outlineLvl w:val="2"/>
    </w:pPr>
    <w:rPr>
      <w:sz w:val="24"/>
    </w:rPr>
  </w:style>
  <w:style w:type="paragraph" w:customStyle="1" w:styleId="8a">
    <w:name w:val="Основной текст8"/>
    <w:basedOn w:val="14a"/>
    <w:rsid w:val="0063589A"/>
    <w:pPr>
      <w:widowControl/>
      <w:snapToGrid/>
      <w:spacing w:line="360" w:lineRule="auto"/>
      <w:ind w:left="0" w:firstLine="0"/>
    </w:pPr>
    <w:rPr>
      <w:sz w:val="24"/>
    </w:rPr>
  </w:style>
  <w:style w:type="numbering" w:customStyle="1" w:styleId="224">
    <w:name w:val="Стиль Стиль нумерованный + многоуровневый224"/>
    <w:rsid w:val="0063589A"/>
    <w:pPr>
      <w:numPr>
        <w:numId w:val="36"/>
      </w:numPr>
    </w:pPr>
  </w:style>
  <w:style w:type="paragraph" w:styleId="affe">
    <w:name w:val="Title"/>
    <w:basedOn w:val="a3"/>
    <w:next w:val="a3"/>
    <w:link w:val="54"/>
    <w:qFormat/>
    <w:rsid w:val="0063589A"/>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63589A"/>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5910">
      <w:bodyDiv w:val="1"/>
      <w:marLeft w:val="0"/>
      <w:marRight w:val="0"/>
      <w:marTop w:val="0"/>
      <w:marBottom w:val="0"/>
      <w:divBdr>
        <w:top w:val="none" w:sz="0" w:space="0" w:color="auto"/>
        <w:left w:val="none" w:sz="0" w:space="0" w:color="auto"/>
        <w:bottom w:val="none" w:sz="0" w:space="0" w:color="auto"/>
        <w:right w:val="none" w:sz="0" w:space="0" w:color="auto"/>
      </w:divBdr>
    </w:div>
    <w:div w:id="410544156">
      <w:bodyDiv w:val="1"/>
      <w:marLeft w:val="0"/>
      <w:marRight w:val="0"/>
      <w:marTop w:val="0"/>
      <w:marBottom w:val="0"/>
      <w:divBdr>
        <w:top w:val="none" w:sz="0" w:space="0" w:color="auto"/>
        <w:left w:val="none" w:sz="0" w:space="0" w:color="auto"/>
        <w:bottom w:val="none" w:sz="0" w:space="0" w:color="auto"/>
        <w:right w:val="none" w:sz="0" w:space="0" w:color="auto"/>
      </w:divBdr>
    </w:div>
    <w:div w:id="838886105">
      <w:bodyDiv w:val="1"/>
      <w:marLeft w:val="0"/>
      <w:marRight w:val="0"/>
      <w:marTop w:val="0"/>
      <w:marBottom w:val="0"/>
      <w:divBdr>
        <w:top w:val="none" w:sz="0" w:space="0" w:color="auto"/>
        <w:left w:val="none" w:sz="0" w:space="0" w:color="auto"/>
        <w:bottom w:val="none" w:sz="0" w:space="0" w:color="auto"/>
        <w:right w:val="none" w:sz="0" w:space="0" w:color="auto"/>
      </w:divBdr>
    </w:div>
    <w:div w:id="1255481431">
      <w:bodyDiv w:val="1"/>
      <w:marLeft w:val="0"/>
      <w:marRight w:val="0"/>
      <w:marTop w:val="0"/>
      <w:marBottom w:val="0"/>
      <w:divBdr>
        <w:top w:val="none" w:sz="0" w:space="0" w:color="auto"/>
        <w:left w:val="none" w:sz="0" w:space="0" w:color="auto"/>
        <w:bottom w:val="none" w:sz="0" w:space="0" w:color="auto"/>
        <w:right w:val="none" w:sz="0" w:space="0" w:color="auto"/>
      </w:divBdr>
    </w:div>
    <w:div w:id="140700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ipo.spb.ru/journal/"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edu.info/"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5424</Words>
  <Characters>30923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dcterms:created xsi:type="dcterms:W3CDTF">2023-04-23T12:48:00Z</dcterms:created>
  <dcterms:modified xsi:type="dcterms:W3CDTF">2023-04-24T15:49:00Z</dcterms:modified>
</cp:coreProperties>
</file>